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61ADA6" w14:textId="77777777" w:rsidR="00C438C8" w:rsidRPr="009F47FE" w:rsidRDefault="00C438C8" w:rsidP="00C438C8">
      <w:pPr>
        <w:pStyle w:val="12"/>
        <w:tabs>
          <w:tab w:val="clear" w:pos="1100"/>
          <w:tab w:val="left" w:pos="567"/>
          <w:tab w:val="left" w:pos="1985"/>
        </w:tabs>
        <w:spacing w:after="120"/>
        <w:ind w:left="7088" w:firstLine="0"/>
        <w:rPr>
          <w:sz w:val="24"/>
          <w:szCs w:val="24"/>
        </w:rPr>
      </w:pPr>
      <w:bookmarkStart w:id="0" w:name="_Toc517582289"/>
      <w:bookmarkStart w:id="1" w:name="_Toc517582613"/>
      <w:bookmarkStart w:id="2" w:name="_Toc518119233"/>
      <w:bookmarkStart w:id="3" w:name="_Toc55193146"/>
      <w:bookmarkStart w:id="4" w:name="_Toc55285334"/>
      <w:bookmarkStart w:id="5" w:name="_Toc55305368"/>
      <w:bookmarkStart w:id="6" w:name="_Ref55335495"/>
      <w:bookmarkStart w:id="7" w:name="_Ref56251018"/>
      <w:bookmarkStart w:id="8" w:name="_Ref56251020"/>
      <w:bookmarkStart w:id="9" w:name="_Ref57046967"/>
      <w:bookmarkStart w:id="10" w:name="_Toc57314614"/>
      <w:bookmarkStart w:id="11" w:name="_Ref57322917"/>
      <w:bookmarkStart w:id="12" w:name="_Ref57322919"/>
      <w:bookmarkStart w:id="13" w:name="_Toc69728940"/>
      <w:bookmarkStart w:id="14" w:name="_Toc98251653"/>
      <w:bookmarkStart w:id="15" w:name="_Hlt447028322"/>
      <w:r w:rsidRPr="009F47FE">
        <w:rPr>
          <w:sz w:val="24"/>
          <w:szCs w:val="24"/>
        </w:rPr>
        <w:t>Приложение №4</w:t>
      </w:r>
    </w:p>
    <w:p w14:paraId="664F8C79" w14:textId="77777777" w:rsidR="00C438C8" w:rsidRPr="009F47FE" w:rsidRDefault="00C438C8" w:rsidP="00C438C8">
      <w:pPr>
        <w:ind w:left="7088" w:right="34" w:firstLine="0"/>
        <w:rPr>
          <w:b/>
          <w:szCs w:val="24"/>
        </w:rPr>
      </w:pPr>
      <w:r w:rsidRPr="009F47FE">
        <w:rPr>
          <w:b/>
          <w:szCs w:val="24"/>
        </w:rPr>
        <w:t>к закупочной документации</w:t>
      </w:r>
    </w:p>
    <w:p w14:paraId="14CCEFA0" w14:textId="77777777" w:rsidR="00C438C8" w:rsidRPr="009F47FE" w:rsidRDefault="00C438C8" w:rsidP="00C438C8">
      <w:pPr>
        <w:pStyle w:val="12"/>
        <w:tabs>
          <w:tab w:val="clear" w:pos="1100"/>
          <w:tab w:val="left" w:pos="567"/>
          <w:tab w:val="left" w:pos="1985"/>
        </w:tabs>
        <w:spacing w:after="120"/>
        <w:ind w:left="0" w:firstLine="0"/>
      </w:pPr>
    </w:p>
    <w:p w14:paraId="151195A9" w14:textId="77777777" w:rsidR="0026768C" w:rsidRPr="009F47FE" w:rsidRDefault="0026768C" w:rsidP="00C438C8">
      <w:pPr>
        <w:pStyle w:val="12"/>
        <w:tabs>
          <w:tab w:val="clear" w:pos="1100"/>
          <w:tab w:val="left" w:pos="567"/>
          <w:tab w:val="left" w:pos="1985"/>
        </w:tabs>
        <w:spacing w:after="120"/>
        <w:ind w:left="0" w:firstLine="0"/>
        <w:rPr>
          <w:sz w:val="24"/>
          <w:szCs w:val="24"/>
        </w:rPr>
      </w:pPr>
      <w:r w:rsidRPr="009F47FE">
        <w:rPr>
          <w:sz w:val="24"/>
          <w:szCs w:val="24"/>
        </w:rPr>
        <w:t>СОДЕРЖАНИЕ</w:t>
      </w:r>
    </w:p>
    <w:p w14:paraId="5EA72146" w14:textId="77777777" w:rsidR="0026768C" w:rsidRPr="009F47FE" w:rsidRDefault="0026768C" w:rsidP="00C438C8">
      <w:pPr>
        <w:widowControl/>
        <w:tabs>
          <w:tab w:val="left" w:pos="567"/>
          <w:tab w:val="left" w:pos="1985"/>
          <w:tab w:val="right" w:pos="9498"/>
        </w:tabs>
        <w:spacing w:after="120"/>
        <w:ind w:right="34" w:firstLine="0"/>
        <w:rPr>
          <w:bCs/>
          <w:szCs w:val="24"/>
        </w:rPr>
      </w:pPr>
    </w:p>
    <w:p w14:paraId="21FDB5CF" w14:textId="535C88A3" w:rsidR="009F47FE" w:rsidRDefault="004D7536">
      <w:pPr>
        <w:pStyle w:val="12"/>
        <w:rPr>
          <w:rFonts w:asciiTheme="minorHAnsi" w:eastAsiaTheme="minorEastAsia" w:hAnsiTheme="minorHAnsi" w:cstheme="minorBidi"/>
          <w:b w:val="0"/>
          <w:caps w:val="0"/>
          <w:szCs w:val="22"/>
        </w:rPr>
      </w:pPr>
      <w:r w:rsidRPr="009F47FE">
        <w:rPr>
          <w:bCs/>
          <w:sz w:val="24"/>
          <w:szCs w:val="24"/>
        </w:rPr>
        <w:fldChar w:fldCharType="begin"/>
      </w:r>
      <w:r w:rsidRPr="009F47FE">
        <w:rPr>
          <w:bCs/>
          <w:sz w:val="24"/>
          <w:szCs w:val="24"/>
        </w:rPr>
        <w:instrText xml:space="preserve"> TOC \o "1-3" \h \z \u </w:instrText>
      </w:r>
      <w:r w:rsidRPr="009F47FE">
        <w:rPr>
          <w:bCs/>
          <w:sz w:val="24"/>
          <w:szCs w:val="24"/>
        </w:rPr>
        <w:fldChar w:fldCharType="separate"/>
      </w:r>
      <w:hyperlink w:anchor="_Toc192172312" w:history="1">
        <w:r w:rsidR="009F47FE" w:rsidRPr="00FB6B55">
          <w:rPr>
            <w:rStyle w:val="ae"/>
          </w:rPr>
          <w:t>III.</w:t>
        </w:r>
        <w:r w:rsidR="009F47FE">
          <w:rPr>
            <w:rFonts w:asciiTheme="minorHAnsi" w:eastAsiaTheme="minorEastAsia" w:hAnsiTheme="minorHAnsi" w:cstheme="minorBidi"/>
            <w:b w:val="0"/>
            <w:caps w:val="0"/>
            <w:szCs w:val="22"/>
          </w:rPr>
          <w:tab/>
        </w:r>
        <w:r w:rsidR="009F47FE" w:rsidRPr="00FB6B55">
          <w:rPr>
            <w:rStyle w:val="ae"/>
          </w:rPr>
          <w:t>Образцы основных форм документов, включаемых в Заявку</w:t>
        </w:r>
        <w:r w:rsidR="009F47FE">
          <w:rPr>
            <w:webHidden/>
          </w:rPr>
          <w:tab/>
        </w:r>
        <w:r w:rsidR="009F47FE">
          <w:rPr>
            <w:webHidden/>
          </w:rPr>
          <w:fldChar w:fldCharType="begin"/>
        </w:r>
        <w:r w:rsidR="009F47FE">
          <w:rPr>
            <w:webHidden/>
          </w:rPr>
          <w:instrText xml:space="preserve"> PAGEREF _Toc192172312 \h </w:instrText>
        </w:r>
        <w:r w:rsidR="009F47FE">
          <w:rPr>
            <w:webHidden/>
          </w:rPr>
        </w:r>
        <w:r w:rsidR="009F47FE">
          <w:rPr>
            <w:webHidden/>
          </w:rPr>
          <w:fldChar w:fldCharType="separate"/>
        </w:r>
        <w:r w:rsidR="009F47FE">
          <w:rPr>
            <w:webHidden/>
          </w:rPr>
          <w:t>2</w:t>
        </w:r>
        <w:r w:rsidR="009F47FE">
          <w:rPr>
            <w:webHidden/>
          </w:rPr>
          <w:fldChar w:fldCharType="end"/>
        </w:r>
      </w:hyperlink>
    </w:p>
    <w:p w14:paraId="1D348597" w14:textId="460B5D7E" w:rsidR="009F47FE" w:rsidRDefault="009F47FE">
      <w:pPr>
        <w:pStyle w:val="20"/>
        <w:rPr>
          <w:rFonts w:asciiTheme="minorHAnsi" w:eastAsiaTheme="minorEastAsia" w:hAnsiTheme="minorHAnsi" w:cstheme="minorBidi"/>
          <w:b w:val="0"/>
          <w:bCs w:val="0"/>
          <w:sz w:val="22"/>
          <w:szCs w:val="22"/>
        </w:rPr>
      </w:pPr>
      <w:hyperlink w:anchor="_Toc192172313" w:history="1">
        <w:r w:rsidRPr="00FB6B55">
          <w:rPr>
            <w:rStyle w:val="ae"/>
            <w:i/>
            <w:shd w:val="clear" w:color="auto" w:fill="FFFF99"/>
          </w:rPr>
          <w:t>ДОКУМЕНТЫ ПЕРВОЙ ЧАСТИ ЗАЯВКИ</w:t>
        </w:r>
        <w:r>
          <w:rPr>
            <w:webHidden/>
          </w:rPr>
          <w:tab/>
        </w:r>
        <w:r>
          <w:rPr>
            <w:webHidden/>
          </w:rPr>
          <w:fldChar w:fldCharType="begin"/>
        </w:r>
        <w:r>
          <w:rPr>
            <w:webHidden/>
          </w:rPr>
          <w:instrText xml:space="preserve"> PAGEREF _Toc192172313 \h </w:instrText>
        </w:r>
        <w:r>
          <w:rPr>
            <w:webHidden/>
          </w:rPr>
        </w:r>
        <w:r>
          <w:rPr>
            <w:webHidden/>
          </w:rPr>
          <w:fldChar w:fldCharType="separate"/>
        </w:r>
        <w:r>
          <w:rPr>
            <w:webHidden/>
          </w:rPr>
          <w:t>2</w:t>
        </w:r>
        <w:r>
          <w:rPr>
            <w:webHidden/>
          </w:rPr>
          <w:fldChar w:fldCharType="end"/>
        </w:r>
      </w:hyperlink>
    </w:p>
    <w:p w14:paraId="02F5BEF6" w14:textId="35A5E2CB" w:rsidR="009F47FE" w:rsidRDefault="009F47FE">
      <w:pPr>
        <w:pStyle w:val="20"/>
        <w:rPr>
          <w:rFonts w:asciiTheme="minorHAnsi" w:eastAsiaTheme="minorEastAsia" w:hAnsiTheme="minorHAnsi" w:cstheme="minorBidi"/>
          <w:b w:val="0"/>
          <w:bCs w:val="0"/>
          <w:sz w:val="22"/>
          <w:szCs w:val="22"/>
        </w:rPr>
      </w:pPr>
      <w:hyperlink w:anchor="_Toc192172314" w:history="1">
        <w:r w:rsidRPr="00FB6B55">
          <w:rPr>
            <w:rStyle w:val="ae"/>
          </w:rPr>
          <w:t>1.1.</w:t>
        </w:r>
        <w:r>
          <w:rPr>
            <w:rFonts w:asciiTheme="minorHAnsi" w:eastAsiaTheme="minorEastAsia" w:hAnsiTheme="minorHAnsi" w:cstheme="minorBidi"/>
            <w:b w:val="0"/>
            <w:bCs w:val="0"/>
            <w:sz w:val="22"/>
            <w:szCs w:val="22"/>
          </w:rPr>
          <w:tab/>
        </w:r>
        <w:r w:rsidRPr="00FB6B55">
          <w:rPr>
            <w:rStyle w:val="ae"/>
          </w:rPr>
          <w:t>Предложение в отношении предмета закупки (форма 1)</w:t>
        </w:r>
        <w:r>
          <w:rPr>
            <w:webHidden/>
          </w:rPr>
          <w:tab/>
        </w:r>
        <w:r>
          <w:rPr>
            <w:webHidden/>
          </w:rPr>
          <w:fldChar w:fldCharType="begin"/>
        </w:r>
        <w:r>
          <w:rPr>
            <w:webHidden/>
          </w:rPr>
          <w:instrText xml:space="preserve"> PAGEREF _Toc192172314 \h </w:instrText>
        </w:r>
        <w:r>
          <w:rPr>
            <w:webHidden/>
          </w:rPr>
        </w:r>
        <w:r>
          <w:rPr>
            <w:webHidden/>
          </w:rPr>
          <w:fldChar w:fldCharType="separate"/>
        </w:r>
        <w:r>
          <w:rPr>
            <w:webHidden/>
          </w:rPr>
          <w:t>2</w:t>
        </w:r>
        <w:r>
          <w:rPr>
            <w:webHidden/>
          </w:rPr>
          <w:fldChar w:fldCharType="end"/>
        </w:r>
      </w:hyperlink>
    </w:p>
    <w:p w14:paraId="28AB9353" w14:textId="16A7A9B1" w:rsidR="009F47FE" w:rsidRDefault="009F47FE">
      <w:pPr>
        <w:pStyle w:val="32"/>
        <w:rPr>
          <w:rFonts w:asciiTheme="minorHAnsi" w:eastAsiaTheme="minorEastAsia" w:hAnsiTheme="minorHAnsi" w:cstheme="minorBidi"/>
          <w:bCs w:val="0"/>
          <w:iCs w:val="0"/>
          <w:sz w:val="22"/>
          <w:szCs w:val="22"/>
        </w:rPr>
      </w:pPr>
      <w:hyperlink w:anchor="_Toc192172315" w:history="1">
        <w:r w:rsidRPr="00FB6B55">
          <w:rPr>
            <w:rStyle w:val="ae"/>
          </w:rPr>
          <w:t>1.1.1.</w:t>
        </w:r>
        <w:r>
          <w:rPr>
            <w:rFonts w:asciiTheme="minorHAnsi" w:eastAsiaTheme="minorEastAsia" w:hAnsiTheme="minorHAnsi" w:cstheme="minorBidi"/>
            <w:bCs w:val="0"/>
            <w:iCs w:val="0"/>
            <w:sz w:val="22"/>
            <w:szCs w:val="22"/>
          </w:rPr>
          <w:tab/>
        </w:r>
        <w:r w:rsidRPr="00FB6B55">
          <w:rPr>
            <w:rStyle w:val="ae"/>
          </w:rPr>
          <w:t>Форма предложения в отношении предмета закупки</w:t>
        </w:r>
        <w:r>
          <w:rPr>
            <w:webHidden/>
          </w:rPr>
          <w:tab/>
        </w:r>
        <w:r>
          <w:rPr>
            <w:webHidden/>
          </w:rPr>
          <w:fldChar w:fldCharType="begin"/>
        </w:r>
        <w:r>
          <w:rPr>
            <w:webHidden/>
          </w:rPr>
          <w:instrText xml:space="preserve"> PAGEREF _Toc192172315 \h </w:instrText>
        </w:r>
        <w:r>
          <w:rPr>
            <w:webHidden/>
          </w:rPr>
        </w:r>
        <w:r>
          <w:rPr>
            <w:webHidden/>
          </w:rPr>
          <w:fldChar w:fldCharType="separate"/>
        </w:r>
        <w:r>
          <w:rPr>
            <w:webHidden/>
          </w:rPr>
          <w:t>2</w:t>
        </w:r>
        <w:r>
          <w:rPr>
            <w:webHidden/>
          </w:rPr>
          <w:fldChar w:fldCharType="end"/>
        </w:r>
      </w:hyperlink>
    </w:p>
    <w:p w14:paraId="593F9438" w14:textId="0A83C716" w:rsidR="009F47FE" w:rsidRDefault="009F47FE">
      <w:pPr>
        <w:pStyle w:val="32"/>
        <w:rPr>
          <w:rFonts w:asciiTheme="minorHAnsi" w:eastAsiaTheme="minorEastAsia" w:hAnsiTheme="minorHAnsi" w:cstheme="minorBidi"/>
          <w:bCs w:val="0"/>
          <w:iCs w:val="0"/>
          <w:sz w:val="22"/>
          <w:szCs w:val="22"/>
        </w:rPr>
      </w:pPr>
      <w:hyperlink w:anchor="_Toc192172316" w:history="1">
        <w:r w:rsidRPr="00FB6B55">
          <w:rPr>
            <w:rStyle w:val="ae"/>
          </w:rPr>
          <w:t>1.1.2.</w:t>
        </w:r>
        <w:r>
          <w:rPr>
            <w:rFonts w:asciiTheme="minorHAnsi" w:eastAsiaTheme="minorEastAsia" w:hAnsiTheme="minorHAnsi" w:cstheme="minorBidi"/>
            <w:bCs w:val="0"/>
            <w:iCs w:val="0"/>
            <w:sz w:val="22"/>
            <w:szCs w:val="22"/>
          </w:rPr>
          <w:tab/>
        </w:r>
        <w:r w:rsidRPr="00FB6B55">
          <w:rPr>
            <w:rStyle w:val="ae"/>
          </w:rPr>
          <w:t>Инструкции по заполнению</w:t>
        </w:r>
        <w:r>
          <w:rPr>
            <w:webHidden/>
          </w:rPr>
          <w:tab/>
        </w:r>
        <w:r>
          <w:rPr>
            <w:webHidden/>
          </w:rPr>
          <w:fldChar w:fldCharType="begin"/>
        </w:r>
        <w:r>
          <w:rPr>
            <w:webHidden/>
          </w:rPr>
          <w:instrText xml:space="preserve"> PAGEREF _Toc192172316 \h </w:instrText>
        </w:r>
        <w:r>
          <w:rPr>
            <w:webHidden/>
          </w:rPr>
        </w:r>
        <w:r>
          <w:rPr>
            <w:webHidden/>
          </w:rPr>
          <w:fldChar w:fldCharType="separate"/>
        </w:r>
        <w:r>
          <w:rPr>
            <w:webHidden/>
          </w:rPr>
          <w:t>4</w:t>
        </w:r>
        <w:r>
          <w:rPr>
            <w:webHidden/>
          </w:rPr>
          <w:fldChar w:fldCharType="end"/>
        </w:r>
      </w:hyperlink>
    </w:p>
    <w:p w14:paraId="77261A9B" w14:textId="457DE08C" w:rsidR="009F47FE" w:rsidRDefault="009F47FE">
      <w:pPr>
        <w:pStyle w:val="20"/>
        <w:rPr>
          <w:rFonts w:asciiTheme="minorHAnsi" w:eastAsiaTheme="minorEastAsia" w:hAnsiTheme="minorHAnsi" w:cstheme="minorBidi"/>
          <w:b w:val="0"/>
          <w:bCs w:val="0"/>
          <w:sz w:val="22"/>
          <w:szCs w:val="22"/>
        </w:rPr>
      </w:pPr>
      <w:hyperlink w:anchor="_Toc192172317" w:history="1">
        <w:r w:rsidRPr="00FB6B55">
          <w:rPr>
            <w:rStyle w:val="ae"/>
            <w:i/>
            <w:shd w:val="clear" w:color="auto" w:fill="FFFF99"/>
          </w:rPr>
          <w:t>ДОКУМЕНТЫ ЦЕНОВОЙ ЧАСТИ ЗАЯВКИ</w:t>
        </w:r>
        <w:r>
          <w:rPr>
            <w:webHidden/>
          </w:rPr>
          <w:tab/>
        </w:r>
        <w:r>
          <w:rPr>
            <w:webHidden/>
          </w:rPr>
          <w:fldChar w:fldCharType="begin"/>
        </w:r>
        <w:r>
          <w:rPr>
            <w:webHidden/>
          </w:rPr>
          <w:instrText xml:space="preserve"> PAGEREF _Toc192172317 \h </w:instrText>
        </w:r>
        <w:r>
          <w:rPr>
            <w:webHidden/>
          </w:rPr>
        </w:r>
        <w:r>
          <w:rPr>
            <w:webHidden/>
          </w:rPr>
          <w:fldChar w:fldCharType="separate"/>
        </w:r>
        <w:r>
          <w:rPr>
            <w:webHidden/>
          </w:rPr>
          <w:t>6</w:t>
        </w:r>
        <w:r>
          <w:rPr>
            <w:webHidden/>
          </w:rPr>
          <w:fldChar w:fldCharType="end"/>
        </w:r>
      </w:hyperlink>
    </w:p>
    <w:p w14:paraId="0BD7AC97" w14:textId="29D35EE3" w:rsidR="009F47FE" w:rsidRDefault="009F47FE">
      <w:pPr>
        <w:pStyle w:val="20"/>
        <w:rPr>
          <w:rFonts w:asciiTheme="minorHAnsi" w:eastAsiaTheme="minorEastAsia" w:hAnsiTheme="minorHAnsi" w:cstheme="minorBidi"/>
          <w:b w:val="0"/>
          <w:bCs w:val="0"/>
          <w:sz w:val="22"/>
          <w:szCs w:val="22"/>
        </w:rPr>
      </w:pPr>
      <w:hyperlink w:anchor="_Toc192172318" w:history="1">
        <w:r w:rsidRPr="00FB6B55">
          <w:rPr>
            <w:rStyle w:val="ae"/>
          </w:rPr>
          <w:t>1.2.</w:t>
        </w:r>
        <w:r>
          <w:rPr>
            <w:rFonts w:asciiTheme="minorHAnsi" w:eastAsiaTheme="minorEastAsia" w:hAnsiTheme="minorHAnsi" w:cstheme="minorBidi"/>
            <w:b w:val="0"/>
            <w:bCs w:val="0"/>
            <w:sz w:val="22"/>
            <w:szCs w:val="22"/>
          </w:rPr>
          <w:tab/>
        </w:r>
        <w:r w:rsidRPr="00FB6B55">
          <w:rPr>
            <w:rStyle w:val="ae"/>
          </w:rPr>
          <w:t>Сводная таблица стоимости поставок (форма 2)</w:t>
        </w:r>
        <w:r>
          <w:rPr>
            <w:webHidden/>
          </w:rPr>
          <w:tab/>
        </w:r>
        <w:r>
          <w:rPr>
            <w:webHidden/>
          </w:rPr>
          <w:fldChar w:fldCharType="begin"/>
        </w:r>
        <w:r>
          <w:rPr>
            <w:webHidden/>
          </w:rPr>
          <w:instrText xml:space="preserve"> PAGEREF _Toc192172318 \h </w:instrText>
        </w:r>
        <w:r>
          <w:rPr>
            <w:webHidden/>
          </w:rPr>
        </w:r>
        <w:r>
          <w:rPr>
            <w:webHidden/>
          </w:rPr>
          <w:fldChar w:fldCharType="separate"/>
        </w:r>
        <w:r>
          <w:rPr>
            <w:webHidden/>
          </w:rPr>
          <w:t>6</w:t>
        </w:r>
        <w:r>
          <w:rPr>
            <w:webHidden/>
          </w:rPr>
          <w:fldChar w:fldCharType="end"/>
        </w:r>
      </w:hyperlink>
    </w:p>
    <w:p w14:paraId="6C04CF21" w14:textId="7098757E" w:rsidR="009F47FE" w:rsidRDefault="009F47FE">
      <w:pPr>
        <w:pStyle w:val="32"/>
        <w:rPr>
          <w:rFonts w:asciiTheme="minorHAnsi" w:eastAsiaTheme="minorEastAsia" w:hAnsiTheme="minorHAnsi" w:cstheme="minorBidi"/>
          <w:bCs w:val="0"/>
          <w:iCs w:val="0"/>
          <w:sz w:val="22"/>
          <w:szCs w:val="22"/>
        </w:rPr>
      </w:pPr>
      <w:hyperlink w:anchor="_Toc192172319" w:history="1">
        <w:r w:rsidRPr="00FB6B55">
          <w:rPr>
            <w:rStyle w:val="ae"/>
          </w:rPr>
          <w:t>1.2.1.</w:t>
        </w:r>
        <w:r>
          <w:rPr>
            <w:rFonts w:asciiTheme="minorHAnsi" w:eastAsiaTheme="minorEastAsia" w:hAnsiTheme="minorHAnsi" w:cstheme="minorBidi"/>
            <w:bCs w:val="0"/>
            <w:iCs w:val="0"/>
            <w:sz w:val="22"/>
            <w:szCs w:val="22"/>
          </w:rPr>
          <w:tab/>
        </w:r>
        <w:r w:rsidRPr="00FB6B55">
          <w:rPr>
            <w:rStyle w:val="ae"/>
          </w:rPr>
          <w:t>Форма</w:t>
        </w:r>
        <w:r w:rsidRPr="00FB6B55">
          <w:rPr>
            <w:rStyle w:val="ae"/>
            <w:strike/>
          </w:rPr>
          <w:t xml:space="preserve"> </w:t>
        </w:r>
        <w:r w:rsidRPr="00FB6B55">
          <w:rPr>
            <w:rStyle w:val="ae"/>
          </w:rPr>
          <w:t>Сводной таблицы стоимости поставок</w:t>
        </w:r>
        <w:r>
          <w:rPr>
            <w:webHidden/>
          </w:rPr>
          <w:tab/>
        </w:r>
        <w:r>
          <w:rPr>
            <w:webHidden/>
          </w:rPr>
          <w:fldChar w:fldCharType="begin"/>
        </w:r>
        <w:r>
          <w:rPr>
            <w:webHidden/>
          </w:rPr>
          <w:instrText xml:space="preserve"> PAGEREF _Toc192172319 \h </w:instrText>
        </w:r>
        <w:r>
          <w:rPr>
            <w:webHidden/>
          </w:rPr>
        </w:r>
        <w:r>
          <w:rPr>
            <w:webHidden/>
          </w:rPr>
          <w:fldChar w:fldCharType="separate"/>
        </w:r>
        <w:r>
          <w:rPr>
            <w:webHidden/>
          </w:rPr>
          <w:t>6</w:t>
        </w:r>
        <w:r>
          <w:rPr>
            <w:webHidden/>
          </w:rPr>
          <w:fldChar w:fldCharType="end"/>
        </w:r>
      </w:hyperlink>
    </w:p>
    <w:p w14:paraId="0F8B20A0" w14:textId="1CD82BE2" w:rsidR="009F47FE" w:rsidRDefault="009F47FE">
      <w:pPr>
        <w:pStyle w:val="32"/>
        <w:rPr>
          <w:rFonts w:asciiTheme="minorHAnsi" w:eastAsiaTheme="minorEastAsia" w:hAnsiTheme="minorHAnsi" w:cstheme="minorBidi"/>
          <w:bCs w:val="0"/>
          <w:iCs w:val="0"/>
          <w:sz w:val="22"/>
          <w:szCs w:val="22"/>
        </w:rPr>
      </w:pPr>
      <w:hyperlink w:anchor="_Toc192172320" w:history="1">
        <w:r w:rsidRPr="00FB6B55">
          <w:rPr>
            <w:rStyle w:val="ae"/>
          </w:rPr>
          <w:t>1.2.2.</w:t>
        </w:r>
        <w:r>
          <w:rPr>
            <w:rFonts w:asciiTheme="minorHAnsi" w:eastAsiaTheme="minorEastAsia" w:hAnsiTheme="minorHAnsi" w:cstheme="minorBidi"/>
            <w:bCs w:val="0"/>
            <w:iCs w:val="0"/>
            <w:sz w:val="22"/>
            <w:szCs w:val="22"/>
          </w:rPr>
          <w:tab/>
        </w:r>
        <w:r w:rsidRPr="00FB6B55">
          <w:rPr>
            <w:rStyle w:val="ae"/>
          </w:rPr>
          <w:t>Инструкции по заполнению</w:t>
        </w:r>
        <w:r>
          <w:rPr>
            <w:webHidden/>
          </w:rPr>
          <w:tab/>
        </w:r>
        <w:r>
          <w:rPr>
            <w:webHidden/>
          </w:rPr>
          <w:fldChar w:fldCharType="begin"/>
        </w:r>
        <w:r>
          <w:rPr>
            <w:webHidden/>
          </w:rPr>
          <w:instrText xml:space="preserve"> PAGEREF _Toc192172320 \h </w:instrText>
        </w:r>
        <w:r>
          <w:rPr>
            <w:webHidden/>
          </w:rPr>
        </w:r>
        <w:r>
          <w:rPr>
            <w:webHidden/>
          </w:rPr>
          <w:fldChar w:fldCharType="separate"/>
        </w:r>
        <w:r>
          <w:rPr>
            <w:webHidden/>
          </w:rPr>
          <w:t>8</w:t>
        </w:r>
        <w:r>
          <w:rPr>
            <w:webHidden/>
          </w:rPr>
          <w:fldChar w:fldCharType="end"/>
        </w:r>
      </w:hyperlink>
    </w:p>
    <w:p w14:paraId="676F4282" w14:textId="5B498405" w:rsidR="009F47FE" w:rsidRDefault="009F47FE">
      <w:pPr>
        <w:pStyle w:val="20"/>
        <w:rPr>
          <w:rFonts w:asciiTheme="minorHAnsi" w:eastAsiaTheme="minorEastAsia" w:hAnsiTheme="minorHAnsi" w:cstheme="minorBidi"/>
          <w:b w:val="0"/>
          <w:bCs w:val="0"/>
          <w:sz w:val="22"/>
          <w:szCs w:val="22"/>
        </w:rPr>
      </w:pPr>
      <w:hyperlink w:anchor="_Toc192172321" w:history="1">
        <w:r w:rsidRPr="00FB6B55">
          <w:rPr>
            <w:rStyle w:val="ae"/>
            <w:i/>
            <w:shd w:val="clear" w:color="auto" w:fill="FFFF99"/>
          </w:rPr>
          <w:t>ДОКУМЕНТЫ ВТОРОЙ ЧАСТИ ЗАЯВКИ</w:t>
        </w:r>
        <w:r>
          <w:rPr>
            <w:webHidden/>
          </w:rPr>
          <w:tab/>
        </w:r>
        <w:r>
          <w:rPr>
            <w:webHidden/>
          </w:rPr>
          <w:fldChar w:fldCharType="begin"/>
        </w:r>
        <w:r>
          <w:rPr>
            <w:webHidden/>
          </w:rPr>
          <w:instrText xml:space="preserve"> PAGEREF _Toc192172321 \h </w:instrText>
        </w:r>
        <w:r>
          <w:rPr>
            <w:webHidden/>
          </w:rPr>
        </w:r>
        <w:r>
          <w:rPr>
            <w:webHidden/>
          </w:rPr>
          <w:fldChar w:fldCharType="separate"/>
        </w:r>
        <w:r>
          <w:rPr>
            <w:webHidden/>
          </w:rPr>
          <w:t>10</w:t>
        </w:r>
        <w:r>
          <w:rPr>
            <w:webHidden/>
          </w:rPr>
          <w:fldChar w:fldCharType="end"/>
        </w:r>
      </w:hyperlink>
    </w:p>
    <w:p w14:paraId="325771C2" w14:textId="325090D8" w:rsidR="009F47FE" w:rsidRDefault="009F47FE">
      <w:pPr>
        <w:pStyle w:val="20"/>
        <w:rPr>
          <w:rFonts w:asciiTheme="minorHAnsi" w:eastAsiaTheme="minorEastAsia" w:hAnsiTheme="minorHAnsi" w:cstheme="minorBidi"/>
          <w:b w:val="0"/>
          <w:bCs w:val="0"/>
          <w:sz w:val="22"/>
          <w:szCs w:val="22"/>
        </w:rPr>
      </w:pPr>
      <w:hyperlink w:anchor="_Toc192172322" w:history="1">
        <w:r w:rsidRPr="00FB6B55">
          <w:rPr>
            <w:rStyle w:val="ae"/>
          </w:rPr>
          <w:t>1.3.</w:t>
        </w:r>
        <w:r>
          <w:rPr>
            <w:rFonts w:asciiTheme="minorHAnsi" w:eastAsiaTheme="minorEastAsia" w:hAnsiTheme="minorHAnsi" w:cstheme="minorBidi"/>
            <w:b w:val="0"/>
            <w:bCs w:val="0"/>
            <w:sz w:val="22"/>
            <w:szCs w:val="22"/>
          </w:rPr>
          <w:tab/>
        </w:r>
        <w:r w:rsidRPr="00FB6B55">
          <w:rPr>
            <w:rStyle w:val="ae"/>
          </w:rPr>
          <w:t>Анкета (форма 3)</w:t>
        </w:r>
        <w:r>
          <w:rPr>
            <w:webHidden/>
          </w:rPr>
          <w:tab/>
        </w:r>
        <w:r>
          <w:rPr>
            <w:webHidden/>
          </w:rPr>
          <w:fldChar w:fldCharType="begin"/>
        </w:r>
        <w:r>
          <w:rPr>
            <w:webHidden/>
          </w:rPr>
          <w:instrText xml:space="preserve"> PAGEREF _Toc192172322 \h </w:instrText>
        </w:r>
        <w:r>
          <w:rPr>
            <w:webHidden/>
          </w:rPr>
        </w:r>
        <w:r>
          <w:rPr>
            <w:webHidden/>
          </w:rPr>
          <w:fldChar w:fldCharType="separate"/>
        </w:r>
        <w:r>
          <w:rPr>
            <w:webHidden/>
          </w:rPr>
          <w:t>10</w:t>
        </w:r>
        <w:r>
          <w:rPr>
            <w:webHidden/>
          </w:rPr>
          <w:fldChar w:fldCharType="end"/>
        </w:r>
      </w:hyperlink>
    </w:p>
    <w:p w14:paraId="5FB3F4F8" w14:textId="275912AD" w:rsidR="009F47FE" w:rsidRDefault="009F47FE">
      <w:pPr>
        <w:pStyle w:val="32"/>
        <w:rPr>
          <w:rFonts w:asciiTheme="minorHAnsi" w:eastAsiaTheme="minorEastAsia" w:hAnsiTheme="minorHAnsi" w:cstheme="minorBidi"/>
          <w:bCs w:val="0"/>
          <w:iCs w:val="0"/>
          <w:sz w:val="22"/>
          <w:szCs w:val="22"/>
        </w:rPr>
      </w:pPr>
      <w:hyperlink w:anchor="_Toc192172323" w:history="1">
        <w:r w:rsidRPr="00FB6B55">
          <w:rPr>
            <w:rStyle w:val="ae"/>
          </w:rPr>
          <w:t>1.3.1.</w:t>
        </w:r>
        <w:r>
          <w:rPr>
            <w:rFonts w:asciiTheme="minorHAnsi" w:eastAsiaTheme="minorEastAsia" w:hAnsiTheme="minorHAnsi" w:cstheme="minorBidi"/>
            <w:bCs w:val="0"/>
            <w:iCs w:val="0"/>
            <w:sz w:val="22"/>
            <w:szCs w:val="22"/>
          </w:rPr>
          <w:tab/>
        </w:r>
        <w:r w:rsidRPr="00FB6B55">
          <w:rPr>
            <w:rStyle w:val="ae"/>
          </w:rPr>
          <w:t>Форма Анкеты Участника</w:t>
        </w:r>
        <w:r>
          <w:rPr>
            <w:webHidden/>
          </w:rPr>
          <w:tab/>
        </w:r>
        <w:r>
          <w:rPr>
            <w:webHidden/>
          </w:rPr>
          <w:fldChar w:fldCharType="begin"/>
        </w:r>
        <w:r>
          <w:rPr>
            <w:webHidden/>
          </w:rPr>
          <w:instrText xml:space="preserve"> PAGEREF _Toc192172323 \h </w:instrText>
        </w:r>
        <w:r>
          <w:rPr>
            <w:webHidden/>
          </w:rPr>
        </w:r>
        <w:r>
          <w:rPr>
            <w:webHidden/>
          </w:rPr>
          <w:fldChar w:fldCharType="separate"/>
        </w:r>
        <w:r>
          <w:rPr>
            <w:webHidden/>
          </w:rPr>
          <w:t>10</w:t>
        </w:r>
        <w:r>
          <w:rPr>
            <w:webHidden/>
          </w:rPr>
          <w:fldChar w:fldCharType="end"/>
        </w:r>
      </w:hyperlink>
    </w:p>
    <w:p w14:paraId="15C9B19A" w14:textId="7151E537" w:rsidR="009F47FE" w:rsidRDefault="009F47FE">
      <w:pPr>
        <w:pStyle w:val="32"/>
        <w:rPr>
          <w:rFonts w:asciiTheme="minorHAnsi" w:eastAsiaTheme="minorEastAsia" w:hAnsiTheme="minorHAnsi" w:cstheme="minorBidi"/>
          <w:bCs w:val="0"/>
          <w:iCs w:val="0"/>
          <w:sz w:val="22"/>
          <w:szCs w:val="22"/>
        </w:rPr>
      </w:pPr>
      <w:hyperlink w:anchor="_Toc192172324" w:history="1">
        <w:r w:rsidRPr="00FB6B55">
          <w:rPr>
            <w:rStyle w:val="ae"/>
          </w:rPr>
          <w:t>1.3.2.</w:t>
        </w:r>
        <w:r>
          <w:rPr>
            <w:rFonts w:asciiTheme="minorHAnsi" w:eastAsiaTheme="minorEastAsia" w:hAnsiTheme="minorHAnsi" w:cstheme="minorBidi"/>
            <w:bCs w:val="0"/>
            <w:iCs w:val="0"/>
            <w:sz w:val="22"/>
            <w:szCs w:val="22"/>
          </w:rPr>
          <w:tab/>
        </w:r>
        <w:r w:rsidRPr="00FB6B55">
          <w:rPr>
            <w:rStyle w:val="ae"/>
          </w:rPr>
          <w:t>Инструкции по заполнению</w:t>
        </w:r>
        <w:r>
          <w:rPr>
            <w:webHidden/>
          </w:rPr>
          <w:tab/>
        </w:r>
        <w:r>
          <w:rPr>
            <w:webHidden/>
          </w:rPr>
          <w:fldChar w:fldCharType="begin"/>
        </w:r>
        <w:r>
          <w:rPr>
            <w:webHidden/>
          </w:rPr>
          <w:instrText xml:space="preserve"> PAGEREF _Toc192172324 \h </w:instrText>
        </w:r>
        <w:r>
          <w:rPr>
            <w:webHidden/>
          </w:rPr>
        </w:r>
        <w:r>
          <w:rPr>
            <w:webHidden/>
          </w:rPr>
          <w:fldChar w:fldCharType="separate"/>
        </w:r>
        <w:r>
          <w:rPr>
            <w:webHidden/>
          </w:rPr>
          <w:t>11</w:t>
        </w:r>
        <w:r>
          <w:rPr>
            <w:webHidden/>
          </w:rPr>
          <w:fldChar w:fldCharType="end"/>
        </w:r>
      </w:hyperlink>
    </w:p>
    <w:p w14:paraId="75AF1CCF" w14:textId="5D336926" w:rsidR="009F47FE" w:rsidRDefault="009F47FE">
      <w:pPr>
        <w:pStyle w:val="20"/>
        <w:rPr>
          <w:rFonts w:asciiTheme="minorHAnsi" w:eastAsiaTheme="minorEastAsia" w:hAnsiTheme="minorHAnsi" w:cstheme="minorBidi"/>
          <w:b w:val="0"/>
          <w:bCs w:val="0"/>
          <w:sz w:val="22"/>
          <w:szCs w:val="22"/>
        </w:rPr>
      </w:pPr>
      <w:hyperlink w:anchor="_Toc192172325" w:history="1">
        <w:r w:rsidRPr="00FB6B55">
          <w:rPr>
            <w:rStyle w:val="ae"/>
          </w:rPr>
          <w:t>1.4.</w:t>
        </w:r>
        <w:r>
          <w:rPr>
            <w:rFonts w:asciiTheme="minorHAnsi" w:eastAsiaTheme="minorEastAsia" w:hAnsiTheme="minorHAnsi" w:cstheme="minorBidi"/>
            <w:b w:val="0"/>
            <w:bCs w:val="0"/>
            <w:sz w:val="22"/>
            <w:szCs w:val="22"/>
          </w:rPr>
          <w:tab/>
        </w:r>
        <w:r w:rsidRPr="00FB6B55">
          <w:rPr>
            <w:rStyle w:val="ae"/>
          </w:rPr>
          <w:t>План распределения объемов по Договору(ам) между членами коллективного Участника (форма 4)</w:t>
        </w:r>
        <w:r>
          <w:rPr>
            <w:webHidden/>
          </w:rPr>
          <w:tab/>
        </w:r>
        <w:r>
          <w:rPr>
            <w:webHidden/>
          </w:rPr>
          <w:fldChar w:fldCharType="begin"/>
        </w:r>
        <w:r>
          <w:rPr>
            <w:webHidden/>
          </w:rPr>
          <w:instrText xml:space="preserve"> PAGEREF _Toc192172325 \h </w:instrText>
        </w:r>
        <w:r>
          <w:rPr>
            <w:webHidden/>
          </w:rPr>
        </w:r>
        <w:r>
          <w:rPr>
            <w:webHidden/>
          </w:rPr>
          <w:fldChar w:fldCharType="separate"/>
        </w:r>
        <w:r>
          <w:rPr>
            <w:webHidden/>
          </w:rPr>
          <w:t>12</w:t>
        </w:r>
        <w:r>
          <w:rPr>
            <w:webHidden/>
          </w:rPr>
          <w:fldChar w:fldCharType="end"/>
        </w:r>
      </w:hyperlink>
    </w:p>
    <w:p w14:paraId="59F1366C" w14:textId="02328F6A" w:rsidR="009F47FE" w:rsidRDefault="009F47FE">
      <w:pPr>
        <w:pStyle w:val="32"/>
        <w:rPr>
          <w:rFonts w:asciiTheme="minorHAnsi" w:eastAsiaTheme="minorEastAsia" w:hAnsiTheme="minorHAnsi" w:cstheme="minorBidi"/>
          <w:bCs w:val="0"/>
          <w:iCs w:val="0"/>
          <w:sz w:val="22"/>
          <w:szCs w:val="22"/>
        </w:rPr>
      </w:pPr>
      <w:hyperlink w:anchor="_Toc192172326" w:history="1">
        <w:r w:rsidRPr="00FB6B55">
          <w:rPr>
            <w:rStyle w:val="ae"/>
          </w:rPr>
          <w:t>1.4.1.</w:t>
        </w:r>
        <w:r>
          <w:rPr>
            <w:rFonts w:asciiTheme="minorHAnsi" w:eastAsiaTheme="minorEastAsia" w:hAnsiTheme="minorHAnsi" w:cstheme="minorBidi"/>
            <w:bCs w:val="0"/>
            <w:iCs w:val="0"/>
            <w:sz w:val="22"/>
            <w:szCs w:val="22"/>
          </w:rPr>
          <w:tab/>
        </w:r>
        <w:r w:rsidRPr="00FB6B55">
          <w:rPr>
            <w:rStyle w:val="ae"/>
          </w:rPr>
          <w:t>Форма плана распределения объемов по Договору(ам) между членами коллективного Участника</w:t>
        </w:r>
        <w:r>
          <w:rPr>
            <w:webHidden/>
          </w:rPr>
          <w:tab/>
        </w:r>
        <w:r>
          <w:rPr>
            <w:webHidden/>
          </w:rPr>
          <w:fldChar w:fldCharType="begin"/>
        </w:r>
        <w:r>
          <w:rPr>
            <w:webHidden/>
          </w:rPr>
          <w:instrText xml:space="preserve"> PAGEREF _Toc192172326 \h </w:instrText>
        </w:r>
        <w:r>
          <w:rPr>
            <w:webHidden/>
          </w:rPr>
        </w:r>
        <w:r>
          <w:rPr>
            <w:webHidden/>
          </w:rPr>
          <w:fldChar w:fldCharType="separate"/>
        </w:r>
        <w:r>
          <w:rPr>
            <w:webHidden/>
          </w:rPr>
          <w:t>12</w:t>
        </w:r>
        <w:r>
          <w:rPr>
            <w:webHidden/>
          </w:rPr>
          <w:fldChar w:fldCharType="end"/>
        </w:r>
      </w:hyperlink>
    </w:p>
    <w:p w14:paraId="15C1A594" w14:textId="6C948E62" w:rsidR="009F47FE" w:rsidRDefault="009F47FE">
      <w:pPr>
        <w:pStyle w:val="32"/>
        <w:rPr>
          <w:rFonts w:asciiTheme="minorHAnsi" w:eastAsiaTheme="minorEastAsia" w:hAnsiTheme="minorHAnsi" w:cstheme="minorBidi"/>
          <w:bCs w:val="0"/>
          <w:iCs w:val="0"/>
          <w:sz w:val="22"/>
          <w:szCs w:val="22"/>
        </w:rPr>
      </w:pPr>
      <w:hyperlink w:anchor="_Toc192172327" w:history="1">
        <w:r w:rsidRPr="00FB6B55">
          <w:rPr>
            <w:rStyle w:val="ae"/>
          </w:rPr>
          <w:t>1.4.2.</w:t>
        </w:r>
        <w:r>
          <w:rPr>
            <w:rFonts w:asciiTheme="minorHAnsi" w:eastAsiaTheme="minorEastAsia" w:hAnsiTheme="minorHAnsi" w:cstheme="minorBidi"/>
            <w:bCs w:val="0"/>
            <w:iCs w:val="0"/>
            <w:sz w:val="22"/>
            <w:szCs w:val="22"/>
          </w:rPr>
          <w:tab/>
        </w:r>
        <w:r w:rsidRPr="00FB6B55">
          <w:rPr>
            <w:rStyle w:val="ae"/>
          </w:rPr>
          <w:t>Инструкции по заполнению</w:t>
        </w:r>
        <w:r>
          <w:rPr>
            <w:webHidden/>
          </w:rPr>
          <w:tab/>
        </w:r>
        <w:r>
          <w:rPr>
            <w:webHidden/>
          </w:rPr>
          <w:fldChar w:fldCharType="begin"/>
        </w:r>
        <w:r>
          <w:rPr>
            <w:webHidden/>
          </w:rPr>
          <w:instrText xml:space="preserve"> PAGEREF _Toc192172327 \h </w:instrText>
        </w:r>
        <w:r>
          <w:rPr>
            <w:webHidden/>
          </w:rPr>
        </w:r>
        <w:r>
          <w:rPr>
            <w:webHidden/>
          </w:rPr>
          <w:fldChar w:fldCharType="separate"/>
        </w:r>
        <w:r>
          <w:rPr>
            <w:webHidden/>
          </w:rPr>
          <w:t>13</w:t>
        </w:r>
        <w:r>
          <w:rPr>
            <w:webHidden/>
          </w:rPr>
          <w:fldChar w:fldCharType="end"/>
        </w:r>
      </w:hyperlink>
    </w:p>
    <w:p w14:paraId="40F9D829" w14:textId="69C86CA4" w:rsidR="009F47FE" w:rsidRDefault="009F47FE">
      <w:pPr>
        <w:pStyle w:val="20"/>
        <w:rPr>
          <w:rFonts w:asciiTheme="minorHAnsi" w:eastAsiaTheme="minorEastAsia" w:hAnsiTheme="minorHAnsi" w:cstheme="minorBidi"/>
          <w:b w:val="0"/>
          <w:bCs w:val="0"/>
          <w:sz w:val="22"/>
          <w:szCs w:val="22"/>
        </w:rPr>
      </w:pPr>
      <w:hyperlink w:anchor="_Toc192172328" w:history="1">
        <w:r w:rsidRPr="00FB6B55">
          <w:rPr>
            <w:rStyle w:val="ae"/>
          </w:rPr>
          <w:t>1.5.</w:t>
        </w:r>
        <w:r>
          <w:rPr>
            <w:rFonts w:asciiTheme="minorHAnsi" w:eastAsiaTheme="minorEastAsia" w:hAnsiTheme="minorHAnsi" w:cstheme="minorBidi"/>
            <w:b w:val="0"/>
            <w:bCs w:val="0"/>
            <w:sz w:val="22"/>
            <w:szCs w:val="22"/>
          </w:rPr>
          <w:tab/>
        </w:r>
        <w:r w:rsidRPr="00FB6B55">
          <w:rPr>
            <w:rStyle w:val="ae"/>
          </w:rPr>
          <w:t>План распределения объемов по Договору(ам) между Участником и соисполнителями (субподрядчиками) (форма 5)</w:t>
        </w:r>
        <w:r>
          <w:rPr>
            <w:webHidden/>
          </w:rPr>
          <w:tab/>
        </w:r>
        <w:r>
          <w:rPr>
            <w:webHidden/>
          </w:rPr>
          <w:fldChar w:fldCharType="begin"/>
        </w:r>
        <w:r>
          <w:rPr>
            <w:webHidden/>
          </w:rPr>
          <w:instrText xml:space="preserve"> PAGEREF _Toc192172328 \h </w:instrText>
        </w:r>
        <w:r>
          <w:rPr>
            <w:webHidden/>
          </w:rPr>
        </w:r>
        <w:r>
          <w:rPr>
            <w:webHidden/>
          </w:rPr>
          <w:fldChar w:fldCharType="separate"/>
        </w:r>
        <w:r>
          <w:rPr>
            <w:webHidden/>
          </w:rPr>
          <w:t>14</w:t>
        </w:r>
        <w:r>
          <w:rPr>
            <w:webHidden/>
          </w:rPr>
          <w:fldChar w:fldCharType="end"/>
        </w:r>
      </w:hyperlink>
    </w:p>
    <w:p w14:paraId="4BE67BFA" w14:textId="482968A3" w:rsidR="009F47FE" w:rsidRDefault="009F47FE">
      <w:pPr>
        <w:pStyle w:val="32"/>
        <w:rPr>
          <w:rFonts w:asciiTheme="minorHAnsi" w:eastAsiaTheme="minorEastAsia" w:hAnsiTheme="minorHAnsi" w:cstheme="minorBidi"/>
          <w:bCs w:val="0"/>
          <w:iCs w:val="0"/>
          <w:sz w:val="22"/>
          <w:szCs w:val="22"/>
        </w:rPr>
      </w:pPr>
      <w:hyperlink w:anchor="_Toc192172329" w:history="1">
        <w:r w:rsidRPr="00FB6B55">
          <w:rPr>
            <w:rStyle w:val="ae"/>
          </w:rPr>
          <w:t>1.5.1.</w:t>
        </w:r>
        <w:r>
          <w:rPr>
            <w:rFonts w:asciiTheme="minorHAnsi" w:eastAsiaTheme="minorEastAsia" w:hAnsiTheme="minorHAnsi" w:cstheme="minorBidi"/>
            <w:bCs w:val="0"/>
            <w:iCs w:val="0"/>
            <w:sz w:val="22"/>
            <w:szCs w:val="22"/>
          </w:rPr>
          <w:tab/>
        </w:r>
        <w:r w:rsidRPr="00FB6B55">
          <w:rPr>
            <w:rStyle w:val="ae"/>
          </w:rPr>
          <w:t>Форма Плана распределения объемов по Договору(ам) между Участником и соисполнителями (субподрядчиками)</w:t>
        </w:r>
        <w:r>
          <w:rPr>
            <w:webHidden/>
          </w:rPr>
          <w:tab/>
        </w:r>
        <w:r>
          <w:rPr>
            <w:webHidden/>
          </w:rPr>
          <w:fldChar w:fldCharType="begin"/>
        </w:r>
        <w:r>
          <w:rPr>
            <w:webHidden/>
          </w:rPr>
          <w:instrText xml:space="preserve"> PAGEREF _Toc192172329 \h </w:instrText>
        </w:r>
        <w:r>
          <w:rPr>
            <w:webHidden/>
          </w:rPr>
        </w:r>
        <w:r>
          <w:rPr>
            <w:webHidden/>
          </w:rPr>
          <w:fldChar w:fldCharType="separate"/>
        </w:r>
        <w:r>
          <w:rPr>
            <w:webHidden/>
          </w:rPr>
          <w:t>14</w:t>
        </w:r>
        <w:r>
          <w:rPr>
            <w:webHidden/>
          </w:rPr>
          <w:fldChar w:fldCharType="end"/>
        </w:r>
      </w:hyperlink>
    </w:p>
    <w:p w14:paraId="642F12EA" w14:textId="116AD523" w:rsidR="009F47FE" w:rsidRDefault="009F47FE">
      <w:pPr>
        <w:pStyle w:val="32"/>
        <w:rPr>
          <w:rFonts w:asciiTheme="minorHAnsi" w:eastAsiaTheme="minorEastAsia" w:hAnsiTheme="minorHAnsi" w:cstheme="minorBidi"/>
          <w:bCs w:val="0"/>
          <w:iCs w:val="0"/>
          <w:sz w:val="22"/>
          <w:szCs w:val="22"/>
        </w:rPr>
      </w:pPr>
      <w:hyperlink w:anchor="_Toc192172330" w:history="1">
        <w:r w:rsidRPr="00FB6B55">
          <w:rPr>
            <w:rStyle w:val="ae"/>
          </w:rPr>
          <w:t>1.5.2.</w:t>
        </w:r>
        <w:r>
          <w:rPr>
            <w:rFonts w:asciiTheme="minorHAnsi" w:eastAsiaTheme="minorEastAsia" w:hAnsiTheme="minorHAnsi" w:cstheme="minorBidi"/>
            <w:bCs w:val="0"/>
            <w:iCs w:val="0"/>
            <w:sz w:val="22"/>
            <w:szCs w:val="22"/>
          </w:rPr>
          <w:tab/>
        </w:r>
        <w:r w:rsidRPr="00FB6B55">
          <w:rPr>
            <w:rStyle w:val="ae"/>
          </w:rPr>
          <w:t>Инструкции по заполнению</w:t>
        </w:r>
        <w:r>
          <w:rPr>
            <w:webHidden/>
          </w:rPr>
          <w:tab/>
        </w:r>
        <w:r>
          <w:rPr>
            <w:webHidden/>
          </w:rPr>
          <w:fldChar w:fldCharType="begin"/>
        </w:r>
        <w:r>
          <w:rPr>
            <w:webHidden/>
          </w:rPr>
          <w:instrText xml:space="preserve"> PAGEREF _Toc192172330 \h </w:instrText>
        </w:r>
        <w:r>
          <w:rPr>
            <w:webHidden/>
          </w:rPr>
        </w:r>
        <w:r>
          <w:rPr>
            <w:webHidden/>
          </w:rPr>
          <w:fldChar w:fldCharType="separate"/>
        </w:r>
        <w:r>
          <w:rPr>
            <w:webHidden/>
          </w:rPr>
          <w:t>15</w:t>
        </w:r>
        <w:r>
          <w:rPr>
            <w:webHidden/>
          </w:rPr>
          <w:fldChar w:fldCharType="end"/>
        </w:r>
      </w:hyperlink>
    </w:p>
    <w:p w14:paraId="7CF586D4" w14:textId="5CB4E0FE" w:rsidR="009F47FE" w:rsidRDefault="009F47FE">
      <w:pPr>
        <w:pStyle w:val="20"/>
        <w:rPr>
          <w:rFonts w:asciiTheme="minorHAnsi" w:eastAsiaTheme="minorEastAsia" w:hAnsiTheme="minorHAnsi" w:cstheme="minorBidi"/>
          <w:b w:val="0"/>
          <w:bCs w:val="0"/>
          <w:sz w:val="22"/>
          <w:szCs w:val="22"/>
        </w:rPr>
      </w:pPr>
      <w:hyperlink w:anchor="_Toc192172331" w:history="1">
        <w:r w:rsidRPr="00FB6B55">
          <w:rPr>
            <w:rStyle w:val="ae"/>
          </w:rPr>
          <w:t>1.6.</w:t>
        </w:r>
        <w:r>
          <w:rPr>
            <w:rFonts w:asciiTheme="minorHAnsi" w:eastAsiaTheme="minorEastAsia" w:hAnsiTheme="minorHAnsi" w:cstheme="minorBidi"/>
            <w:b w:val="0"/>
            <w:bCs w:val="0"/>
            <w:sz w:val="22"/>
            <w:szCs w:val="22"/>
          </w:rPr>
          <w:tab/>
        </w:r>
        <w:r w:rsidRPr="00FB6B55">
          <w:rPr>
            <w:rStyle w:val="ae"/>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(форма 6)</w:t>
        </w:r>
        <w:r>
          <w:rPr>
            <w:webHidden/>
          </w:rPr>
          <w:tab/>
        </w:r>
        <w:r>
          <w:rPr>
            <w:webHidden/>
          </w:rPr>
          <w:fldChar w:fldCharType="begin"/>
        </w:r>
        <w:r>
          <w:rPr>
            <w:webHidden/>
          </w:rPr>
          <w:instrText xml:space="preserve"> PAGEREF _Toc192172331 \h </w:instrText>
        </w:r>
        <w:r>
          <w:rPr>
            <w:webHidden/>
          </w:rPr>
        </w:r>
        <w:r>
          <w:rPr>
            <w:webHidden/>
          </w:rPr>
          <w:fldChar w:fldCharType="separate"/>
        </w:r>
        <w:r>
          <w:rPr>
            <w:webHidden/>
          </w:rPr>
          <w:t>16</w:t>
        </w:r>
        <w:r>
          <w:rPr>
            <w:webHidden/>
          </w:rPr>
          <w:fldChar w:fldCharType="end"/>
        </w:r>
      </w:hyperlink>
    </w:p>
    <w:p w14:paraId="72425B77" w14:textId="0E26A04C" w:rsidR="009F47FE" w:rsidRDefault="009F47FE">
      <w:pPr>
        <w:pStyle w:val="32"/>
        <w:rPr>
          <w:rFonts w:asciiTheme="minorHAnsi" w:eastAsiaTheme="minorEastAsia" w:hAnsiTheme="minorHAnsi" w:cstheme="minorBidi"/>
          <w:bCs w:val="0"/>
          <w:iCs w:val="0"/>
          <w:sz w:val="22"/>
          <w:szCs w:val="22"/>
        </w:rPr>
      </w:pPr>
      <w:hyperlink w:anchor="_Toc192172332" w:history="1">
        <w:r w:rsidRPr="00FB6B55">
          <w:rPr>
            <w:rStyle w:val="ae"/>
          </w:rPr>
          <w:t>1.6.1.</w:t>
        </w:r>
        <w:r>
          <w:rPr>
            <w:rFonts w:asciiTheme="minorHAnsi" w:eastAsiaTheme="minorEastAsia" w:hAnsiTheme="minorHAnsi" w:cstheme="minorBidi"/>
            <w:bCs w:val="0"/>
            <w:iCs w:val="0"/>
            <w:sz w:val="22"/>
            <w:szCs w:val="22"/>
          </w:rPr>
          <w:tab/>
        </w:r>
        <w:r w:rsidRPr="00FB6B55">
          <w:rPr>
            <w:rStyle w:val="ae"/>
          </w:rPr>
          <w:t>Форма Справки об информации и документах, подтверждающих страну происхождения товара для предоставления национального режима при осуществлении закупки</w:t>
        </w:r>
        <w:r>
          <w:rPr>
            <w:webHidden/>
          </w:rPr>
          <w:tab/>
        </w:r>
        <w:r>
          <w:rPr>
            <w:webHidden/>
          </w:rPr>
          <w:fldChar w:fldCharType="begin"/>
        </w:r>
        <w:r>
          <w:rPr>
            <w:webHidden/>
          </w:rPr>
          <w:instrText xml:space="preserve"> PAGEREF _Toc192172332 \h </w:instrText>
        </w:r>
        <w:r>
          <w:rPr>
            <w:webHidden/>
          </w:rPr>
        </w:r>
        <w:r>
          <w:rPr>
            <w:webHidden/>
          </w:rPr>
          <w:fldChar w:fldCharType="separate"/>
        </w:r>
        <w:r>
          <w:rPr>
            <w:webHidden/>
          </w:rPr>
          <w:t>16</w:t>
        </w:r>
        <w:r>
          <w:rPr>
            <w:webHidden/>
          </w:rPr>
          <w:fldChar w:fldCharType="end"/>
        </w:r>
      </w:hyperlink>
    </w:p>
    <w:p w14:paraId="76BBC629" w14:textId="3A8DED1E" w:rsidR="009F47FE" w:rsidRDefault="009F47FE">
      <w:pPr>
        <w:pStyle w:val="32"/>
        <w:rPr>
          <w:rFonts w:asciiTheme="minorHAnsi" w:eastAsiaTheme="minorEastAsia" w:hAnsiTheme="minorHAnsi" w:cstheme="minorBidi"/>
          <w:bCs w:val="0"/>
          <w:iCs w:val="0"/>
          <w:sz w:val="22"/>
          <w:szCs w:val="22"/>
        </w:rPr>
      </w:pPr>
      <w:hyperlink w:anchor="_Toc192172333" w:history="1">
        <w:r w:rsidRPr="00FB6B55">
          <w:rPr>
            <w:rStyle w:val="ae"/>
          </w:rPr>
          <w:t>1.6.2.</w:t>
        </w:r>
        <w:r>
          <w:rPr>
            <w:rFonts w:asciiTheme="minorHAnsi" w:eastAsiaTheme="minorEastAsia" w:hAnsiTheme="minorHAnsi" w:cstheme="minorBidi"/>
            <w:bCs w:val="0"/>
            <w:iCs w:val="0"/>
            <w:sz w:val="22"/>
            <w:szCs w:val="22"/>
          </w:rPr>
          <w:tab/>
        </w:r>
        <w:r w:rsidRPr="00FB6B55">
          <w:rPr>
            <w:rStyle w:val="ae"/>
          </w:rPr>
          <w:t>Инструкции по заполнению</w:t>
        </w:r>
        <w:r>
          <w:rPr>
            <w:webHidden/>
          </w:rPr>
          <w:tab/>
        </w:r>
        <w:r>
          <w:rPr>
            <w:webHidden/>
          </w:rPr>
          <w:fldChar w:fldCharType="begin"/>
        </w:r>
        <w:r>
          <w:rPr>
            <w:webHidden/>
          </w:rPr>
          <w:instrText xml:space="preserve"> PAGEREF _Toc192172333 \h </w:instrText>
        </w:r>
        <w:r>
          <w:rPr>
            <w:webHidden/>
          </w:rPr>
        </w:r>
        <w:r>
          <w:rPr>
            <w:webHidden/>
          </w:rPr>
          <w:fldChar w:fldCharType="separate"/>
        </w:r>
        <w:r>
          <w:rPr>
            <w:webHidden/>
          </w:rPr>
          <w:t>17</w:t>
        </w:r>
        <w:r>
          <w:rPr>
            <w:webHidden/>
          </w:rPr>
          <w:fldChar w:fldCharType="end"/>
        </w:r>
      </w:hyperlink>
    </w:p>
    <w:p w14:paraId="1CADFC52" w14:textId="24644A22" w:rsidR="009F47FE" w:rsidRDefault="009F47FE">
      <w:pPr>
        <w:pStyle w:val="20"/>
        <w:rPr>
          <w:rFonts w:asciiTheme="minorHAnsi" w:eastAsiaTheme="minorEastAsia" w:hAnsiTheme="minorHAnsi" w:cstheme="minorBidi"/>
          <w:b w:val="0"/>
          <w:bCs w:val="0"/>
          <w:sz w:val="22"/>
          <w:szCs w:val="22"/>
        </w:rPr>
      </w:pPr>
      <w:hyperlink w:anchor="_Toc192172334" w:history="1">
        <w:r w:rsidRPr="00FB6B55">
          <w:rPr>
            <w:rStyle w:val="ae"/>
            <w:i/>
            <w:shd w:val="clear" w:color="auto" w:fill="FFFF99"/>
          </w:rPr>
          <w:t>ДОКУМЕНТЫ ДЛЯ ПРОВЕДЕНИЯ ОЦЕНОЧНОЙ СТАДИИ</w:t>
        </w:r>
        <w:r>
          <w:rPr>
            <w:webHidden/>
          </w:rPr>
          <w:tab/>
        </w:r>
        <w:r>
          <w:rPr>
            <w:webHidden/>
          </w:rPr>
          <w:fldChar w:fldCharType="begin"/>
        </w:r>
        <w:r>
          <w:rPr>
            <w:webHidden/>
          </w:rPr>
          <w:instrText xml:space="preserve"> PAGEREF _Toc192172334 \h </w:instrText>
        </w:r>
        <w:r>
          <w:rPr>
            <w:webHidden/>
          </w:rPr>
        </w:r>
        <w:r>
          <w:rPr>
            <w:webHidden/>
          </w:rPr>
          <w:fldChar w:fldCharType="separate"/>
        </w:r>
        <w:r>
          <w:rPr>
            <w:webHidden/>
          </w:rPr>
          <w:t>18</w:t>
        </w:r>
        <w:r>
          <w:rPr>
            <w:webHidden/>
          </w:rPr>
          <w:fldChar w:fldCharType="end"/>
        </w:r>
      </w:hyperlink>
    </w:p>
    <w:p w14:paraId="59B59F25" w14:textId="7B992CD7" w:rsidR="009F47FE" w:rsidRDefault="009F47FE">
      <w:pPr>
        <w:pStyle w:val="20"/>
        <w:rPr>
          <w:rFonts w:asciiTheme="minorHAnsi" w:eastAsiaTheme="minorEastAsia" w:hAnsiTheme="minorHAnsi" w:cstheme="minorBidi"/>
          <w:b w:val="0"/>
          <w:bCs w:val="0"/>
          <w:sz w:val="22"/>
          <w:szCs w:val="22"/>
        </w:rPr>
      </w:pPr>
      <w:hyperlink w:anchor="_Toc192172335" w:history="1">
        <w:r w:rsidRPr="00FB6B55">
          <w:rPr>
            <w:rStyle w:val="ae"/>
          </w:rPr>
          <w:t>1.7.</w:t>
        </w:r>
        <w:r>
          <w:rPr>
            <w:rFonts w:asciiTheme="minorHAnsi" w:eastAsiaTheme="minorEastAsia" w:hAnsiTheme="minorHAnsi" w:cstheme="minorBidi"/>
            <w:b w:val="0"/>
            <w:bCs w:val="0"/>
            <w:sz w:val="22"/>
            <w:szCs w:val="22"/>
          </w:rPr>
          <w:tab/>
        </w:r>
        <w:r w:rsidRPr="00FB6B55">
          <w:rPr>
            <w:rStyle w:val="ae"/>
          </w:rPr>
          <w:t>Справка о перечне и годовых объемах выполнения аналогичных договоров (форма 7)</w:t>
        </w:r>
        <w:r>
          <w:rPr>
            <w:webHidden/>
          </w:rPr>
          <w:tab/>
        </w:r>
        <w:r>
          <w:rPr>
            <w:webHidden/>
          </w:rPr>
          <w:fldChar w:fldCharType="begin"/>
        </w:r>
        <w:r>
          <w:rPr>
            <w:webHidden/>
          </w:rPr>
          <w:instrText xml:space="preserve"> PAGEREF _Toc192172335 \h </w:instrText>
        </w:r>
        <w:r>
          <w:rPr>
            <w:webHidden/>
          </w:rPr>
        </w:r>
        <w:r>
          <w:rPr>
            <w:webHidden/>
          </w:rPr>
          <w:fldChar w:fldCharType="separate"/>
        </w:r>
        <w:r>
          <w:rPr>
            <w:webHidden/>
          </w:rPr>
          <w:t>18</w:t>
        </w:r>
        <w:r>
          <w:rPr>
            <w:webHidden/>
          </w:rPr>
          <w:fldChar w:fldCharType="end"/>
        </w:r>
      </w:hyperlink>
    </w:p>
    <w:p w14:paraId="27A7219D" w14:textId="641C8546" w:rsidR="009F47FE" w:rsidRDefault="009F47FE">
      <w:pPr>
        <w:pStyle w:val="32"/>
        <w:rPr>
          <w:rFonts w:asciiTheme="minorHAnsi" w:eastAsiaTheme="minorEastAsia" w:hAnsiTheme="minorHAnsi" w:cstheme="minorBidi"/>
          <w:bCs w:val="0"/>
          <w:iCs w:val="0"/>
          <w:sz w:val="22"/>
          <w:szCs w:val="22"/>
        </w:rPr>
      </w:pPr>
      <w:hyperlink w:anchor="_Toc192172336" w:history="1">
        <w:r w:rsidRPr="00FB6B55">
          <w:rPr>
            <w:rStyle w:val="ae"/>
          </w:rPr>
          <w:t>1.7.1.</w:t>
        </w:r>
        <w:r>
          <w:rPr>
            <w:rFonts w:asciiTheme="minorHAnsi" w:eastAsiaTheme="minorEastAsia" w:hAnsiTheme="minorHAnsi" w:cstheme="minorBidi"/>
            <w:bCs w:val="0"/>
            <w:iCs w:val="0"/>
            <w:sz w:val="22"/>
            <w:szCs w:val="22"/>
          </w:rPr>
          <w:tab/>
        </w:r>
        <w:r w:rsidRPr="00FB6B55">
          <w:rPr>
            <w:rStyle w:val="ae"/>
          </w:rPr>
          <w:t>Форма Справки о перечне и годо</w:t>
        </w:r>
        <w:bookmarkStart w:id="16" w:name="_GoBack"/>
        <w:bookmarkEnd w:id="16"/>
        <w:r w:rsidRPr="00FB6B55">
          <w:rPr>
            <w:rStyle w:val="ae"/>
          </w:rPr>
          <w:t>вых объемах выполнения аналогичных договоров</w:t>
        </w:r>
        <w:r>
          <w:rPr>
            <w:webHidden/>
          </w:rPr>
          <w:tab/>
        </w:r>
        <w:r>
          <w:rPr>
            <w:webHidden/>
          </w:rPr>
          <w:fldChar w:fldCharType="begin"/>
        </w:r>
        <w:r>
          <w:rPr>
            <w:webHidden/>
          </w:rPr>
          <w:instrText xml:space="preserve"> PAGEREF _Toc192172336 \h </w:instrText>
        </w:r>
        <w:r>
          <w:rPr>
            <w:webHidden/>
          </w:rPr>
        </w:r>
        <w:r>
          <w:rPr>
            <w:webHidden/>
          </w:rPr>
          <w:fldChar w:fldCharType="separate"/>
        </w:r>
        <w:r>
          <w:rPr>
            <w:webHidden/>
          </w:rPr>
          <w:t>18</w:t>
        </w:r>
        <w:r>
          <w:rPr>
            <w:webHidden/>
          </w:rPr>
          <w:fldChar w:fldCharType="end"/>
        </w:r>
      </w:hyperlink>
    </w:p>
    <w:p w14:paraId="51C14F56" w14:textId="72FC7A80" w:rsidR="009F47FE" w:rsidRDefault="009F47FE">
      <w:pPr>
        <w:pStyle w:val="32"/>
        <w:rPr>
          <w:rFonts w:asciiTheme="minorHAnsi" w:eastAsiaTheme="minorEastAsia" w:hAnsiTheme="minorHAnsi" w:cstheme="minorBidi"/>
          <w:bCs w:val="0"/>
          <w:iCs w:val="0"/>
          <w:sz w:val="22"/>
          <w:szCs w:val="22"/>
        </w:rPr>
      </w:pPr>
      <w:hyperlink w:anchor="_Toc192172337" w:history="1">
        <w:r w:rsidRPr="00FB6B55">
          <w:rPr>
            <w:rStyle w:val="ae"/>
          </w:rPr>
          <w:t>1.7.2.</w:t>
        </w:r>
        <w:r>
          <w:rPr>
            <w:rFonts w:asciiTheme="minorHAnsi" w:eastAsiaTheme="minorEastAsia" w:hAnsiTheme="minorHAnsi" w:cstheme="minorBidi"/>
            <w:bCs w:val="0"/>
            <w:iCs w:val="0"/>
            <w:sz w:val="22"/>
            <w:szCs w:val="22"/>
          </w:rPr>
          <w:tab/>
        </w:r>
        <w:r w:rsidRPr="00FB6B55">
          <w:rPr>
            <w:rStyle w:val="ae"/>
          </w:rPr>
          <w:t>Инструкции по заполнению</w:t>
        </w:r>
        <w:r>
          <w:rPr>
            <w:webHidden/>
          </w:rPr>
          <w:tab/>
        </w:r>
        <w:r>
          <w:rPr>
            <w:webHidden/>
          </w:rPr>
          <w:fldChar w:fldCharType="begin"/>
        </w:r>
        <w:r>
          <w:rPr>
            <w:webHidden/>
          </w:rPr>
          <w:instrText xml:space="preserve"> PAGEREF _Toc192172337 \h </w:instrText>
        </w:r>
        <w:r>
          <w:rPr>
            <w:webHidden/>
          </w:rPr>
        </w:r>
        <w:r>
          <w:rPr>
            <w:webHidden/>
          </w:rPr>
          <w:fldChar w:fldCharType="separate"/>
        </w:r>
        <w:r>
          <w:rPr>
            <w:webHidden/>
          </w:rPr>
          <w:t>19</w:t>
        </w:r>
        <w:r>
          <w:rPr>
            <w:webHidden/>
          </w:rPr>
          <w:fldChar w:fldCharType="end"/>
        </w:r>
      </w:hyperlink>
    </w:p>
    <w:p w14:paraId="000D8524" w14:textId="492A205A" w:rsidR="009F47FE" w:rsidRDefault="009F47FE">
      <w:pPr>
        <w:pStyle w:val="20"/>
        <w:rPr>
          <w:rFonts w:asciiTheme="minorHAnsi" w:eastAsiaTheme="minorEastAsia" w:hAnsiTheme="minorHAnsi" w:cstheme="minorBidi"/>
          <w:b w:val="0"/>
          <w:bCs w:val="0"/>
          <w:sz w:val="22"/>
          <w:szCs w:val="22"/>
        </w:rPr>
      </w:pPr>
      <w:hyperlink w:anchor="_Toc192172338" w:history="1">
        <w:r w:rsidRPr="00FB6B55">
          <w:rPr>
            <w:rStyle w:val="ae"/>
          </w:rPr>
          <w:t>1.8.</w:t>
        </w:r>
        <w:r>
          <w:rPr>
            <w:rFonts w:asciiTheme="minorHAnsi" w:eastAsiaTheme="minorEastAsia" w:hAnsiTheme="minorHAnsi" w:cstheme="minorBidi"/>
            <w:b w:val="0"/>
            <w:bCs w:val="0"/>
            <w:sz w:val="22"/>
            <w:szCs w:val="22"/>
          </w:rPr>
          <w:tab/>
        </w:r>
        <w:r w:rsidRPr="00FB6B55">
          <w:rPr>
            <w:rStyle w:val="ae"/>
          </w:rPr>
          <w:t>Декларация (Информационное письмо, справка…) (форма 8)</w:t>
        </w:r>
        <w:r>
          <w:rPr>
            <w:webHidden/>
          </w:rPr>
          <w:tab/>
        </w:r>
        <w:r>
          <w:rPr>
            <w:webHidden/>
          </w:rPr>
          <w:fldChar w:fldCharType="begin"/>
        </w:r>
        <w:r>
          <w:rPr>
            <w:webHidden/>
          </w:rPr>
          <w:instrText xml:space="preserve"> PAGEREF _Toc192172338 \h </w:instrText>
        </w:r>
        <w:r>
          <w:rPr>
            <w:webHidden/>
          </w:rPr>
        </w:r>
        <w:r>
          <w:rPr>
            <w:webHidden/>
          </w:rPr>
          <w:fldChar w:fldCharType="separate"/>
        </w:r>
        <w:r>
          <w:rPr>
            <w:webHidden/>
          </w:rPr>
          <w:t>20</w:t>
        </w:r>
        <w:r>
          <w:rPr>
            <w:webHidden/>
          </w:rPr>
          <w:fldChar w:fldCharType="end"/>
        </w:r>
      </w:hyperlink>
    </w:p>
    <w:p w14:paraId="21B962F6" w14:textId="16EFF3DE" w:rsidR="009F47FE" w:rsidRDefault="009F47FE">
      <w:pPr>
        <w:pStyle w:val="32"/>
        <w:rPr>
          <w:rFonts w:asciiTheme="minorHAnsi" w:eastAsiaTheme="minorEastAsia" w:hAnsiTheme="minorHAnsi" w:cstheme="minorBidi"/>
          <w:bCs w:val="0"/>
          <w:iCs w:val="0"/>
          <w:sz w:val="22"/>
          <w:szCs w:val="22"/>
        </w:rPr>
      </w:pPr>
      <w:hyperlink w:anchor="_Toc192172339" w:history="1">
        <w:r w:rsidRPr="00FB6B55">
          <w:rPr>
            <w:rStyle w:val="ae"/>
          </w:rPr>
          <w:t>1.8.1.</w:t>
        </w:r>
        <w:r>
          <w:rPr>
            <w:rFonts w:asciiTheme="minorHAnsi" w:eastAsiaTheme="minorEastAsia" w:hAnsiTheme="minorHAnsi" w:cstheme="minorBidi"/>
            <w:bCs w:val="0"/>
            <w:iCs w:val="0"/>
            <w:sz w:val="22"/>
            <w:szCs w:val="22"/>
          </w:rPr>
          <w:tab/>
        </w:r>
        <w:r w:rsidRPr="00FB6B55">
          <w:rPr>
            <w:rStyle w:val="ae"/>
          </w:rPr>
          <w:t>Форма Декларации (Информационного письма, справки….)</w:t>
        </w:r>
        <w:r>
          <w:rPr>
            <w:webHidden/>
          </w:rPr>
          <w:tab/>
        </w:r>
        <w:r>
          <w:rPr>
            <w:webHidden/>
          </w:rPr>
          <w:fldChar w:fldCharType="begin"/>
        </w:r>
        <w:r>
          <w:rPr>
            <w:webHidden/>
          </w:rPr>
          <w:instrText xml:space="preserve"> PAGEREF _Toc192172339 \h </w:instrText>
        </w:r>
        <w:r>
          <w:rPr>
            <w:webHidden/>
          </w:rPr>
        </w:r>
        <w:r>
          <w:rPr>
            <w:webHidden/>
          </w:rPr>
          <w:fldChar w:fldCharType="separate"/>
        </w:r>
        <w:r>
          <w:rPr>
            <w:webHidden/>
          </w:rPr>
          <w:t>20</w:t>
        </w:r>
        <w:r>
          <w:rPr>
            <w:webHidden/>
          </w:rPr>
          <w:fldChar w:fldCharType="end"/>
        </w:r>
      </w:hyperlink>
    </w:p>
    <w:p w14:paraId="601649A3" w14:textId="3CD1E0F3" w:rsidR="009F47FE" w:rsidRDefault="009F47FE">
      <w:pPr>
        <w:pStyle w:val="32"/>
        <w:rPr>
          <w:rFonts w:asciiTheme="minorHAnsi" w:eastAsiaTheme="minorEastAsia" w:hAnsiTheme="minorHAnsi" w:cstheme="minorBidi"/>
          <w:bCs w:val="0"/>
          <w:iCs w:val="0"/>
          <w:sz w:val="22"/>
          <w:szCs w:val="22"/>
        </w:rPr>
      </w:pPr>
      <w:hyperlink w:anchor="_Toc192172340" w:history="1">
        <w:r w:rsidRPr="00FB6B55">
          <w:rPr>
            <w:rStyle w:val="ae"/>
          </w:rPr>
          <w:t>1.8.2.</w:t>
        </w:r>
        <w:r>
          <w:rPr>
            <w:rFonts w:asciiTheme="minorHAnsi" w:eastAsiaTheme="minorEastAsia" w:hAnsiTheme="minorHAnsi" w:cstheme="minorBidi"/>
            <w:bCs w:val="0"/>
            <w:iCs w:val="0"/>
            <w:sz w:val="22"/>
            <w:szCs w:val="22"/>
          </w:rPr>
          <w:tab/>
        </w:r>
        <w:r w:rsidRPr="00FB6B55">
          <w:rPr>
            <w:rStyle w:val="ae"/>
          </w:rPr>
          <w:t>Инструкции по заполнению</w:t>
        </w:r>
        <w:r>
          <w:rPr>
            <w:webHidden/>
          </w:rPr>
          <w:tab/>
        </w:r>
        <w:r>
          <w:rPr>
            <w:webHidden/>
          </w:rPr>
          <w:fldChar w:fldCharType="begin"/>
        </w:r>
        <w:r>
          <w:rPr>
            <w:webHidden/>
          </w:rPr>
          <w:instrText xml:space="preserve"> PAGEREF _Toc192172340 \h </w:instrText>
        </w:r>
        <w:r>
          <w:rPr>
            <w:webHidden/>
          </w:rPr>
        </w:r>
        <w:r>
          <w:rPr>
            <w:webHidden/>
          </w:rPr>
          <w:fldChar w:fldCharType="separate"/>
        </w:r>
        <w:r>
          <w:rPr>
            <w:webHidden/>
          </w:rPr>
          <w:t>21</w:t>
        </w:r>
        <w:r>
          <w:rPr>
            <w:webHidden/>
          </w:rPr>
          <w:fldChar w:fldCharType="end"/>
        </w:r>
      </w:hyperlink>
    </w:p>
    <w:p w14:paraId="5213EAA0" w14:textId="16A9FEBB" w:rsidR="009F47FE" w:rsidRDefault="009F47FE">
      <w:pPr>
        <w:pStyle w:val="20"/>
        <w:rPr>
          <w:rFonts w:asciiTheme="minorHAnsi" w:eastAsiaTheme="minorEastAsia" w:hAnsiTheme="minorHAnsi" w:cstheme="minorBidi"/>
          <w:b w:val="0"/>
          <w:bCs w:val="0"/>
          <w:sz w:val="22"/>
          <w:szCs w:val="22"/>
        </w:rPr>
      </w:pPr>
      <w:hyperlink w:anchor="_Toc192172341" w:history="1">
        <w:r w:rsidRPr="00FB6B55">
          <w:rPr>
            <w:rStyle w:val="ae"/>
            <w:i/>
            <w:shd w:val="clear" w:color="auto" w:fill="FFFF99"/>
          </w:rPr>
          <w:t>ФОРМА НЕЗАВИСИМОЙ ГАРАНТИИ</w:t>
        </w:r>
        <w:r>
          <w:rPr>
            <w:webHidden/>
          </w:rPr>
          <w:tab/>
        </w:r>
        <w:r>
          <w:rPr>
            <w:webHidden/>
          </w:rPr>
          <w:fldChar w:fldCharType="begin"/>
        </w:r>
        <w:r>
          <w:rPr>
            <w:webHidden/>
          </w:rPr>
          <w:instrText xml:space="preserve"> PAGEREF _Toc192172341 \h </w:instrText>
        </w:r>
        <w:r>
          <w:rPr>
            <w:webHidden/>
          </w:rPr>
        </w:r>
        <w:r>
          <w:rPr>
            <w:webHidden/>
          </w:rPr>
          <w:fldChar w:fldCharType="separate"/>
        </w:r>
        <w:r>
          <w:rPr>
            <w:webHidden/>
          </w:rPr>
          <w:t>22</w:t>
        </w:r>
        <w:r>
          <w:rPr>
            <w:webHidden/>
          </w:rPr>
          <w:fldChar w:fldCharType="end"/>
        </w:r>
      </w:hyperlink>
    </w:p>
    <w:p w14:paraId="611CD1FE" w14:textId="3550CD9F" w:rsidR="009F47FE" w:rsidRDefault="009F47FE">
      <w:pPr>
        <w:pStyle w:val="20"/>
        <w:rPr>
          <w:rFonts w:asciiTheme="minorHAnsi" w:eastAsiaTheme="minorEastAsia" w:hAnsiTheme="minorHAnsi" w:cstheme="minorBidi"/>
          <w:b w:val="0"/>
          <w:bCs w:val="0"/>
          <w:sz w:val="22"/>
          <w:szCs w:val="22"/>
        </w:rPr>
      </w:pPr>
      <w:hyperlink w:anchor="_Toc192172342" w:history="1">
        <w:r w:rsidRPr="00FB6B55">
          <w:rPr>
            <w:rStyle w:val="ae"/>
          </w:rPr>
          <w:t>1.9.</w:t>
        </w:r>
        <w:r>
          <w:rPr>
            <w:rFonts w:asciiTheme="minorHAnsi" w:eastAsiaTheme="minorEastAsia" w:hAnsiTheme="minorHAnsi" w:cstheme="minorBidi"/>
            <w:b w:val="0"/>
            <w:bCs w:val="0"/>
            <w:sz w:val="22"/>
            <w:szCs w:val="22"/>
          </w:rPr>
          <w:tab/>
        </w:r>
        <w:r w:rsidRPr="00FB6B55">
          <w:rPr>
            <w:rStyle w:val="ae"/>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 (форма 9)</w:t>
        </w:r>
        <w:r>
          <w:rPr>
            <w:webHidden/>
          </w:rPr>
          <w:tab/>
        </w:r>
        <w:r>
          <w:rPr>
            <w:webHidden/>
          </w:rPr>
          <w:fldChar w:fldCharType="begin"/>
        </w:r>
        <w:r>
          <w:rPr>
            <w:webHidden/>
          </w:rPr>
          <w:instrText xml:space="preserve"> PAGEREF _Toc192172342 \h </w:instrText>
        </w:r>
        <w:r>
          <w:rPr>
            <w:webHidden/>
          </w:rPr>
        </w:r>
        <w:r>
          <w:rPr>
            <w:webHidden/>
          </w:rPr>
          <w:fldChar w:fldCharType="separate"/>
        </w:r>
        <w:r>
          <w:rPr>
            <w:webHidden/>
          </w:rPr>
          <w:t>22</w:t>
        </w:r>
        <w:r>
          <w:rPr>
            <w:webHidden/>
          </w:rPr>
          <w:fldChar w:fldCharType="end"/>
        </w:r>
      </w:hyperlink>
    </w:p>
    <w:p w14:paraId="29B0DD42" w14:textId="59F19B38" w:rsidR="009F47FE" w:rsidRDefault="009F47FE">
      <w:pPr>
        <w:pStyle w:val="32"/>
        <w:rPr>
          <w:rFonts w:asciiTheme="minorHAnsi" w:eastAsiaTheme="minorEastAsia" w:hAnsiTheme="minorHAnsi" w:cstheme="minorBidi"/>
          <w:bCs w:val="0"/>
          <w:iCs w:val="0"/>
          <w:sz w:val="22"/>
          <w:szCs w:val="22"/>
        </w:rPr>
      </w:pPr>
      <w:hyperlink w:anchor="_Toc192172343" w:history="1">
        <w:r w:rsidRPr="00FB6B55">
          <w:rPr>
            <w:rStyle w:val="ae"/>
          </w:rPr>
          <w:t>1.9.1.</w:t>
        </w:r>
        <w:r>
          <w:rPr>
            <w:rFonts w:asciiTheme="minorHAnsi" w:eastAsiaTheme="minorEastAsia" w:hAnsiTheme="minorHAnsi" w:cstheme="minorBidi"/>
            <w:bCs w:val="0"/>
            <w:iCs w:val="0"/>
            <w:sz w:val="22"/>
            <w:szCs w:val="22"/>
          </w:rPr>
          <w:tab/>
        </w:r>
        <w:r w:rsidRPr="00FB6B55">
          <w:rPr>
            <w:rStyle w:val="ae"/>
          </w:rPr>
          <w:t>Форма Типовой формы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r>
          <w:rPr>
            <w:webHidden/>
          </w:rPr>
          <w:tab/>
        </w:r>
        <w:r>
          <w:rPr>
            <w:webHidden/>
          </w:rPr>
          <w:fldChar w:fldCharType="begin"/>
        </w:r>
        <w:r>
          <w:rPr>
            <w:webHidden/>
          </w:rPr>
          <w:instrText xml:space="preserve"> PAGEREF _Toc192172343 \h </w:instrText>
        </w:r>
        <w:r>
          <w:rPr>
            <w:webHidden/>
          </w:rPr>
        </w:r>
        <w:r>
          <w:rPr>
            <w:webHidden/>
          </w:rPr>
          <w:fldChar w:fldCharType="separate"/>
        </w:r>
        <w:r>
          <w:rPr>
            <w:webHidden/>
          </w:rPr>
          <w:t>22</w:t>
        </w:r>
        <w:r>
          <w:rPr>
            <w:webHidden/>
          </w:rPr>
          <w:fldChar w:fldCharType="end"/>
        </w:r>
      </w:hyperlink>
    </w:p>
    <w:p w14:paraId="0124FA9B" w14:textId="3BB5AFEA" w:rsidR="009F47FE" w:rsidRDefault="009F47FE">
      <w:pPr>
        <w:pStyle w:val="32"/>
        <w:rPr>
          <w:rFonts w:asciiTheme="minorHAnsi" w:eastAsiaTheme="minorEastAsia" w:hAnsiTheme="minorHAnsi" w:cstheme="minorBidi"/>
          <w:bCs w:val="0"/>
          <w:iCs w:val="0"/>
          <w:sz w:val="22"/>
          <w:szCs w:val="22"/>
        </w:rPr>
      </w:pPr>
      <w:hyperlink w:anchor="_Toc192172344" w:history="1">
        <w:r w:rsidRPr="00FB6B55">
          <w:rPr>
            <w:rStyle w:val="ae"/>
          </w:rPr>
          <w:t>1.9.2.</w:t>
        </w:r>
        <w:r>
          <w:rPr>
            <w:rFonts w:asciiTheme="minorHAnsi" w:eastAsiaTheme="minorEastAsia" w:hAnsiTheme="minorHAnsi" w:cstheme="minorBidi"/>
            <w:bCs w:val="0"/>
            <w:iCs w:val="0"/>
            <w:sz w:val="22"/>
            <w:szCs w:val="22"/>
          </w:rPr>
          <w:tab/>
        </w:r>
        <w:r w:rsidRPr="00FB6B55">
          <w:rPr>
            <w:rStyle w:val="ae"/>
          </w:rPr>
          <w:t>Инструкции по заполнению</w:t>
        </w:r>
        <w:r>
          <w:rPr>
            <w:webHidden/>
          </w:rPr>
          <w:tab/>
        </w:r>
        <w:r>
          <w:rPr>
            <w:webHidden/>
          </w:rPr>
          <w:fldChar w:fldCharType="begin"/>
        </w:r>
        <w:r>
          <w:rPr>
            <w:webHidden/>
          </w:rPr>
          <w:instrText xml:space="preserve"> PAGEREF _Toc192172344 \h </w:instrText>
        </w:r>
        <w:r>
          <w:rPr>
            <w:webHidden/>
          </w:rPr>
        </w:r>
        <w:r>
          <w:rPr>
            <w:webHidden/>
          </w:rPr>
          <w:fldChar w:fldCharType="separate"/>
        </w:r>
        <w:r>
          <w:rPr>
            <w:webHidden/>
          </w:rPr>
          <w:t>26</w:t>
        </w:r>
        <w:r>
          <w:rPr>
            <w:webHidden/>
          </w:rPr>
          <w:fldChar w:fldCharType="end"/>
        </w:r>
      </w:hyperlink>
    </w:p>
    <w:p w14:paraId="38083759" w14:textId="4B65F891" w:rsidR="00C438C8" w:rsidRPr="009F47FE" w:rsidRDefault="004D7536" w:rsidP="00431E2A">
      <w:pPr>
        <w:pStyle w:val="1"/>
        <w:keepNext w:val="0"/>
        <w:keepLines w:val="0"/>
        <w:pageBreakBefore w:val="0"/>
        <w:widowControl w:val="0"/>
        <w:numPr>
          <w:ilvl w:val="0"/>
          <w:numId w:val="0"/>
        </w:numPr>
        <w:tabs>
          <w:tab w:val="left" w:pos="567"/>
          <w:tab w:val="left" w:pos="1985"/>
          <w:tab w:val="left" w:pos="9356"/>
          <w:tab w:val="right" w:pos="9498"/>
        </w:tabs>
        <w:suppressAutoHyphens w:val="0"/>
        <w:spacing w:before="0" w:after="0"/>
        <w:ind w:left="6521" w:right="34"/>
      </w:pPr>
      <w:r w:rsidRPr="009F47FE">
        <w:rPr>
          <w:rFonts w:ascii="Times New Roman" w:hAnsi="Times New Roman"/>
          <w:bCs/>
          <w:sz w:val="24"/>
          <w:szCs w:val="24"/>
        </w:rPr>
        <w:fldChar w:fldCharType="end"/>
      </w:r>
      <w:bookmarkStart w:id="17" w:name="ФОРМЫ"/>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E402F25" w14:textId="77777777" w:rsidR="00C438C8" w:rsidRPr="009F47FE" w:rsidRDefault="00C438C8" w:rsidP="00C438C8">
      <w:pPr>
        <w:rPr>
          <w:lang w:val="x-none"/>
        </w:rPr>
        <w:sectPr w:rsidR="00C438C8" w:rsidRPr="009F47FE" w:rsidSect="00C438C8">
          <w:headerReference w:type="default" r:id="rId8"/>
          <w:footerReference w:type="even" r:id="rId9"/>
          <w:footerReference w:type="default" r:id="rId10"/>
          <w:pgSz w:w="11906" w:h="16838" w:code="9"/>
          <w:pgMar w:top="680" w:right="566" w:bottom="539" w:left="1134" w:header="680" w:footer="278" w:gutter="0"/>
          <w:cols w:space="708"/>
          <w:titlePg/>
          <w:docGrid w:linePitch="360"/>
        </w:sectPr>
      </w:pPr>
    </w:p>
    <w:p w14:paraId="6F5D61CD" w14:textId="77777777" w:rsidR="007F400D" w:rsidRPr="009F47FE" w:rsidRDefault="00211593" w:rsidP="0077519A">
      <w:pPr>
        <w:pStyle w:val="1"/>
        <w:numPr>
          <w:ilvl w:val="0"/>
          <w:numId w:val="28"/>
        </w:numPr>
        <w:tabs>
          <w:tab w:val="left" w:pos="567"/>
          <w:tab w:val="left" w:pos="1985"/>
        </w:tabs>
        <w:spacing w:before="0" w:after="120"/>
        <w:ind w:right="34"/>
        <w:jc w:val="center"/>
        <w:rPr>
          <w:rFonts w:ascii="Times New Roman" w:hAnsi="Times New Roman"/>
          <w:caps/>
          <w:sz w:val="24"/>
          <w:szCs w:val="24"/>
        </w:rPr>
      </w:pPr>
      <w:bookmarkStart w:id="18" w:name="_Toc307934300"/>
      <w:bookmarkStart w:id="19" w:name="_Toc307934779"/>
      <w:bookmarkStart w:id="20" w:name="_Toc307935039"/>
      <w:bookmarkStart w:id="21" w:name="_Toc307935565"/>
      <w:bookmarkStart w:id="22" w:name="_Toc307936294"/>
      <w:bookmarkStart w:id="23" w:name="_Toc307934301"/>
      <w:bookmarkStart w:id="24" w:name="_Toc307934780"/>
      <w:bookmarkStart w:id="25" w:name="_Toc307935040"/>
      <w:bookmarkStart w:id="26" w:name="_Toc307935566"/>
      <w:bookmarkStart w:id="27" w:name="_Toc307936295"/>
      <w:bookmarkStart w:id="28" w:name="_Toc307934303"/>
      <w:bookmarkStart w:id="29" w:name="_Toc307934782"/>
      <w:bookmarkStart w:id="30" w:name="_Toc307935042"/>
      <w:bookmarkStart w:id="31" w:name="_Toc307935568"/>
      <w:bookmarkStart w:id="32" w:name="_Toc307936297"/>
      <w:bookmarkStart w:id="33" w:name="_Ref440270602"/>
      <w:bookmarkStart w:id="34" w:name="_Toc441131097"/>
      <w:bookmarkStart w:id="35" w:name="_Toc189224913"/>
      <w:bookmarkStart w:id="36" w:name="_Toc295386556"/>
      <w:bookmarkStart w:id="37" w:name="_Toc296341892"/>
      <w:bookmarkStart w:id="38" w:name="_Toc192172312"/>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9F47FE">
        <w:rPr>
          <w:rFonts w:ascii="Times New Roman" w:hAnsi="Times New Roman"/>
          <w:caps/>
          <w:sz w:val="24"/>
          <w:szCs w:val="24"/>
        </w:rPr>
        <w:lastRenderedPageBreak/>
        <w:t>Образцы основных форм документов, включаемых в Заявку</w:t>
      </w:r>
      <w:bookmarkEnd w:id="33"/>
      <w:bookmarkEnd w:id="34"/>
      <w:bookmarkEnd w:id="35"/>
      <w:bookmarkEnd w:id="38"/>
    </w:p>
    <w:p w14:paraId="6C7DDAA0" w14:textId="77777777" w:rsidR="00A20F20" w:rsidRPr="009F47FE" w:rsidRDefault="00A20F20" w:rsidP="00514096">
      <w:pPr>
        <w:tabs>
          <w:tab w:val="left" w:pos="567"/>
          <w:tab w:val="left" w:pos="1985"/>
        </w:tabs>
        <w:ind w:right="34" w:firstLine="0"/>
        <w:rPr>
          <w:szCs w:val="24"/>
          <w:lang w:val="x-none" w:eastAsia="x-none"/>
        </w:rPr>
      </w:pPr>
    </w:p>
    <w:p w14:paraId="33390E5B" w14:textId="77777777" w:rsidR="00A20F20" w:rsidRPr="009F47FE" w:rsidRDefault="00D8740D" w:rsidP="00514096">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bookmarkStart w:id="39" w:name="_Toc189224914"/>
      <w:bookmarkStart w:id="40" w:name="_Toc192172313"/>
      <w:r w:rsidRPr="009F47FE">
        <w:rPr>
          <w:i/>
          <w:sz w:val="24"/>
          <w:szCs w:val="24"/>
          <w:shd w:val="clear" w:color="auto" w:fill="FFFF99"/>
          <w:lang w:eastAsia="ru-RU"/>
        </w:rPr>
        <w:t>ДОКУМЕНТЫ ПЕРВОЙ ЧАСТИ ЗАЯВКИ</w:t>
      </w:r>
      <w:bookmarkEnd w:id="39"/>
      <w:bookmarkEnd w:id="40"/>
    </w:p>
    <w:p w14:paraId="2EE897FE" w14:textId="77777777" w:rsidR="00B34D9D" w:rsidRPr="009F47FE" w:rsidRDefault="00B34D9D" w:rsidP="0077519A">
      <w:pPr>
        <w:pStyle w:val="2"/>
        <w:widowControl w:val="0"/>
        <w:numPr>
          <w:ilvl w:val="1"/>
          <w:numId w:val="22"/>
        </w:numPr>
        <w:tabs>
          <w:tab w:val="left" w:pos="567"/>
          <w:tab w:val="left" w:pos="1985"/>
        </w:tabs>
        <w:suppressAutoHyphens/>
        <w:spacing w:before="100" w:beforeAutospacing="1" w:after="100" w:afterAutospacing="1" w:line="240" w:lineRule="auto"/>
        <w:ind w:left="0" w:right="34" w:firstLine="0"/>
        <w:jc w:val="left"/>
        <w:rPr>
          <w:sz w:val="24"/>
          <w:lang w:val="ru-RU"/>
        </w:rPr>
      </w:pPr>
      <w:bookmarkStart w:id="41" w:name="_Ref3818860"/>
      <w:bookmarkStart w:id="42" w:name="_Toc74754114"/>
      <w:bookmarkStart w:id="43" w:name="_Toc189224915"/>
      <w:bookmarkStart w:id="44" w:name="_Ref34763774"/>
      <w:bookmarkStart w:id="45" w:name="_Ref89649494"/>
      <w:bookmarkStart w:id="46" w:name="_Toc90385115"/>
      <w:bookmarkStart w:id="47" w:name="_Ref93264992"/>
      <w:bookmarkStart w:id="48" w:name="_Ref93265116"/>
      <w:bookmarkStart w:id="49" w:name="_Toc98253933"/>
      <w:bookmarkStart w:id="50" w:name="_Toc165173859"/>
      <w:bookmarkStart w:id="51" w:name="_Toc423423671"/>
      <w:bookmarkStart w:id="52" w:name="_Ref440361531"/>
      <w:bookmarkStart w:id="53" w:name="_Ref440361610"/>
      <w:bookmarkStart w:id="54" w:name="_Toc441131115"/>
      <w:bookmarkStart w:id="55" w:name="_Toc192172314"/>
      <w:r w:rsidRPr="009F47FE">
        <w:rPr>
          <w:sz w:val="24"/>
        </w:rPr>
        <w:t xml:space="preserve">Предложение в отношении предмета закупки </w:t>
      </w:r>
      <w:r w:rsidRPr="009F47FE">
        <w:rPr>
          <w:sz w:val="24"/>
          <w:lang w:val="ru-RU"/>
        </w:rPr>
        <w:t>(форма 1)</w:t>
      </w:r>
      <w:bookmarkEnd w:id="41"/>
      <w:bookmarkEnd w:id="42"/>
      <w:bookmarkEnd w:id="43"/>
      <w:bookmarkEnd w:id="55"/>
    </w:p>
    <w:p w14:paraId="2C1BCA6F" w14:textId="77777777" w:rsidR="00B34D9D" w:rsidRPr="009F47FE" w:rsidRDefault="00B34D9D" w:rsidP="00B34D9D">
      <w:pPr>
        <w:tabs>
          <w:tab w:val="left" w:pos="567"/>
          <w:tab w:val="left" w:pos="1985"/>
        </w:tabs>
        <w:ind w:right="34" w:firstLine="0"/>
      </w:pPr>
      <w:r w:rsidRPr="009F47FE">
        <w:t>(</w:t>
      </w:r>
      <w:r w:rsidRPr="009F47FE">
        <w:rPr>
          <w:shd w:val="clear" w:color="auto" w:fill="FFFF99"/>
        </w:rPr>
        <w:t>заполняется отдельно по каждому из лотов с указанием номера и названия лота</w:t>
      </w:r>
      <w:r w:rsidRPr="009F47FE">
        <w:t>)</w:t>
      </w:r>
    </w:p>
    <w:p w14:paraId="4131D206" w14:textId="77777777" w:rsidR="00B34D9D" w:rsidRPr="009F47FE" w:rsidRDefault="00B34D9D" w:rsidP="0077519A">
      <w:pPr>
        <w:pStyle w:val="3"/>
        <w:numPr>
          <w:ilvl w:val="2"/>
          <w:numId w:val="22"/>
        </w:numPr>
        <w:tabs>
          <w:tab w:val="left" w:pos="567"/>
          <w:tab w:val="left" w:pos="1985"/>
        </w:tabs>
        <w:ind w:left="0" w:right="34" w:firstLine="0"/>
        <w:rPr>
          <w:sz w:val="24"/>
        </w:rPr>
      </w:pPr>
      <w:bookmarkStart w:id="56" w:name="_Toc90385113"/>
      <w:bookmarkStart w:id="57" w:name="_Toc98253926"/>
      <w:bookmarkStart w:id="58" w:name="_Toc157248180"/>
      <w:bookmarkStart w:id="59" w:name="_Toc157496549"/>
      <w:bookmarkStart w:id="60" w:name="_Toc158206088"/>
      <w:bookmarkStart w:id="61" w:name="_Toc164057773"/>
      <w:bookmarkStart w:id="62" w:name="_Toc164137123"/>
      <w:bookmarkStart w:id="63" w:name="_Toc164161283"/>
      <w:bookmarkStart w:id="64" w:name="_Toc165173854"/>
      <w:bookmarkStart w:id="65" w:name="_Ref193690005"/>
      <w:bookmarkStart w:id="66" w:name="_Toc439170679"/>
      <w:bookmarkStart w:id="67" w:name="_Toc439172781"/>
      <w:bookmarkStart w:id="68" w:name="_Toc439173225"/>
      <w:bookmarkStart w:id="69" w:name="_Toc439238221"/>
      <w:bookmarkStart w:id="70" w:name="_Toc439252769"/>
      <w:bookmarkStart w:id="71" w:name="_Toc439323743"/>
      <w:bookmarkStart w:id="72" w:name="_Toc440361377"/>
      <w:bookmarkStart w:id="73" w:name="_Toc440376132"/>
      <w:bookmarkStart w:id="74" w:name="_Toc440376259"/>
      <w:bookmarkStart w:id="75" w:name="_Toc440382517"/>
      <w:bookmarkStart w:id="76" w:name="_Toc440447187"/>
      <w:bookmarkStart w:id="77" w:name="_Toc440632348"/>
      <w:bookmarkStart w:id="78" w:name="_Toc440875120"/>
      <w:bookmarkStart w:id="79" w:name="_Toc441131107"/>
      <w:bookmarkStart w:id="80" w:name="_Toc441485104"/>
      <w:bookmarkStart w:id="81" w:name="_Toc441572081"/>
      <w:bookmarkStart w:id="82" w:name="_Toc441575173"/>
      <w:bookmarkStart w:id="83" w:name="_Toc442195845"/>
      <w:bookmarkStart w:id="84" w:name="_Toc442251887"/>
      <w:bookmarkStart w:id="85" w:name="_Toc442258836"/>
      <w:bookmarkStart w:id="86" w:name="_Toc442259076"/>
      <w:bookmarkStart w:id="87" w:name="_Toc442265387"/>
      <w:bookmarkStart w:id="88" w:name="_Toc447292624"/>
      <w:bookmarkStart w:id="89" w:name="_Toc461809070"/>
      <w:bookmarkStart w:id="90" w:name="_Toc463514489"/>
      <w:bookmarkStart w:id="91" w:name="_Toc466908609"/>
      <w:bookmarkStart w:id="92" w:name="_Toc468196548"/>
      <w:bookmarkStart w:id="93" w:name="_Toc468446629"/>
      <w:bookmarkStart w:id="94" w:name="_Toc468446823"/>
      <w:bookmarkStart w:id="95" w:name="_Toc469479679"/>
      <w:bookmarkStart w:id="96" w:name="_Toc471986629"/>
      <w:bookmarkStart w:id="97" w:name="_Toc498509263"/>
      <w:bookmarkStart w:id="98" w:name="_Toc524939619"/>
      <w:bookmarkStart w:id="99" w:name="_Toc535853805"/>
      <w:bookmarkStart w:id="100" w:name="_Toc536020436"/>
      <w:bookmarkStart w:id="101" w:name="_Toc74754115"/>
      <w:bookmarkStart w:id="102" w:name="_Toc189224916"/>
      <w:bookmarkStart w:id="103" w:name="_Toc192172315"/>
      <w:r w:rsidRPr="009F47FE">
        <w:rPr>
          <w:sz w:val="24"/>
        </w:rPr>
        <w:t>Форма</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9F47FE">
        <w:rPr>
          <w:sz w:val="24"/>
          <w:lang w:val="ru-RU"/>
        </w:rPr>
        <w:t xml:space="preserve"> </w:t>
      </w:r>
      <w:r w:rsidRPr="009F47FE">
        <w:rPr>
          <w:sz w:val="24"/>
        </w:rPr>
        <w:t>предложен</w:t>
      </w:r>
      <w:r w:rsidRPr="009F47FE">
        <w:rPr>
          <w:sz w:val="24"/>
          <w:lang w:val="ru-RU"/>
        </w:rPr>
        <w:t>ия</w:t>
      </w:r>
      <w:r w:rsidRPr="009F47FE">
        <w:rPr>
          <w:sz w:val="24"/>
        </w:rPr>
        <w:t xml:space="preserve"> в отношении предмета закупки</w:t>
      </w:r>
      <w:bookmarkEnd w:id="101"/>
      <w:bookmarkEnd w:id="102"/>
      <w:bookmarkEnd w:id="103"/>
    </w:p>
    <w:p w14:paraId="2F5317E2" w14:textId="77777777" w:rsidR="009522F3" w:rsidRPr="009F47FE" w:rsidRDefault="009522F3" w:rsidP="009522F3">
      <w:pPr>
        <w:pBdr>
          <w:top w:val="single" w:sz="4" w:space="1" w:color="auto"/>
        </w:pBdr>
        <w:shd w:val="clear" w:color="auto" w:fill="E0E0E0"/>
        <w:tabs>
          <w:tab w:val="left" w:pos="567"/>
          <w:tab w:val="left" w:pos="1985"/>
        </w:tabs>
        <w:ind w:right="34" w:firstLine="0"/>
        <w:jc w:val="center"/>
        <w:rPr>
          <w:b/>
          <w:spacing w:val="36"/>
        </w:rPr>
      </w:pPr>
      <w:r w:rsidRPr="009F47FE">
        <w:rPr>
          <w:b/>
          <w:spacing w:val="36"/>
        </w:rPr>
        <w:t>начало формы</w:t>
      </w:r>
    </w:p>
    <w:p w14:paraId="21C7FB91" w14:textId="77777777" w:rsidR="009522F3" w:rsidRPr="009F47FE" w:rsidRDefault="009522F3" w:rsidP="009522F3">
      <w:pPr>
        <w:tabs>
          <w:tab w:val="left" w:pos="567"/>
          <w:tab w:val="left" w:pos="1985"/>
        </w:tabs>
        <w:ind w:right="34" w:firstLine="0"/>
      </w:pPr>
    </w:p>
    <w:p w14:paraId="100AA193" w14:textId="77777777" w:rsidR="009522F3" w:rsidRPr="009F47FE" w:rsidRDefault="009522F3" w:rsidP="009522F3">
      <w:pPr>
        <w:tabs>
          <w:tab w:val="left" w:pos="567"/>
          <w:tab w:val="left" w:pos="1985"/>
        </w:tabs>
        <w:ind w:right="34" w:firstLine="0"/>
      </w:pPr>
    </w:p>
    <w:p w14:paraId="02E54B37" w14:textId="77777777" w:rsidR="009522F3" w:rsidRPr="009F47FE" w:rsidRDefault="00B34D9D" w:rsidP="009522F3">
      <w:pPr>
        <w:tabs>
          <w:tab w:val="left" w:pos="567"/>
          <w:tab w:val="left" w:pos="1985"/>
        </w:tabs>
        <w:ind w:right="34" w:firstLine="0"/>
        <w:jc w:val="center"/>
        <w:rPr>
          <w:b/>
        </w:rPr>
      </w:pPr>
      <w:bookmarkStart w:id="104" w:name="_Ref55335818"/>
      <w:bookmarkStart w:id="105" w:name="_Ref55336334"/>
      <w:bookmarkStart w:id="106" w:name="_Toc57314673"/>
      <w:bookmarkStart w:id="107" w:name="_Toc69728987"/>
      <w:bookmarkStart w:id="108" w:name="_Toc98253928"/>
      <w:bookmarkStart w:id="109" w:name="_Toc165173856"/>
      <w:bookmarkStart w:id="110" w:name="_Ref194749150"/>
      <w:bookmarkStart w:id="111" w:name="_Ref194750368"/>
      <w:r w:rsidRPr="009F47FE">
        <w:rPr>
          <w:b/>
        </w:rPr>
        <w:t>Предложение в отношении предмета закупки</w:t>
      </w:r>
    </w:p>
    <w:p w14:paraId="3183230C" w14:textId="77777777" w:rsidR="00B34D9D" w:rsidRPr="009F47FE" w:rsidRDefault="00B34D9D" w:rsidP="00B34D9D">
      <w:pPr>
        <w:tabs>
          <w:tab w:val="left" w:pos="567"/>
          <w:tab w:val="left" w:pos="1985"/>
        </w:tabs>
        <w:ind w:right="34" w:firstLine="0"/>
      </w:pPr>
    </w:p>
    <w:p w14:paraId="0EE44155" w14:textId="77777777" w:rsidR="009058C5" w:rsidRPr="009F47FE" w:rsidRDefault="009058C5" w:rsidP="009058C5">
      <w:pPr>
        <w:tabs>
          <w:tab w:val="left" w:pos="567"/>
          <w:tab w:val="left" w:pos="1985"/>
        </w:tabs>
        <w:ind w:right="34" w:firstLine="0"/>
        <w:rPr>
          <w:b/>
        </w:rPr>
      </w:pPr>
      <w:r w:rsidRPr="009F47FE">
        <w:t>Изучив Извещение о проведении [</w:t>
      </w:r>
      <w:r w:rsidRPr="009F47FE">
        <w:rPr>
          <w:b/>
          <w:i/>
          <w:shd w:val="clear" w:color="auto" w:fill="FFFF99"/>
        </w:rPr>
        <w:t>указывается вид закупки: запрос предложений в электронной форме, конкурс в электронной форме</w:t>
      </w:r>
      <w:r w:rsidRPr="009F47FE">
        <w:rPr>
          <w:shd w:val="clear" w:color="auto" w:fill="FFFF99"/>
        </w:rPr>
        <w:t>]</w:t>
      </w:r>
      <w:r w:rsidRPr="009F47FE">
        <w:t>, опубликованное в [</w:t>
      </w:r>
      <w:r w:rsidRPr="009F47FE">
        <w:rPr>
          <w:rStyle w:val="aff2"/>
        </w:rPr>
        <w:t>указывается дата публикации Извещения о проведении закупки и номер Извещения на официальном сайте Единой информационной системы</w:t>
      </w:r>
      <w:r w:rsidRPr="009F47FE">
        <w:t>] и закупочную документацию, и принимая установленные в них требования и условия закупки, Участник, указанный во второй части настоящей заявки, предлагает заключить Договор</w:t>
      </w:r>
      <w:r w:rsidR="009A5F9A" w:rsidRPr="009F47FE">
        <w:t>(ы)</w:t>
      </w:r>
      <w:r w:rsidRPr="009F47FE">
        <w:t xml:space="preserve"> на [</w:t>
      </w:r>
      <w:r w:rsidRPr="009F47FE">
        <w:rPr>
          <w:b/>
          <w:i/>
          <w:shd w:val="clear" w:color="auto" w:fill="FFFF99"/>
        </w:rPr>
        <w:t>указывается предмет закупки</w:t>
      </w:r>
      <w:r w:rsidRPr="009F47FE">
        <w:rPr>
          <w:shd w:val="clear" w:color="auto" w:fill="FFFF99"/>
        </w:rPr>
        <w:t>]</w:t>
      </w:r>
      <w:r w:rsidRPr="009F47FE">
        <w:t xml:space="preserve"> на условиях и в соответствии с Предложением в отношении предмета закупки и другими документами Заявки.</w:t>
      </w:r>
    </w:p>
    <w:p w14:paraId="65AB064F" w14:textId="77777777" w:rsidR="00B34D9D" w:rsidRPr="009F47FE" w:rsidRDefault="00B34D9D" w:rsidP="00B34D9D">
      <w:pPr>
        <w:tabs>
          <w:tab w:val="left" w:pos="567"/>
          <w:tab w:val="left" w:pos="1985"/>
        </w:tabs>
        <w:ind w:right="34" w:firstLine="0"/>
        <w:rPr>
          <w:b/>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
        <w:gridCol w:w="4019"/>
        <w:gridCol w:w="3362"/>
        <w:gridCol w:w="3429"/>
        <w:gridCol w:w="3550"/>
      </w:tblGrid>
      <w:tr w:rsidR="009522F3" w:rsidRPr="009F47FE" w14:paraId="652D9E2D" w14:textId="77777777" w:rsidTr="000E2D98">
        <w:tc>
          <w:tcPr>
            <w:tcW w:w="284" w:type="pct"/>
            <w:vMerge w:val="restart"/>
            <w:vAlign w:val="center"/>
          </w:tcPr>
          <w:p w14:paraId="6D1DF9E2" w14:textId="77777777" w:rsidR="009522F3" w:rsidRPr="009F47FE" w:rsidRDefault="009522F3" w:rsidP="00252097">
            <w:pPr>
              <w:tabs>
                <w:tab w:val="left" w:pos="567"/>
                <w:tab w:val="left" w:pos="1985"/>
              </w:tabs>
              <w:ind w:right="34" w:firstLine="0"/>
              <w:jc w:val="center"/>
              <w:rPr>
                <w:b/>
              </w:rPr>
            </w:pPr>
            <w:r w:rsidRPr="009F47FE">
              <w:rPr>
                <w:b/>
              </w:rPr>
              <w:t>№ п/п</w:t>
            </w:r>
          </w:p>
        </w:tc>
        <w:tc>
          <w:tcPr>
            <w:tcW w:w="2423" w:type="pct"/>
            <w:gridSpan w:val="2"/>
            <w:vAlign w:val="center"/>
          </w:tcPr>
          <w:p w14:paraId="3208569A" w14:textId="77777777" w:rsidR="009522F3" w:rsidRPr="009F47FE" w:rsidRDefault="009522F3" w:rsidP="00252097">
            <w:pPr>
              <w:tabs>
                <w:tab w:val="left" w:pos="567"/>
                <w:tab w:val="left" w:pos="1985"/>
              </w:tabs>
              <w:ind w:right="34" w:firstLine="0"/>
              <w:jc w:val="center"/>
              <w:rPr>
                <w:b/>
              </w:rPr>
            </w:pPr>
            <w:r w:rsidRPr="009F47FE">
              <w:rPr>
                <w:b/>
              </w:rPr>
              <w:t>Требуемая Заказчику</w:t>
            </w:r>
            <w:r w:rsidR="00A90EA6" w:rsidRPr="009F47FE">
              <w:rPr>
                <w:b/>
              </w:rPr>
              <w:t>(</w:t>
            </w:r>
            <w:proofErr w:type="spellStart"/>
            <w:r w:rsidR="00A90EA6" w:rsidRPr="009F47FE">
              <w:rPr>
                <w:b/>
              </w:rPr>
              <w:t>ам</w:t>
            </w:r>
            <w:proofErr w:type="spellEnd"/>
            <w:r w:rsidR="00A90EA6" w:rsidRPr="009F47FE">
              <w:rPr>
                <w:b/>
              </w:rPr>
              <w:t>)</w:t>
            </w:r>
            <w:r w:rsidRPr="009F47FE">
              <w:rPr>
                <w:b/>
              </w:rPr>
              <w:t xml:space="preserve"> продукция</w:t>
            </w:r>
          </w:p>
        </w:tc>
        <w:tc>
          <w:tcPr>
            <w:tcW w:w="2292" w:type="pct"/>
            <w:gridSpan w:val="2"/>
            <w:vAlign w:val="center"/>
          </w:tcPr>
          <w:p w14:paraId="04EF2365" w14:textId="77777777" w:rsidR="009522F3" w:rsidRPr="009F47FE" w:rsidRDefault="009522F3" w:rsidP="00252097">
            <w:pPr>
              <w:tabs>
                <w:tab w:val="left" w:pos="567"/>
                <w:tab w:val="left" w:pos="1985"/>
              </w:tabs>
              <w:ind w:right="34" w:firstLine="0"/>
              <w:jc w:val="center"/>
              <w:rPr>
                <w:b/>
              </w:rPr>
            </w:pPr>
            <w:r w:rsidRPr="009F47FE">
              <w:rPr>
                <w:b/>
              </w:rPr>
              <w:t>Предлагаемая Участником продукция</w:t>
            </w:r>
          </w:p>
        </w:tc>
      </w:tr>
      <w:tr w:rsidR="000E2D98" w:rsidRPr="009F47FE" w14:paraId="621F9893" w14:textId="77777777" w:rsidTr="000E2D98">
        <w:tc>
          <w:tcPr>
            <w:tcW w:w="284" w:type="pct"/>
            <w:vMerge/>
            <w:vAlign w:val="center"/>
          </w:tcPr>
          <w:p w14:paraId="2219FEF0" w14:textId="77777777" w:rsidR="00E574F5" w:rsidRPr="009F47FE" w:rsidRDefault="00E574F5" w:rsidP="00E574F5">
            <w:pPr>
              <w:tabs>
                <w:tab w:val="left" w:pos="567"/>
                <w:tab w:val="left" w:pos="1985"/>
              </w:tabs>
              <w:ind w:right="34" w:firstLine="0"/>
              <w:jc w:val="center"/>
              <w:rPr>
                <w:b/>
              </w:rPr>
            </w:pPr>
          </w:p>
        </w:tc>
        <w:tc>
          <w:tcPr>
            <w:tcW w:w="1320" w:type="pct"/>
            <w:vAlign w:val="center"/>
          </w:tcPr>
          <w:p w14:paraId="5A5607D1" w14:textId="77777777" w:rsidR="00E574F5" w:rsidRPr="009F47FE" w:rsidRDefault="00E574F5" w:rsidP="00E574F5">
            <w:pPr>
              <w:tabs>
                <w:tab w:val="left" w:pos="567"/>
                <w:tab w:val="left" w:pos="1985"/>
              </w:tabs>
              <w:ind w:right="34" w:firstLine="0"/>
              <w:jc w:val="center"/>
              <w:rPr>
                <w:b/>
              </w:rPr>
            </w:pPr>
            <w:r w:rsidRPr="009F47FE">
              <w:rPr>
                <w:b/>
              </w:rPr>
              <w:t>Наименование продукции, тип, марка</w:t>
            </w:r>
          </w:p>
        </w:tc>
        <w:tc>
          <w:tcPr>
            <w:tcW w:w="1104" w:type="pct"/>
            <w:vAlign w:val="center"/>
          </w:tcPr>
          <w:p w14:paraId="3176B378" w14:textId="77777777" w:rsidR="00E574F5" w:rsidRPr="009F47FE" w:rsidRDefault="00E574F5" w:rsidP="00E574F5">
            <w:pPr>
              <w:ind w:firstLine="0"/>
              <w:jc w:val="center"/>
              <w:rPr>
                <w:b/>
                <w:szCs w:val="24"/>
              </w:rPr>
            </w:pPr>
            <w:r w:rsidRPr="009F47FE">
              <w:rPr>
                <w:b/>
                <w:bCs/>
                <w:szCs w:val="24"/>
              </w:rPr>
              <w:t>Описание</w:t>
            </w:r>
            <w:r w:rsidRPr="009F47FE">
              <w:rPr>
                <w:b/>
                <w:szCs w:val="24"/>
              </w:rPr>
              <w:t xml:space="preserve"> требуемой </w:t>
            </w:r>
            <w:r w:rsidRPr="009F47FE">
              <w:rPr>
                <w:b/>
              </w:rPr>
              <w:t>продукции</w:t>
            </w:r>
            <w:r w:rsidRPr="009F47FE">
              <w:rPr>
                <w:b/>
                <w:szCs w:val="24"/>
              </w:rPr>
              <w:t>:</w:t>
            </w:r>
          </w:p>
          <w:p w14:paraId="31CFD491" w14:textId="77777777" w:rsidR="00E574F5" w:rsidRPr="009F47FE" w:rsidRDefault="00E574F5" w:rsidP="00E574F5">
            <w:pPr>
              <w:ind w:firstLine="0"/>
              <w:jc w:val="center"/>
              <w:rPr>
                <w:b/>
              </w:rPr>
            </w:pPr>
            <w:r w:rsidRPr="009F47FE">
              <w:rPr>
                <w:b/>
                <w:bCs/>
                <w:szCs w:val="24"/>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9F47FE">
              <w:rPr>
                <w:b/>
                <w:szCs w:val="24"/>
              </w:rPr>
              <w:t xml:space="preserve"> предлагаемого к поставке товара (продукции)</w:t>
            </w:r>
            <w:r w:rsidRPr="009F47FE">
              <w:rPr>
                <w:b/>
                <w:bCs/>
                <w:szCs w:val="24"/>
              </w:rPr>
              <w:t xml:space="preserve">, </w:t>
            </w:r>
            <w:r w:rsidRPr="009F47FE">
              <w:rPr>
                <w:b/>
                <w:bCs/>
                <w:szCs w:val="24"/>
              </w:rPr>
              <w:lastRenderedPageBreak/>
              <w:t>указанные в техническом задании</w:t>
            </w:r>
          </w:p>
        </w:tc>
        <w:tc>
          <w:tcPr>
            <w:tcW w:w="1126" w:type="pct"/>
            <w:vAlign w:val="center"/>
          </w:tcPr>
          <w:p w14:paraId="0D1A8D94" w14:textId="77777777" w:rsidR="00E574F5" w:rsidRPr="009F47FE" w:rsidRDefault="00E574F5" w:rsidP="00E574F5">
            <w:pPr>
              <w:tabs>
                <w:tab w:val="left" w:pos="567"/>
                <w:tab w:val="left" w:pos="1985"/>
              </w:tabs>
              <w:ind w:right="34" w:firstLine="0"/>
              <w:jc w:val="center"/>
              <w:rPr>
                <w:b/>
              </w:rPr>
            </w:pPr>
            <w:r w:rsidRPr="009F47FE">
              <w:rPr>
                <w:b/>
              </w:rPr>
              <w:lastRenderedPageBreak/>
              <w:t>Наименование продукции, тип, марка</w:t>
            </w:r>
          </w:p>
        </w:tc>
        <w:tc>
          <w:tcPr>
            <w:tcW w:w="1166" w:type="pct"/>
            <w:vAlign w:val="center"/>
          </w:tcPr>
          <w:p w14:paraId="4EB62482" w14:textId="77777777" w:rsidR="00E574F5" w:rsidRPr="009F47FE" w:rsidRDefault="00E574F5" w:rsidP="00E574F5">
            <w:pPr>
              <w:ind w:firstLine="0"/>
              <w:jc w:val="center"/>
              <w:rPr>
                <w:b/>
                <w:szCs w:val="24"/>
              </w:rPr>
            </w:pPr>
            <w:r w:rsidRPr="009F47FE">
              <w:rPr>
                <w:b/>
                <w:bCs/>
                <w:szCs w:val="24"/>
              </w:rPr>
              <w:t>Описание</w:t>
            </w:r>
            <w:r w:rsidRPr="009F47FE">
              <w:rPr>
                <w:b/>
                <w:szCs w:val="24"/>
              </w:rPr>
              <w:t xml:space="preserve"> предлагаемой </w:t>
            </w:r>
            <w:r w:rsidRPr="009F47FE">
              <w:rPr>
                <w:b/>
              </w:rPr>
              <w:t>продукции</w:t>
            </w:r>
            <w:r w:rsidRPr="009F47FE">
              <w:rPr>
                <w:b/>
                <w:szCs w:val="24"/>
              </w:rPr>
              <w:t>:</w:t>
            </w:r>
          </w:p>
          <w:p w14:paraId="3CA35C7A" w14:textId="77777777" w:rsidR="00E574F5" w:rsidRPr="009F47FE" w:rsidRDefault="00E574F5" w:rsidP="00E574F5">
            <w:pPr>
              <w:ind w:firstLine="0"/>
              <w:jc w:val="center"/>
              <w:rPr>
                <w:b/>
              </w:rPr>
            </w:pPr>
            <w:r w:rsidRPr="009F47FE">
              <w:rPr>
                <w:b/>
                <w:bCs/>
                <w:szCs w:val="24"/>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9F47FE">
              <w:rPr>
                <w:b/>
                <w:szCs w:val="24"/>
              </w:rPr>
              <w:t xml:space="preserve"> предлагаемого к поставке товара (продукции)</w:t>
            </w:r>
            <w:r w:rsidRPr="009F47FE">
              <w:rPr>
                <w:b/>
                <w:bCs/>
                <w:szCs w:val="24"/>
              </w:rPr>
              <w:t xml:space="preserve">, указанные в техническом </w:t>
            </w:r>
            <w:r w:rsidRPr="009F47FE">
              <w:rPr>
                <w:b/>
                <w:bCs/>
                <w:szCs w:val="24"/>
              </w:rPr>
              <w:lastRenderedPageBreak/>
              <w:t>задании</w:t>
            </w:r>
          </w:p>
        </w:tc>
      </w:tr>
      <w:tr w:rsidR="009522F3" w:rsidRPr="009F47FE" w14:paraId="6A61EEDD" w14:textId="77777777" w:rsidTr="000E2D98">
        <w:tc>
          <w:tcPr>
            <w:tcW w:w="5000" w:type="pct"/>
            <w:gridSpan w:val="5"/>
            <w:vAlign w:val="center"/>
          </w:tcPr>
          <w:p w14:paraId="712D1A96" w14:textId="77777777" w:rsidR="009522F3" w:rsidRPr="009F47FE" w:rsidRDefault="009522F3" w:rsidP="000966AE">
            <w:pPr>
              <w:tabs>
                <w:tab w:val="left" w:pos="567"/>
                <w:tab w:val="left" w:pos="1985"/>
              </w:tabs>
              <w:ind w:right="34" w:firstLine="0"/>
              <w:jc w:val="left"/>
              <w:rPr>
                <w:b/>
              </w:rPr>
            </w:pPr>
            <w:r w:rsidRPr="009F47FE">
              <w:lastRenderedPageBreak/>
              <w:t>Филиал ПАО «</w:t>
            </w:r>
            <w:r w:rsidR="000966AE" w:rsidRPr="009F47FE">
              <w:t>Россети Центр</w:t>
            </w:r>
            <w:r w:rsidRPr="009F47FE">
              <w:t>» «</w:t>
            </w:r>
            <w:r w:rsidRPr="009F47FE">
              <w:rPr>
                <w:i/>
              </w:rPr>
              <w:t>____</w:t>
            </w:r>
            <w:r w:rsidRPr="009F47FE">
              <w:rPr>
                <w:b/>
                <w:i/>
              </w:rPr>
              <w:t xml:space="preserve"> </w:t>
            </w:r>
            <w:proofErr w:type="spellStart"/>
            <w:r w:rsidRPr="009F47FE">
              <w:t>энерго</w:t>
            </w:r>
            <w:proofErr w:type="spellEnd"/>
            <w:r w:rsidRPr="009F47FE">
              <w:t>»</w:t>
            </w:r>
          </w:p>
        </w:tc>
      </w:tr>
      <w:tr w:rsidR="009522F3" w:rsidRPr="009F47FE" w14:paraId="61878A1B" w14:textId="77777777" w:rsidTr="000E2D98">
        <w:tc>
          <w:tcPr>
            <w:tcW w:w="284" w:type="pct"/>
            <w:vAlign w:val="center"/>
          </w:tcPr>
          <w:p w14:paraId="4A159696" w14:textId="77777777" w:rsidR="009522F3" w:rsidRPr="009F47FE" w:rsidRDefault="009522F3" w:rsidP="00252097">
            <w:pPr>
              <w:tabs>
                <w:tab w:val="left" w:pos="567"/>
                <w:tab w:val="left" w:pos="1985"/>
              </w:tabs>
              <w:ind w:right="34" w:firstLine="0"/>
              <w:jc w:val="center"/>
            </w:pPr>
          </w:p>
        </w:tc>
        <w:tc>
          <w:tcPr>
            <w:tcW w:w="1320" w:type="pct"/>
            <w:vAlign w:val="center"/>
          </w:tcPr>
          <w:p w14:paraId="393ECD76" w14:textId="77777777" w:rsidR="009522F3" w:rsidRPr="009F47FE" w:rsidRDefault="009522F3" w:rsidP="00252097">
            <w:pPr>
              <w:tabs>
                <w:tab w:val="left" w:pos="567"/>
                <w:tab w:val="left" w:pos="1985"/>
              </w:tabs>
              <w:ind w:right="34" w:firstLine="0"/>
              <w:jc w:val="center"/>
            </w:pPr>
          </w:p>
        </w:tc>
        <w:tc>
          <w:tcPr>
            <w:tcW w:w="1104" w:type="pct"/>
            <w:vAlign w:val="center"/>
          </w:tcPr>
          <w:p w14:paraId="395D00F5" w14:textId="77777777" w:rsidR="009522F3" w:rsidRPr="009F47FE" w:rsidRDefault="009522F3" w:rsidP="00252097">
            <w:pPr>
              <w:tabs>
                <w:tab w:val="left" w:pos="567"/>
                <w:tab w:val="left" w:pos="1985"/>
              </w:tabs>
              <w:ind w:right="34" w:firstLine="0"/>
              <w:jc w:val="center"/>
            </w:pPr>
          </w:p>
        </w:tc>
        <w:tc>
          <w:tcPr>
            <w:tcW w:w="1126" w:type="pct"/>
            <w:vAlign w:val="center"/>
          </w:tcPr>
          <w:p w14:paraId="3FFA8FB8" w14:textId="77777777" w:rsidR="009522F3" w:rsidRPr="009F47FE" w:rsidRDefault="009522F3" w:rsidP="00252097">
            <w:pPr>
              <w:tabs>
                <w:tab w:val="left" w:pos="567"/>
                <w:tab w:val="left" w:pos="1985"/>
              </w:tabs>
              <w:ind w:right="34" w:firstLine="0"/>
              <w:jc w:val="center"/>
            </w:pPr>
          </w:p>
        </w:tc>
        <w:tc>
          <w:tcPr>
            <w:tcW w:w="1166" w:type="pct"/>
            <w:vAlign w:val="center"/>
          </w:tcPr>
          <w:p w14:paraId="0A686216" w14:textId="77777777" w:rsidR="009522F3" w:rsidRPr="009F47FE" w:rsidRDefault="009522F3" w:rsidP="00252097">
            <w:pPr>
              <w:tabs>
                <w:tab w:val="left" w:pos="567"/>
                <w:tab w:val="left" w:pos="1985"/>
              </w:tabs>
              <w:ind w:right="34" w:firstLine="0"/>
              <w:jc w:val="center"/>
            </w:pPr>
          </w:p>
        </w:tc>
      </w:tr>
      <w:tr w:rsidR="009522F3" w:rsidRPr="009F47FE" w14:paraId="2A7CA54D" w14:textId="77777777" w:rsidTr="000E2D98">
        <w:tc>
          <w:tcPr>
            <w:tcW w:w="284" w:type="pct"/>
            <w:vAlign w:val="center"/>
          </w:tcPr>
          <w:p w14:paraId="27CA1CC7" w14:textId="77777777" w:rsidR="009522F3" w:rsidRPr="009F47FE" w:rsidRDefault="009522F3" w:rsidP="00252097">
            <w:pPr>
              <w:tabs>
                <w:tab w:val="left" w:pos="567"/>
                <w:tab w:val="left" w:pos="1985"/>
              </w:tabs>
              <w:ind w:right="34" w:firstLine="0"/>
              <w:jc w:val="center"/>
            </w:pPr>
          </w:p>
        </w:tc>
        <w:tc>
          <w:tcPr>
            <w:tcW w:w="1320" w:type="pct"/>
            <w:vAlign w:val="center"/>
          </w:tcPr>
          <w:p w14:paraId="0FBED883" w14:textId="77777777" w:rsidR="009522F3" w:rsidRPr="009F47FE" w:rsidRDefault="009522F3" w:rsidP="00252097">
            <w:pPr>
              <w:tabs>
                <w:tab w:val="left" w:pos="567"/>
                <w:tab w:val="left" w:pos="1985"/>
              </w:tabs>
              <w:ind w:right="34" w:firstLine="0"/>
              <w:jc w:val="center"/>
            </w:pPr>
          </w:p>
        </w:tc>
        <w:tc>
          <w:tcPr>
            <w:tcW w:w="1104" w:type="pct"/>
            <w:vAlign w:val="center"/>
          </w:tcPr>
          <w:p w14:paraId="2784C161" w14:textId="77777777" w:rsidR="009522F3" w:rsidRPr="009F47FE" w:rsidRDefault="009522F3" w:rsidP="00252097">
            <w:pPr>
              <w:tabs>
                <w:tab w:val="left" w:pos="567"/>
                <w:tab w:val="left" w:pos="1985"/>
              </w:tabs>
              <w:ind w:right="34" w:firstLine="0"/>
              <w:jc w:val="center"/>
            </w:pPr>
          </w:p>
        </w:tc>
        <w:tc>
          <w:tcPr>
            <w:tcW w:w="1126" w:type="pct"/>
            <w:vAlign w:val="center"/>
          </w:tcPr>
          <w:p w14:paraId="2AFB6B06" w14:textId="77777777" w:rsidR="009522F3" w:rsidRPr="009F47FE" w:rsidRDefault="009522F3" w:rsidP="00252097">
            <w:pPr>
              <w:tabs>
                <w:tab w:val="left" w:pos="567"/>
                <w:tab w:val="left" w:pos="1985"/>
              </w:tabs>
              <w:ind w:right="34" w:firstLine="0"/>
              <w:jc w:val="center"/>
            </w:pPr>
          </w:p>
        </w:tc>
        <w:tc>
          <w:tcPr>
            <w:tcW w:w="1166" w:type="pct"/>
            <w:vAlign w:val="center"/>
          </w:tcPr>
          <w:p w14:paraId="0A459548" w14:textId="77777777" w:rsidR="009522F3" w:rsidRPr="009F47FE" w:rsidRDefault="009522F3" w:rsidP="00252097">
            <w:pPr>
              <w:tabs>
                <w:tab w:val="left" w:pos="567"/>
                <w:tab w:val="left" w:pos="1985"/>
              </w:tabs>
              <w:ind w:right="34" w:firstLine="0"/>
              <w:jc w:val="center"/>
            </w:pPr>
          </w:p>
        </w:tc>
      </w:tr>
      <w:tr w:rsidR="009522F3" w:rsidRPr="009F47FE" w14:paraId="5F42F3D0" w14:textId="77777777" w:rsidTr="000E2D98">
        <w:tc>
          <w:tcPr>
            <w:tcW w:w="284" w:type="pct"/>
            <w:vAlign w:val="center"/>
          </w:tcPr>
          <w:p w14:paraId="0ADE5304" w14:textId="77777777" w:rsidR="009522F3" w:rsidRPr="009F47FE" w:rsidRDefault="009522F3" w:rsidP="00252097">
            <w:pPr>
              <w:tabs>
                <w:tab w:val="left" w:pos="567"/>
                <w:tab w:val="left" w:pos="1985"/>
              </w:tabs>
              <w:ind w:right="34" w:firstLine="0"/>
              <w:jc w:val="center"/>
            </w:pPr>
          </w:p>
        </w:tc>
        <w:tc>
          <w:tcPr>
            <w:tcW w:w="1320" w:type="pct"/>
            <w:vAlign w:val="center"/>
          </w:tcPr>
          <w:p w14:paraId="0E238457" w14:textId="77777777" w:rsidR="009522F3" w:rsidRPr="009F47FE" w:rsidRDefault="009522F3" w:rsidP="00252097">
            <w:pPr>
              <w:tabs>
                <w:tab w:val="left" w:pos="567"/>
                <w:tab w:val="left" w:pos="1985"/>
              </w:tabs>
              <w:ind w:right="34" w:firstLine="0"/>
              <w:jc w:val="center"/>
            </w:pPr>
          </w:p>
        </w:tc>
        <w:tc>
          <w:tcPr>
            <w:tcW w:w="1104" w:type="pct"/>
            <w:vAlign w:val="center"/>
          </w:tcPr>
          <w:p w14:paraId="0398C6D0" w14:textId="77777777" w:rsidR="009522F3" w:rsidRPr="009F47FE" w:rsidRDefault="009522F3" w:rsidP="00252097">
            <w:pPr>
              <w:tabs>
                <w:tab w:val="left" w:pos="567"/>
                <w:tab w:val="left" w:pos="1985"/>
              </w:tabs>
              <w:ind w:right="34" w:firstLine="0"/>
              <w:jc w:val="center"/>
            </w:pPr>
          </w:p>
        </w:tc>
        <w:tc>
          <w:tcPr>
            <w:tcW w:w="1126" w:type="pct"/>
            <w:vAlign w:val="center"/>
          </w:tcPr>
          <w:p w14:paraId="170FDECD" w14:textId="77777777" w:rsidR="009522F3" w:rsidRPr="009F47FE" w:rsidRDefault="009522F3" w:rsidP="00252097">
            <w:pPr>
              <w:tabs>
                <w:tab w:val="left" w:pos="567"/>
                <w:tab w:val="left" w:pos="1985"/>
              </w:tabs>
              <w:ind w:right="34" w:firstLine="0"/>
              <w:jc w:val="center"/>
            </w:pPr>
          </w:p>
        </w:tc>
        <w:tc>
          <w:tcPr>
            <w:tcW w:w="1166" w:type="pct"/>
            <w:vAlign w:val="center"/>
          </w:tcPr>
          <w:p w14:paraId="56E30BA7" w14:textId="77777777" w:rsidR="009522F3" w:rsidRPr="009F47FE" w:rsidRDefault="009522F3" w:rsidP="00252097">
            <w:pPr>
              <w:tabs>
                <w:tab w:val="left" w:pos="567"/>
                <w:tab w:val="left" w:pos="1985"/>
              </w:tabs>
              <w:ind w:right="34" w:firstLine="0"/>
              <w:jc w:val="center"/>
            </w:pPr>
          </w:p>
        </w:tc>
      </w:tr>
      <w:tr w:rsidR="009522F3" w:rsidRPr="009F47FE" w14:paraId="08E11C51" w14:textId="77777777" w:rsidTr="000E2D98">
        <w:tc>
          <w:tcPr>
            <w:tcW w:w="5000" w:type="pct"/>
            <w:gridSpan w:val="5"/>
            <w:vAlign w:val="center"/>
          </w:tcPr>
          <w:p w14:paraId="26904CDA" w14:textId="77777777" w:rsidR="009522F3" w:rsidRPr="009F47FE" w:rsidRDefault="009522F3" w:rsidP="00252097">
            <w:pPr>
              <w:tabs>
                <w:tab w:val="left" w:pos="567"/>
                <w:tab w:val="left" w:pos="1985"/>
              </w:tabs>
              <w:ind w:right="34" w:firstLine="0"/>
              <w:jc w:val="left"/>
            </w:pPr>
            <w:r w:rsidRPr="009F47FE">
              <w:t>Филиал ПАО «</w:t>
            </w:r>
            <w:r w:rsidR="000966AE" w:rsidRPr="009F47FE">
              <w:t>Россети Центр и Приволжье</w:t>
            </w:r>
            <w:r w:rsidRPr="009F47FE">
              <w:t>» «</w:t>
            </w:r>
            <w:r w:rsidRPr="009F47FE">
              <w:rPr>
                <w:i/>
              </w:rPr>
              <w:t>____</w:t>
            </w:r>
            <w:r w:rsidRPr="009F47FE">
              <w:rPr>
                <w:b/>
                <w:i/>
              </w:rPr>
              <w:t xml:space="preserve"> </w:t>
            </w:r>
            <w:proofErr w:type="spellStart"/>
            <w:r w:rsidRPr="009F47FE">
              <w:t>энерго</w:t>
            </w:r>
            <w:proofErr w:type="spellEnd"/>
            <w:r w:rsidRPr="009F47FE">
              <w:t>»</w:t>
            </w:r>
          </w:p>
        </w:tc>
      </w:tr>
      <w:tr w:rsidR="009522F3" w:rsidRPr="009F47FE" w14:paraId="00384866" w14:textId="77777777" w:rsidTr="000E2D98">
        <w:tc>
          <w:tcPr>
            <w:tcW w:w="284" w:type="pct"/>
            <w:vAlign w:val="center"/>
          </w:tcPr>
          <w:p w14:paraId="3F081017" w14:textId="77777777" w:rsidR="009522F3" w:rsidRPr="009F47FE" w:rsidRDefault="009522F3" w:rsidP="00252097">
            <w:pPr>
              <w:tabs>
                <w:tab w:val="left" w:pos="567"/>
                <w:tab w:val="left" w:pos="1985"/>
              </w:tabs>
              <w:ind w:right="34" w:firstLine="0"/>
              <w:jc w:val="center"/>
            </w:pPr>
          </w:p>
        </w:tc>
        <w:tc>
          <w:tcPr>
            <w:tcW w:w="1320" w:type="pct"/>
            <w:vAlign w:val="center"/>
          </w:tcPr>
          <w:p w14:paraId="335E12D4" w14:textId="77777777" w:rsidR="009522F3" w:rsidRPr="009F47FE" w:rsidRDefault="009522F3" w:rsidP="00252097">
            <w:pPr>
              <w:tabs>
                <w:tab w:val="left" w:pos="567"/>
                <w:tab w:val="left" w:pos="1985"/>
              </w:tabs>
              <w:ind w:right="34" w:firstLine="0"/>
              <w:jc w:val="center"/>
            </w:pPr>
          </w:p>
        </w:tc>
        <w:tc>
          <w:tcPr>
            <w:tcW w:w="1104" w:type="pct"/>
            <w:vAlign w:val="center"/>
          </w:tcPr>
          <w:p w14:paraId="3B052C01" w14:textId="77777777" w:rsidR="009522F3" w:rsidRPr="009F47FE" w:rsidRDefault="009522F3" w:rsidP="00252097">
            <w:pPr>
              <w:tabs>
                <w:tab w:val="left" w:pos="567"/>
                <w:tab w:val="left" w:pos="1985"/>
              </w:tabs>
              <w:ind w:right="34" w:firstLine="0"/>
              <w:jc w:val="center"/>
            </w:pPr>
          </w:p>
        </w:tc>
        <w:tc>
          <w:tcPr>
            <w:tcW w:w="1126" w:type="pct"/>
            <w:vAlign w:val="center"/>
          </w:tcPr>
          <w:p w14:paraId="5075E5CC" w14:textId="77777777" w:rsidR="009522F3" w:rsidRPr="009F47FE" w:rsidRDefault="009522F3" w:rsidP="00252097">
            <w:pPr>
              <w:tabs>
                <w:tab w:val="left" w:pos="567"/>
                <w:tab w:val="left" w:pos="1985"/>
              </w:tabs>
              <w:ind w:right="34" w:firstLine="0"/>
              <w:jc w:val="center"/>
            </w:pPr>
          </w:p>
        </w:tc>
        <w:tc>
          <w:tcPr>
            <w:tcW w:w="1166" w:type="pct"/>
            <w:vAlign w:val="center"/>
          </w:tcPr>
          <w:p w14:paraId="55FDAF3B" w14:textId="77777777" w:rsidR="009522F3" w:rsidRPr="009F47FE" w:rsidRDefault="009522F3" w:rsidP="00252097">
            <w:pPr>
              <w:tabs>
                <w:tab w:val="left" w:pos="567"/>
                <w:tab w:val="left" w:pos="1985"/>
              </w:tabs>
              <w:ind w:right="34" w:firstLine="0"/>
              <w:jc w:val="center"/>
            </w:pPr>
          </w:p>
        </w:tc>
      </w:tr>
      <w:tr w:rsidR="009522F3" w:rsidRPr="009F47FE" w14:paraId="4370D477" w14:textId="77777777" w:rsidTr="000E2D98">
        <w:tc>
          <w:tcPr>
            <w:tcW w:w="284" w:type="pct"/>
            <w:vAlign w:val="center"/>
          </w:tcPr>
          <w:p w14:paraId="0A3E1BFE" w14:textId="77777777" w:rsidR="009522F3" w:rsidRPr="009F47FE" w:rsidRDefault="009522F3" w:rsidP="00252097">
            <w:pPr>
              <w:tabs>
                <w:tab w:val="left" w:pos="567"/>
                <w:tab w:val="left" w:pos="1985"/>
              </w:tabs>
              <w:ind w:right="34" w:firstLine="0"/>
              <w:jc w:val="center"/>
            </w:pPr>
          </w:p>
        </w:tc>
        <w:tc>
          <w:tcPr>
            <w:tcW w:w="1320" w:type="pct"/>
            <w:vAlign w:val="center"/>
          </w:tcPr>
          <w:p w14:paraId="0BC495D4" w14:textId="77777777" w:rsidR="009522F3" w:rsidRPr="009F47FE" w:rsidRDefault="009522F3" w:rsidP="00252097">
            <w:pPr>
              <w:tabs>
                <w:tab w:val="left" w:pos="567"/>
                <w:tab w:val="left" w:pos="1985"/>
              </w:tabs>
              <w:ind w:right="34" w:firstLine="0"/>
              <w:jc w:val="center"/>
            </w:pPr>
          </w:p>
        </w:tc>
        <w:tc>
          <w:tcPr>
            <w:tcW w:w="1104" w:type="pct"/>
            <w:vAlign w:val="center"/>
          </w:tcPr>
          <w:p w14:paraId="0FB48A80" w14:textId="77777777" w:rsidR="009522F3" w:rsidRPr="009F47FE" w:rsidRDefault="009522F3" w:rsidP="00252097">
            <w:pPr>
              <w:tabs>
                <w:tab w:val="left" w:pos="567"/>
                <w:tab w:val="left" w:pos="1985"/>
              </w:tabs>
              <w:ind w:right="34" w:firstLine="0"/>
              <w:jc w:val="center"/>
            </w:pPr>
          </w:p>
        </w:tc>
        <w:tc>
          <w:tcPr>
            <w:tcW w:w="1126" w:type="pct"/>
            <w:vAlign w:val="center"/>
          </w:tcPr>
          <w:p w14:paraId="1C320654" w14:textId="77777777" w:rsidR="009522F3" w:rsidRPr="009F47FE" w:rsidRDefault="009522F3" w:rsidP="00252097">
            <w:pPr>
              <w:tabs>
                <w:tab w:val="left" w:pos="567"/>
                <w:tab w:val="left" w:pos="1985"/>
              </w:tabs>
              <w:ind w:right="34" w:firstLine="0"/>
              <w:jc w:val="center"/>
            </w:pPr>
          </w:p>
        </w:tc>
        <w:tc>
          <w:tcPr>
            <w:tcW w:w="1166" w:type="pct"/>
            <w:vAlign w:val="center"/>
          </w:tcPr>
          <w:p w14:paraId="46298F72" w14:textId="77777777" w:rsidR="009522F3" w:rsidRPr="009F47FE" w:rsidRDefault="009522F3" w:rsidP="00252097">
            <w:pPr>
              <w:tabs>
                <w:tab w:val="left" w:pos="567"/>
                <w:tab w:val="left" w:pos="1985"/>
              </w:tabs>
              <w:ind w:right="34" w:firstLine="0"/>
              <w:jc w:val="center"/>
            </w:pPr>
          </w:p>
        </w:tc>
      </w:tr>
      <w:tr w:rsidR="009522F3" w:rsidRPr="009F47FE" w14:paraId="5A88DFA3" w14:textId="77777777" w:rsidTr="000E2D98">
        <w:tc>
          <w:tcPr>
            <w:tcW w:w="284" w:type="pct"/>
            <w:vAlign w:val="center"/>
          </w:tcPr>
          <w:p w14:paraId="5A93C114" w14:textId="77777777" w:rsidR="009522F3" w:rsidRPr="009F47FE" w:rsidRDefault="009522F3" w:rsidP="00252097">
            <w:pPr>
              <w:tabs>
                <w:tab w:val="left" w:pos="567"/>
                <w:tab w:val="left" w:pos="1985"/>
              </w:tabs>
              <w:ind w:right="34" w:firstLine="0"/>
              <w:jc w:val="center"/>
            </w:pPr>
          </w:p>
        </w:tc>
        <w:tc>
          <w:tcPr>
            <w:tcW w:w="1320" w:type="pct"/>
            <w:vAlign w:val="center"/>
          </w:tcPr>
          <w:p w14:paraId="71631306" w14:textId="77777777" w:rsidR="009522F3" w:rsidRPr="009F47FE" w:rsidRDefault="009522F3" w:rsidP="00252097">
            <w:pPr>
              <w:tabs>
                <w:tab w:val="left" w:pos="567"/>
                <w:tab w:val="left" w:pos="1985"/>
              </w:tabs>
              <w:ind w:right="34" w:firstLine="0"/>
              <w:jc w:val="center"/>
            </w:pPr>
          </w:p>
        </w:tc>
        <w:tc>
          <w:tcPr>
            <w:tcW w:w="1104" w:type="pct"/>
            <w:vAlign w:val="center"/>
          </w:tcPr>
          <w:p w14:paraId="00DDC991" w14:textId="77777777" w:rsidR="009522F3" w:rsidRPr="009F47FE" w:rsidRDefault="009522F3" w:rsidP="00252097">
            <w:pPr>
              <w:tabs>
                <w:tab w:val="left" w:pos="567"/>
                <w:tab w:val="left" w:pos="1985"/>
              </w:tabs>
              <w:ind w:right="34" w:firstLine="0"/>
              <w:jc w:val="center"/>
            </w:pPr>
          </w:p>
        </w:tc>
        <w:tc>
          <w:tcPr>
            <w:tcW w:w="1126" w:type="pct"/>
            <w:vAlign w:val="center"/>
          </w:tcPr>
          <w:p w14:paraId="578A60DE" w14:textId="77777777" w:rsidR="009522F3" w:rsidRPr="009F47FE" w:rsidRDefault="009522F3" w:rsidP="00252097">
            <w:pPr>
              <w:tabs>
                <w:tab w:val="left" w:pos="567"/>
                <w:tab w:val="left" w:pos="1985"/>
              </w:tabs>
              <w:ind w:right="34" w:firstLine="0"/>
              <w:jc w:val="center"/>
            </w:pPr>
          </w:p>
        </w:tc>
        <w:tc>
          <w:tcPr>
            <w:tcW w:w="1166" w:type="pct"/>
            <w:vAlign w:val="center"/>
          </w:tcPr>
          <w:p w14:paraId="72B31065" w14:textId="77777777" w:rsidR="009522F3" w:rsidRPr="009F47FE" w:rsidRDefault="009522F3" w:rsidP="00252097">
            <w:pPr>
              <w:tabs>
                <w:tab w:val="left" w:pos="567"/>
                <w:tab w:val="left" w:pos="1985"/>
              </w:tabs>
              <w:ind w:right="34" w:firstLine="0"/>
              <w:jc w:val="center"/>
            </w:pPr>
          </w:p>
        </w:tc>
      </w:tr>
    </w:tbl>
    <w:p w14:paraId="4FF84E40" w14:textId="77777777" w:rsidR="00B34D9D" w:rsidRPr="009F47FE" w:rsidRDefault="00B34D9D" w:rsidP="00B34D9D">
      <w:pPr>
        <w:pStyle w:val="Times12"/>
        <w:widowControl w:val="0"/>
        <w:tabs>
          <w:tab w:val="left" w:pos="567"/>
          <w:tab w:val="left" w:pos="1985"/>
        </w:tabs>
        <w:spacing w:before="120"/>
        <w:ind w:right="34" w:firstLine="0"/>
        <w:rPr>
          <w:b/>
        </w:rPr>
      </w:pPr>
      <w:r w:rsidRPr="009F47FE">
        <w:rPr>
          <w:b/>
        </w:rPr>
        <w:t xml:space="preserve">Срок выполнения поставок: </w:t>
      </w:r>
    </w:p>
    <w:p w14:paraId="03DEC585" w14:textId="77777777" w:rsidR="00B34D9D" w:rsidRPr="009F47FE" w:rsidRDefault="00B34D9D" w:rsidP="00B34D9D">
      <w:pPr>
        <w:pStyle w:val="Times12"/>
        <w:widowControl w:val="0"/>
        <w:tabs>
          <w:tab w:val="left" w:pos="567"/>
          <w:tab w:val="left" w:pos="1985"/>
        </w:tabs>
        <w:ind w:right="34" w:firstLine="0"/>
      </w:pPr>
      <w:r w:rsidRPr="009F47FE">
        <w:t xml:space="preserve">Начало выполнения поставок: </w:t>
      </w:r>
      <w:r w:rsidRPr="009F47FE">
        <w:rPr>
          <w:rStyle w:val="aff2"/>
          <w:sz w:val="16"/>
        </w:rPr>
        <w:t>_____________________________________________________</w:t>
      </w:r>
      <w:r w:rsidRPr="009F47FE">
        <w:t>.</w:t>
      </w:r>
    </w:p>
    <w:p w14:paraId="144C31BF" w14:textId="77777777" w:rsidR="00B34D9D" w:rsidRPr="009F47FE" w:rsidRDefault="00B34D9D" w:rsidP="00B34D9D">
      <w:pPr>
        <w:pStyle w:val="Times12"/>
        <w:widowControl w:val="0"/>
        <w:tabs>
          <w:tab w:val="left" w:pos="567"/>
          <w:tab w:val="left" w:pos="1985"/>
        </w:tabs>
        <w:ind w:right="34" w:firstLine="0"/>
      </w:pPr>
      <w:r w:rsidRPr="009F47FE">
        <w:t xml:space="preserve">Окончание выполнения поставок: </w:t>
      </w:r>
      <w:r w:rsidRPr="009F47FE">
        <w:rPr>
          <w:rStyle w:val="aff2"/>
          <w:sz w:val="16"/>
        </w:rPr>
        <w:t>________________________________________________</w:t>
      </w:r>
      <w:r w:rsidRPr="009F47FE">
        <w:t>.</w:t>
      </w:r>
    </w:p>
    <w:p w14:paraId="4A1D293A" w14:textId="77777777" w:rsidR="00B34D9D" w:rsidRPr="009F47FE" w:rsidRDefault="00B34D9D" w:rsidP="00B34D9D">
      <w:pPr>
        <w:pStyle w:val="Times12"/>
        <w:widowControl w:val="0"/>
        <w:tabs>
          <w:tab w:val="left" w:pos="567"/>
          <w:tab w:val="left" w:pos="1985"/>
        </w:tabs>
        <w:ind w:right="34" w:firstLine="0"/>
        <w:rPr>
          <w:b/>
        </w:rPr>
      </w:pPr>
      <w:r w:rsidRPr="009F47FE">
        <w:rPr>
          <w:b/>
        </w:rPr>
        <w:t>Срок выполнения поставок в календарных днях: _______________________</w:t>
      </w:r>
    </w:p>
    <w:p w14:paraId="5BC382CA" w14:textId="77777777" w:rsidR="00C65005" w:rsidRPr="009F47FE" w:rsidRDefault="00C65005" w:rsidP="00C65005">
      <w:pPr>
        <w:pStyle w:val="Times12"/>
        <w:widowControl w:val="0"/>
        <w:tabs>
          <w:tab w:val="left" w:pos="567"/>
          <w:tab w:val="left" w:pos="1985"/>
        </w:tabs>
        <w:ind w:right="34" w:firstLine="0"/>
        <w:rPr>
          <w:b/>
          <w:szCs w:val="24"/>
        </w:rPr>
      </w:pPr>
      <w:r w:rsidRPr="009F47FE">
        <w:rPr>
          <w:b/>
          <w:szCs w:val="24"/>
        </w:rPr>
        <w:t>Срок поставки продукции с момента подачи заявки от заказчика в календарных днях: ___________________</w:t>
      </w:r>
    </w:p>
    <w:p w14:paraId="767D6EB9" w14:textId="77777777" w:rsidR="00B34D9D" w:rsidRPr="009F47FE" w:rsidRDefault="00B34D9D" w:rsidP="00B34D9D">
      <w:pPr>
        <w:pStyle w:val="Times12"/>
        <w:widowControl w:val="0"/>
        <w:tabs>
          <w:tab w:val="left" w:pos="567"/>
          <w:tab w:val="left" w:pos="1985"/>
        </w:tabs>
        <w:spacing w:after="120"/>
        <w:ind w:right="34" w:firstLine="0"/>
      </w:pPr>
      <w:r w:rsidRPr="009F47FE">
        <w:rPr>
          <w:b/>
        </w:rPr>
        <w:t>Условия оплаты выполнения поставок:</w:t>
      </w:r>
      <w:r w:rsidRPr="009F47FE">
        <w:t xml:space="preserve"> </w:t>
      </w:r>
      <w:r w:rsidR="002E7E69" w:rsidRPr="009F47FE">
        <w:rPr>
          <w:szCs w:val="24"/>
        </w:rPr>
        <w:t>на условиях, указанных в закупочной документации.</w:t>
      </w:r>
    </w:p>
    <w:p w14:paraId="450DAC43" w14:textId="77777777" w:rsidR="009522F3" w:rsidRPr="009F47FE" w:rsidRDefault="009522F3" w:rsidP="009522F3">
      <w:pPr>
        <w:pBdr>
          <w:bottom w:val="single" w:sz="4" w:space="1" w:color="auto"/>
        </w:pBdr>
        <w:shd w:val="clear" w:color="auto" w:fill="E0E0E0"/>
        <w:tabs>
          <w:tab w:val="left" w:pos="567"/>
          <w:tab w:val="left" w:pos="1985"/>
        </w:tabs>
        <w:ind w:right="34" w:firstLine="0"/>
        <w:jc w:val="center"/>
        <w:rPr>
          <w:b/>
          <w:spacing w:val="36"/>
        </w:rPr>
      </w:pPr>
      <w:r w:rsidRPr="009F47FE">
        <w:rPr>
          <w:b/>
          <w:spacing w:val="36"/>
        </w:rPr>
        <w:t>конец формы</w:t>
      </w:r>
    </w:p>
    <w:p w14:paraId="38966653" w14:textId="77777777" w:rsidR="009522F3" w:rsidRPr="009F47FE" w:rsidRDefault="009522F3" w:rsidP="009522F3">
      <w:pPr>
        <w:tabs>
          <w:tab w:val="left" w:pos="567"/>
          <w:tab w:val="left" w:pos="1985"/>
        </w:tabs>
        <w:ind w:right="34" w:firstLine="0"/>
      </w:pPr>
      <w:r w:rsidRPr="009F47FE">
        <w:br w:type="page"/>
      </w:r>
    </w:p>
    <w:p w14:paraId="7CE04BC6" w14:textId="77777777" w:rsidR="009522F3" w:rsidRPr="009F47FE" w:rsidRDefault="009522F3" w:rsidP="0077519A">
      <w:pPr>
        <w:pStyle w:val="3"/>
        <w:numPr>
          <w:ilvl w:val="2"/>
          <w:numId w:val="22"/>
        </w:numPr>
        <w:tabs>
          <w:tab w:val="left" w:pos="567"/>
          <w:tab w:val="left" w:pos="1985"/>
        </w:tabs>
        <w:ind w:left="0" w:right="34" w:firstLine="0"/>
        <w:rPr>
          <w:sz w:val="24"/>
        </w:rPr>
      </w:pPr>
      <w:bookmarkStart w:id="112" w:name="_Toc176765537"/>
      <w:bookmarkStart w:id="113" w:name="_Toc198979986"/>
      <w:bookmarkStart w:id="114" w:name="_Toc217466321"/>
      <w:bookmarkStart w:id="115" w:name="_Toc217702859"/>
      <w:bookmarkStart w:id="116" w:name="_Toc233601977"/>
      <w:bookmarkStart w:id="117" w:name="_Toc263343463"/>
      <w:bookmarkStart w:id="118" w:name="_Toc439170680"/>
      <w:bookmarkStart w:id="119" w:name="_Toc439172782"/>
      <w:bookmarkStart w:id="120" w:name="_Toc439173226"/>
      <w:bookmarkStart w:id="121" w:name="_Toc439238222"/>
      <w:bookmarkStart w:id="122" w:name="_Toc439252770"/>
      <w:bookmarkStart w:id="123" w:name="_Toc439323744"/>
      <w:bookmarkStart w:id="124" w:name="_Toc440361378"/>
      <w:bookmarkStart w:id="125" w:name="_Toc440376133"/>
      <w:bookmarkStart w:id="126" w:name="_Toc440376260"/>
      <w:bookmarkStart w:id="127" w:name="_Toc440382518"/>
      <w:bookmarkStart w:id="128" w:name="_Toc440447188"/>
      <w:bookmarkStart w:id="129" w:name="_Toc440632349"/>
      <w:bookmarkStart w:id="130" w:name="_Toc440875121"/>
      <w:bookmarkStart w:id="131" w:name="_Toc441131108"/>
      <w:bookmarkStart w:id="132" w:name="_Toc441485105"/>
      <w:bookmarkStart w:id="133" w:name="_Toc441572082"/>
      <w:bookmarkStart w:id="134" w:name="_Toc441575174"/>
      <w:bookmarkStart w:id="135" w:name="_Toc442195846"/>
      <w:bookmarkStart w:id="136" w:name="_Toc442251888"/>
      <w:bookmarkStart w:id="137" w:name="_Toc442258837"/>
      <w:bookmarkStart w:id="138" w:name="_Toc442259077"/>
      <w:bookmarkStart w:id="139" w:name="_Toc442265388"/>
      <w:bookmarkStart w:id="140" w:name="_Toc447292625"/>
      <w:bookmarkStart w:id="141" w:name="_Toc461809071"/>
      <w:bookmarkStart w:id="142" w:name="_Toc463514490"/>
      <w:bookmarkStart w:id="143" w:name="_Toc466908610"/>
      <w:bookmarkStart w:id="144" w:name="_Toc468196549"/>
      <w:bookmarkStart w:id="145" w:name="_Toc468446630"/>
      <w:bookmarkStart w:id="146" w:name="_Toc468446824"/>
      <w:bookmarkStart w:id="147" w:name="_Toc469479680"/>
      <w:bookmarkStart w:id="148" w:name="_Toc471986630"/>
      <w:bookmarkStart w:id="149" w:name="_Toc498509264"/>
      <w:bookmarkStart w:id="150" w:name="_Toc524939620"/>
      <w:bookmarkStart w:id="151" w:name="_Toc535853806"/>
      <w:bookmarkStart w:id="152" w:name="_Toc536020437"/>
      <w:bookmarkStart w:id="153" w:name="_Toc3901132"/>
      <w:bookmarkStart w:id="154" w:name="_Toc189224917"/>
      <w:bookmarkStart w:id="155" w:name="_Toc192172316"/>
      <w:r w:rsidRPr="009F47FE">
        <w:rPr>
          <w:sz w:val="24"/>
        </w:rPr>
        <w:lastRenderedPageBreak/>
        <w:t>Инструкции по заполнению</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3C7F207" w14:textId="77777777" w:rsidR="009522F3" w:rsidRPr="009F47FE" w:rsidRDefault="004F2CA3" w:rsidP="0077519A">
      <w:pPr>
        <w:pStyle w:val="aff0"/>
        <w:numPr>
          <w:ilvl w:val="3"/>
          <w:numId w:val="22"/>
        </w:numPr>
        <w:tabs>
          <w:tab w:val="left" w:pos="567"/>
          <w:tab w:val="left" w:pos="1985"/>
        </w:tabs>
        <w:spacing w:before="100" w:beforeAutospacing="1" w:line="240" w:lineRule="auto"/>
        <w:ind w:left="0" w:right="34" w:firstLine="1134"/>
        <w:rPr>
          <w:sz w:val="24"/>
          <w:lang w:val="ru-RU"/>
        </w:rPr>
      </w:pPr>
      <w:r w:rsidRPr="009F47FE">
        <w:rPr>
          <w:sz w:val="24"/>
        </w:rPr>
        <w:t>Предложение в отношении предмета закупки</w:t>
      </w:r>
      <w:r w:rsidR="009522F3" w:rsidRPr="009F47FE">
        <w:rPr>
          <w:sz w:val="24"/>
          <w:lang w:val="ru-RU"/>
        </w:rPr>
        <w:t>, подаваемое в первой части заявки, не должно содержать сведений об участнике и (или) о ценовом предложении.</w:t>
      </w:r>
    </w:p>
    <w:p w14:paraId="689CBD33" w14:textId="77777777" w:rsidR="009522F3" w:rsidRPr="009F47FE" w:rsidRDefault="00F51C1E" w:rsidP="0077519A">
      <w:pPr>
        <w:pStyle w:val="aff0"/>
        <w:numPr>
          <w:ilvl w:val="3"/>
          <w:numId w:val="22"/>
        </w:numPr>
        <w:tabs>
          <w:tab w:val="left" w:pos="567"/>
          <w:tab w:val="left" w:pos="1985"/>
        </w:tabs>
        <w:spacing w:before="100" w:beforeAutospacing="1" w:line="240" w:lineRule="auto"/>
        <w:ind w:left="0" w:right="34" w:firstLine="1134"/>
        <w:rPr>
          <w:sz w:val="24"/>
          <w:lang w:val="ru-RU"/>
        </w:rPr>
      </w:pPr>
      <w:bookmarkStart w:id="156" w:name="_Ref3883668"/>
      <w:r w:rsidRPr="009F47FE">
        <w:rPr>
          <w:sz w:val="24"/>
        </w:rPr>
        <w:t>В Предложении в отношении предмета закупки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гарантия, иные характеристики, относящиеся к описанию предлагаемого к поставке товара</w:t>
      </w:r>
      <w:r w:rsidR="00E574F5" w:rsidRPr="009F47FE">
        <w:rPr>
          <w:sz w:val="24"/>
          <w:lang w:val="ru-RU"/>
        </w:rPr>
        <w:t xml:space="preserve"> (продукции)</w:t>
      </w:r>
      <w:r w:rsidR="009522F3" w:rsidRPr="009F47FE">
        <w:rPr>
          <w:sz w:val="24"/>
          <w:lang w:val="ru-RU"/>
        </w:rPr>
        <w:t>.</w:t>
      </w:r>
      <w:bookmarkEnd w:id="156"/>
    </w:p>
    <w:p w14:paraId="60133261" w14:textId="09F14102" w:rsidR="00B52035" w:rsidRPr="009F47FE" w:rsidRDefault="00B52035" w:rsidP="0077519A">
      <w:pPr>
        <w:pStyle w:val="aff0"/>
        <w:numPr>
          <w:ilvl w:val="3"/>
          <w:numId w:val="22"/>
        </w:numPr>
        <w:tabs>
          <w:tab w:val="left" w:pos="567"/>
          <w:tab w:val="left" w:pos="1985"/>
        </w:tabs>
        <w:spacing w:before="100" w:beforeAutospacing="1" w:line="240" w:lineRule="auto"/>
        <w:ind w:left="0" w:right="34" w:firstLine="1134"/>
        <w:rPr>
          <w:sz w:val="24"/>
          <w:lang w:val="ru-RU"/>
        </w:rPr>
      </w:pPr>
      <w:bookmarkStart w:id="157" w:name="_Ref58841841"/>
      <w:bookmarkStart w:id="158" w:name="_Ref3811575"/>
      <w:r w:rsidRPr="009F47FE">
        <w:rPr>
          <w:sz w:val="24"/>
        </w:rPr>
        <w:t xml:space="preserve">В колонке «Предлагаемая Участником продукция» указывается </w:t>
      </w:r>
      <w:r w:rsidRPr="009F47FE">
        <w:rPr>
          <w:sz w:val="24"/>
          <w:szCs w:val="24"/>
        </w:rPr>
        <w:t>конкретное описание соответствующих характеристик предлагаемой продукции, значения технических и иных показателей качества продукции</w:t>
      </w:r>
      <w:bookmarkEnd w:id="157"/>
      <w:r w:rsidRPr="009F47FE">
        <w:rPr>
          <w:sz w:val="24"/>
          <w:lang w:val="ru-RU"/>
        </w:rPr>
        <w:t>.</w:t>
      </w:r>
      <w:bookmarkEnd w:id="158"/>
    </w:p>
    <w:p w14:paraId="5B809FCF" w14:textId="77777777" w:rsidR="00B52035" w:rsidRPr="009F47FE" w:rsidRDefault="00B52035" w:rsidP="00B52035">
      <w:pPr>
        <w:pStyle w:val="aff0"/>
        <w:spacing w:line="240" w:lineRule="auto"/>
        <w:ind w:left="0" w:right="34" w:firstLine="1134"/>
        <w:rPr>
          <w:sz w:val="24"/>
          <w:szCs w:val="24"/>
        </w:rPr>
      </w:pPr>
      <w:r w:rsidRPr="009F47FE">
        <w:rPr>
          <w:sz w:val="24"/>
          <w:szCs w:val="24"/>
        </w:rPr>
        <w:t>1.</w:t>
      </w:r>
      <w:r w:rsidRPr="009F47FE">
        <w:rPr>
          <w:sz w:val="24"/>
          <w:szCs w:val="24"/>
          <w:lang w:val="ru-RU"/>
        </w:rPr>
        <w:t>1</w:t>
      </w:r>
      <w:r w:rsidRPr="009F47FE">
        <w:rPr>
          <w:sz w:val="24"/>
          <w:szCs w:val="24"/>
        </w:rPr>
        <w:t>.2.3.1. Если в Техническом задании (часть II. «ТЕХНИЧЕСКАЯ ЧАСТЬ») (далее – техническое задание) значение показателей предлагаемого к поставке товара или товара, используемого при выполнении работ, оказании услуг, являющихся предметом договора</w:t>
      </w:r>
      <w:r w:rsidR="006A463C" w:rsidRPr="009F47FE">
        <w:rPr>
          <w:sz w:val="24"/>
          <w:szCs w:val="24"/>
          <w:lang w:val="ru-RU"/>
        </w:rPr>
        <w:t>(</w:t>
      </w:r>
      <w:proofErr w:type="spellStart"/>
      <w:r w:rsidR="006A463C" w:rsidRPr="009F47FE">
        <w:rPr>
          <w:sz w:val="24"/>
          <w:szCs w:val="24"/>
          <w:lang w:val="ru-RU"/>
        </w:rPr>
        <w:t>ов</w:t>
      </w:r>
      <w:proofErr w:type="spellEnd"/>
      <w:r w:rsidR="006A463C" w:rsidRPr="009F47FE">
        <w:rPr>
          <w:sz w:val="24"/>
          <w:szCs w:val="24"/>
          <w:lang w:val="ru-RU"/>
        </w:rPr>
        <w:t>)</w:t>
      </w:r>
      <w:r w:rsidRPr="009F47FE">
        <w:rPr>
          <w:sz w:val="24"/>
          <w:szCs w:val="24"/>
        </w:rPr>
        <w:t>, является минимальным (более, не менее, от), максимальным (менее, не более, до), сопровождается словами «не менее», «более», «не более», «менее», «не выше», «выше», «не ниже», «ниже», «не хуже», «не ранее», «не позднее», «не реже», «не чаще», «типа», «от», «до», «от до включая диапазон», «включая диапазон», «или», «и/или», «либо» и знаками «+/-», участник закупки указывает конкретные (точные) показатели без слов «не менее», «более», «не более», «менее», «не выше», «выше», «не ниже», «ниже», «не хуже», «не ранее», «не позднее», «не реже», «не чаще», «типа», «от», «до», «от до включая диапазон», «включая диапазон», «или», «и/или», «либо», «на выбор заказчика», «по усмотрению заказчика», «не уже», «уже», «не шире», «шире», знаков «+/-», «+», «-» и иных слов и словосочетаний, не позволяющих определить точное значение характеристик товаров, за исключением случаев, указанных в пункте 1.</w:t>
      </w:r>
      <w:r w:rsidRPr="009F47FE">
        <w:rPr>
          <w:sz w:val="24"/>
          <w:szCs w:val="24"/>
          <w:lang w:val="ru-RU"/>
        </w:rPr>
        <w:t>1</w:t>
      </w:r>
      <w:r w:rsidRPr="009F47FE">
        <w:rPr>
          <w:sz w:val="24"/>
          <w:szCs w:val="24"/>
        </w:rPr>
        <w:t>.2.3.2.</w:t>
      </w:r>
    </w:p>
    <w:p w14:paraId="707FA99A" w14:textId="77777777" w:rsidR="00B52035" w:rsidRPr="009F47FE" w:rsidRDefault="00B52035" w:rsidP="00B52035">
      <w:pPr>
        <w:pStyle w:val="aff0"/>
        <w:spacing w:line="240" w:lineRule="auto"/>
        <w:ind w:left="0" w:right="34" w:firstLine="1134"/>
        <w:rPr>
          <w:sz w:val="24"/>
          <w:szCs w:val="24"/>
        </w:rPr>
      </w:pPr>
      <w:r w:rsidRPr="009F47FE">
        <w:rPr>
          <w:sz w:val="24"/>
          <w:szCs w:val="24"/>
        </w:rPr>
        <w:t>Описание характеристик товара, не позволяющее установить соответствие характеристик товара требованиям настоящей документации, не является указанием конкретных показателей товара.</w:t>
      </w:r>
    </w:p>
    <w:p w14:paraId="6C9A7E3E" w14:textId="77777777" w:rsidR="00B52035" w:rsidRPr="009F47FE" w:rsidRDefault="00B52035" w:rsidP="00B52035">
      <w:pPr>
        <w:pStyle w:val="aff0"/>
        <w:spacing w:line="240" w:lineRule="auto"/>
        <w:ind w:left="0" w:right="34" w:firstLine="1134"/>
        <w:rPr>
          <w:sz w:val="24"/>
          <w:szCs w:val="24"/>
        </w:rPr>
      </w:pPr>
      <w:r w:rsidRPr="009F47FE">
        <w:rPr>
          <w:sz w:val="24"/>
          <w:szCs w:val="24"/>
        </w:rPr>
        <w:t>1.</w:t>
      </w:r>
      <w:r w:rsidRPr="009F47FE">
        <w:rPr>
          <w:sz w:val="24"/>
          <w:szCs w:val="24"/>
          <w:lang w:val="ru-RU"/>
        </w:rPr>
        <w:t>1</w:t>
      </w:r>
      <w:r w:rsidRPr="009F47FE">
        <w:rPr>
          <w:sz w:val="24"/>
          <w:szCs w:val="24"/>
        </w:rPr>
        <w:t>.2.3.2. Используя указанные в пункте 1.</w:t>
      </w:r>
      <w:r w:rsidRPr="009F47FE">
        <w:rPr>
          <w:sz w:val="24"/>
          <w:szCs w:val="24"/>
          <w:lang w:val="ru-RU"/>
        </w:rPr>
        <w:t>1</w:t>
      </w:r>
      <w:r w:rsidRPr="009F47FE">
        <w:rPr>
          <w:sz w:val="24"/>
          <w:szCs w:val="24"/>
        </w:rPr>
        <w:t xml:space="preserve">.2.3.1. слова при описании значений показателей товара </w:t>
      </w:r>
      <w:r w:rsidRPr="009F47FE">
        <w:rPr>
          <w:sz w:val="24"/>
          <w:szCs w:val="24"/>
          <w:lang w:val="ru-RU"/>
        </w:rPr>
        <w:t xml:space="preserve">в </w:t>
      </w:r>
      <w:r w:rsidRPr="009F47FE">
        <w:rPr>
          <w:bCs/>
          <w:sz w:val="24"/>
          <w:szCs w:val="24"/>
        </w:rPr>
        <w:t>Предложени</w:t>
      </w:r>
      <w:r w:rsidRPr="009F47FE">
        <w:rPr>
          <w:bCs/>
          <w:sz w:val="24"/>
          <w:szCs w:val="24"/>
          <w:lang w:val="ru-RU"/>
        </w:rPr>
        <w:t>и</w:t>
      </w:r>
      <w:r w:rsidRPr="009F47FE">
        <w:rPr>
          <w:bCs/>
          <w:sz w:val="24"/>
          <w:szCs w:val="24"/>
        </w:rPr>
        <w:t xml:space="preserve"> в отношении предмета закупки</w:t>
      </w:r>
      <w:r w:rsidRPr="009F47FE">
        <w:rPr>
          <w:sz w:val="24"/>
          <w:szCs w:val="24"/>
        </w:rPr>
        <w:t>, участник закупки вправе сопровождать такие слова указанием на документ (вид документа), выданный производителем (изготовителем) товара либо выданный в соответствии с действующими нормативно-правовыми актами РФ (сертификат соответствия, декларации качества, регистрационное удостоверение, паспорт товара, протокол испытаний и т.п.), определяющий характеристики товара, с использованием слов, указанных в пункте 1.</w:t>
      </w:r>
      <w:r w:rsidRPr="009F47FE">
        <w:rPr>
          <w:sz w:val="24"/>
          <w:szCs w:val="24"/>
          <w:lang w:val="ru-RU"/>
        </w:rPr>
        <w:t>1</w:t>
      </w:r>
      <w:r w:rsidRPr="009F47FE">
        <w:rPr>
          <w:sz w:val="24"/>
          <w:szCs w:val="24"/>
        </w:rPr>
        <w:t xml:space="preserve">.2.3.1.  (далее также – документ производителя). </w:t>
      </w:r>
    </w:p>
    <w:p w14:paraId="7DE9EFC1" w14:textId="77777777" w:rsidR="00B52035" w:rsidRPr="009F47FE" w:rsidRDefault="00B52035" w:rsidP="00B52035">
      <w:pPr>
        <w:pStyle w:val="aff0"/>
        <w:spacing w:line="240" w:lineRule="auto"/>
        <w:ind w:left="0" w:right="34" w:firstLine="1134"/>
        <w:rPr>
          <w:sz w:val="24"/>
          <w:szCs w:val="24"/>
        </w:rPr>
      </w:pPr>
      <w:r w:rsidRPr="009F47FE">
        <w:rPr>
          <w:sz w:val="24"/>
          <w:szCs w:val="24"/>
        </w:rPr>
        <w:t xml:space="preserve">Характеристики товара, описанные </w:t>
      </w:r>
      <w:r w:rsidRPr="009F47FE">
        <w:rPr>
          <w:bCs/>
          <w:sz w:val="24"/>
          <w:szCs w:val="24"/>
        </w:rPr>
        <w:t>Предложени</w:t>
      </w:r>
      <w:r w:rsidRPr="009F47FE">
        <w:rPr>
          <w:bCs/>
          <w:sz w:val="24"/>
          <w:szCs w:val="24"/>
          <w:lang w:val="ru-RU"/>
        </w:rPr>
        <w:t>и</w:t>
      </w:r>
      <w:r w:rsidRPr="009F47FE">
        <w:rPr>
          <w:bCs/>
          <w:sz w:val="24"/>
          <w:szCs w:val="24"/>
        </w:rPr>
        <w:t xml:space="preserve"> в отношении предмета закупки</w:t>
      </w:r>
      <w:r w:rsidRPr="009F47FE">
        <w:rPr>
          <w:sz w:val="24"/>
          <w:szCs w:val="24"/>
          <w:lang w:val="ru-RU"/>
        </w:rPr>
        <w:t xml:space="preserve"> </w:t>
      </w:r>
      <w:r w:rsidRPr="009F47FE">
        <w:rPr>
          <w:sz w:val="24"/>
          <w:szCs w:val="24"/>
        </w:rPr>
        <w:t>с использованием слов, указанных в пункте 1.</w:t>
      </w:r>
      <w:r w:rsidRPr="009F47FE">
        <w:rPr>
          <w:sz w:val="24"/>
          <w:szCs w:val="24"/>
          <w:lang w:val="ru-RU"/>
        </w:rPr>
        <w:t>1</w:t>
      </w:r>
      <w:r w:rsidRPr="009F47FE">
        <w:rPr>
          <w:sz w:val="24"/>
          <w:szCs w:val="24"/>
        </w:rPr>
        <w:t xml:space="preserve">.2.3.1., при условии </w:t>
      </w:r>
      <w:r w:rsidRPr="009F47FE">
        <w:rPr>
          <w:b/>
          <w:bCs/>
          <w:sz w:val="24"/>
          <w:szCs w:val="24"/>
        </w:rPr>
        <w:t>сопровождения таких слов указанием на документ производителя</w:t>
      </w:r>
      <w:r w:rsidRPr="009F47FE">
        <w:rPr>
          <w:sz w:val="24"/>
          <w:szCs w:val="24"/>
        </w:rPr>
        <w:t xml:space="preserve"> (вид документа) являются конкретными показателями товара (</w:t>
      </w:r>
      <w:r w:rsidRPr="009F47FE">
        <w:rPr>
          <w:b/>
          <w:bCs/>
          <w:sz w:val="24"/>
          <w:szCs w:val="24"/>
        </w:rPr>
        <w:t>при этом в составе заявки такие документы не прикладываются</w:t>
      </w:r>
      <w:r w:rsidRPr="009F47FE">
        <w:rPr>
          <w:sz w:val="24"/>
          <w:szCs w:val="24"/>
        </w:rPr>
        <w:t xml:space="preserve">). </w:t>
      </w:r>
    </w:p>
    <w:p w14:paraId="129FBA39" w14:textId="77777777" w:rsidR="00B52035" w:rsidRPr="009F47FE" w:rsidRDefault="00B52035" w:rsidP="00B52035">
      <w:pPr>
        <w:pStyle w:val="aff0"/>
        <w:spacing w:line="240" w:lineRule="auto"/>
        <w:ind w:left="0" w:right="34" w:firstLine="1134"/>
        <w:rPr>
          <w:sz w:val="24"/>
          <w:szCs w:val="24"/>
        </w:rPr>
      </w:pPr>
      <w:r w:rsidRPr="009F47FE">
        <w:rPr>
          <w:sz w:val="24"/>
          <w:szCs w:val="24"/>
        </w:rPr>
        <w:t xml:space="preserve">Описание характеристик товара в </w:t>
      </w:r>
      <w:r w:rsidRPr="009F47FE">
        <w:rPr>
          <w:bCs/>
          <w:sz w:val="24"/>
          <w:szCs w:val="24"/>
        </w:rPr>
        <w:t>Предложени</w:t>
      </w:r>
      <w:r w:rsidRPr="009F47FE">
        <w:rPr>
          <w:bCs/>
          <w:sz w:val="24"/>
          <w:szCs w:val="24"/>
          <w:lang w:val="ru-RU"/>
        </w:rPr>
        <w:t>и</w:t>
      </w:r>
      <w:r w:rsidRPr="009F47FE">
        <w:rPr>
          <w:bCs/>
          <w:sz w:val="24"/>
          <w:szCs w:val="24"/>
        </w:rPr>
        <w:t xml:space="preserve"> в отношении предмета закупки</w:t>
      </w:r>
      <w:r w:rsidRPr="009F47FE">
        <w:rPr>
          <w:sz w:val="24"/>
          <w:szCs w:val="24"/>
          <w:lang w:val="ru-RU"/>
        </w:rPr>
        <w:t xml:space="preserve"> </w:t>
      </w:r>
      <w:r w:rsidRPr="009F47FE">
        <w:rPr>
          <w:sz w:val="24"/>
          <w:szCs w:val="24"/>
        </w:rPr>
        <w:t>с использованием слов, указанных в пункте 1.</w:t>
      </w:r>
      <w:r w:rsidRPr="009F47FE">
        <w:rPr>
          <w:sz w:val="24"/>
          <w:szCs w:val="24"/>
          <w:lang w:val="ru-RU"/>
        </w:rPr>
        <w:t>1</w:t>
      </w:r>
      <w:r w:rsidRPr="009F47FE">
        <w:rPr>
          <w:sz w:val="24"/>
          <w:szCs w:val="24"/>
        </w:rPr>
        <w:t xml:space="preserve">.2.3.1., и не позволяющее определить точное значение характеристик товара, без сопровождения таких слов указанием на документ производителя, не является указанием конкретных показателей товара. </w:t>
      </w:r>
    </w:p>
    <w:p w14:paraId="14B7E0F8" w14:textId="77777777" w:rsidR="00B52035" w:rsidRPr="009F47FE" w:rsidRDefault="00B52035" w:rsidP="00B52035">
      <w:pPr>
        <w:pStyle w:val="aff0"/>
        <w:spacing w:line="240" w:lineRule="auto"/>
        <w:ind w:left="0" w:right="34" w:firstLine="1134"/>
        <w:rPr>
          <w:sz w:val="24"/>
          <w:szCs w:val="24"/>
        </w:rPr>
      </w:pPr>
      <w:r w:rsidRPr="009F47FE">
        <w:rPr>
          <w:sz w:val="24"/>
          <w:szCs w:val="24"/>
        </w:rPr>
        <w:t xml:space="preserve">Допустимо использовать слова «от … до…» и «включая диапазон от … до…» при указании конкретных показателей товара, выраженных диапазоном при условии указания в техническом задании диапазонов соответствующих значений со словами «включая диапазон от … до …» или «в диапазоне от … до …». </w:t>
      </w:r>
    </w:p>
    <w:p w14:paraId="6D3E4FC6" w14:textId="77777777" w:rsidR="00B52035" w:rsidRPr="009F47FE" w:rsidRDefault="00B52035" w:rsidP="00B52035">
      <w:pPr>
        <w:pStyle w:val="aff0"/>
        <w:spacing w:line="240" w:lineRule="auto"/>
        <w:ind w:left="0" w:right="34" w:firstLine="1134"/>
        <w:rPr>
          <w:sz w:val="24"/>
          <w:szCs w:val="24"/>
        </w:rPr>
      </w:pPr>
      <w:r w:rsidRPr="009F47FE">
        <w:rPr>
          <w:sz w:val="24"/>
          <w:szCs w:val="24"/>
        </w:rPr>
        <w:t xml:space="preserve">Участник закупки вправе использовать знаки «+», «-» и «+/-» при описании погрешности, точности (отклонения), температур и градусов (углов), класса бумаги, при условии что техническим заданием требуется указать такую погрешность, точность (отклонение), класс бумаги, температуру </w:t>
      </w:r>
      <w:r w:rsidRPr="009F47FE">
        <w:rPr>
          <w:sz w:val="24"/>
          <w:szCs w:val="24"/>
        </w:rPr>
        <w:lastRenderedPageBreak/>
        <w:t xml:space="preserve">и градусы (углы). При этом, участник при описании таких погрешностей, точностей (отклонений) вправе использовать слова «не более», «не менее», «менее», «более». </w:t>
      </w:r>
    </w:p>
    <w:p w14:paraId="0A875C4A" w14:textId="77777777" w:rsidR="00B52035" w:rsidRPr="009F47FE" w:rsidRDefault="00B52035" w:rsidP="00B52035">
      <w:pPr>
        <w:pStyle w:val="aff0"/>
        <w:spacing w:line="240" w:lineRule="auto"/>
        <w:ind w:left="0" w:right="34" w:firstLine="1134"/>
        <w:rPr>
          <w:sz w:val="24"/>
          <w:szCs w:val="24"/>
        </w:rPr>
      </w:pPr>
      <w:r w:rsidRPr="009F47FE">
        <w:rPr>
          <w:sz w:val="24"/>
          <w:szCs w:val="24"/>
        </w:rPr>
        <w:t xml:space="preserve">При указании срока годности (остаточного срока годности) участник закупки вправе использовать слова «не более», «не менее», «менее», «более». </w:t>
      </w:r>
    </w:p>
    <w:p w14:paraId="05EC3204" w14:textId="77777777" w:rsidR="00B52035" w:rsidRPr="009F47FE" w:rsidRDefault="00B52035" w:rsidP="00B52035">
      <w:pPr>
        <w:pStyle w:val="aff0"/>
        <w:spacing w:line="240" w:lineRule="auto"/>
        <w:ind w:left="0" w:right="34" w:firstLine="1134"/>
        <w:rPr>
          <w:sz w:val="24"/>
          <w:szCs w:val="24"/>
        </w:rPr>
      </w:pPr>
      <w:r w:rsidRPr="009F47FE">
        <w:rPr>
          <w:sz w:val="24"/>
          <w:szCs w:val="24"/>
        </w:rPr>
        <w:t>1.</w:t>
      </w:r>
      <w:r w:rsidRPr="009F47FE">
        <w:rPr>
          <w:sz w:val="24"/>
          <w:szCs w:val="24"/>
          <w:lang w:val="ru-RU"/>
        </w:rPr>
        <w:t>1</w:t>
      </w:r>
      <w:r w:rsidRPr="009F47FE">
        <w:rPr>
          <w:sz w:val="24"/>
          <w:szCs w:val="24"/>
        </w:rPr>
        <w:t>.2.3.3.   Если в техническом задании значение показателя выражено одним числом без использования слов, указанных в пункте 1.</w:t>
      </w:r>
      <w:r w:rsidRPr="009F47FE">
        <w:rPr>
          <w:sz w:val="24"/>
          <w:szCs w:val="24"/>
          <w:lang w:val="ru-RU"/>
        </w:rPr>
        <w:t>1</w:t>
      </w:r>
      <w:r w:rsidRPr="009F47FE">
        <w:rPr>
          <w:sz w:val="24"/>
          <w:szCs w:val="24"/>
        </w:rPr>
        <w:t>.2.3.1., либо прямо содержит указание на то, что значение показателя является неизменным (в том числе с использованием слов, указанных в пункте 1.</w:t>
      </w:r>
      <w:r w:rsidRPr="009F47FE">
        <w:rPr>
          <w:sz w:val="24"/>
          <w:szCs w:val="24"/>
          <w:lang w:val="ru-RU"/>
        </w:rPr>
        <w:t>1</w:t>
      </w:r>
      <w:r w:rsidRPr="009F47FE">
        <w:rPr>
          <w:sz w:val="24"/>
          <w:szCs w:val="24"/>
        </w:rPr>
        <w:t xml:space="preserve">.2.3.1.), то данное значение является точным, не подлежит изменению и указывается в </w:t>
      </w:r>
      <w:r w:rsidRPr="009F47FE">
        <w:rPr>
          <w:bCs/>
          <w:sz w:val="24"/>
          <w:szCs w:val="24"/>
        </w:rPr>
        <w:t>Предложени</w:t>
      </w:r>
      <w:r w:rsidRPr="009F47FE">
        <w:rPr>
          <w:bCs/>
          <w:sz w:val="24"/>
          <w:szCs w:val="24"/>
          <w:lang w:val="ru-RU"/>
        </w:rPr>
        <w:t>и</w:t>
      </w:r>
      <w:r w:rsidRPr="009F47FE">
        <w:rPr>
          <w:bCs/>
          <w:sz w:val="24"/>
          <w:szCs w:val="24"/>
        </w:rPr>
        <w:t xml:space="preserve"> в отношении предмета закупки</w:t>
      </w:r>
      <w:r w:rsidRPr="009F47FE">
        <w:rPr>
          <w:sz w:val="24"/>
          <w:szCs w:val="24"/>
        </w:rPr>
        <w:t xml:space="preserve"> в соответствии с техническим заданием. </w:t>
      </w:r>
    </w:p>
    <w:p w14:paraId="51478098" w14:textId="77777777" w:rsidR="00B52035" w:rsidRPr="009F47FE" w:rsidRDefault="00B52035" w:rsidP="00B52035">
      <w:pPr>
        <w:pStyle w:val="aff0"/>
        <w:spacing w:line="240" w:lineRule="auto"/>
        <w:ind w:left="0" w:right="34" w:firstLine="1134"/>
        <w:rPr>
          <w:sz w:val="24"/>
          <w:szCs w:val="24"/>
        </w:rPr>
      </w:pPr>
      <w:r w:rsidRPr="009F47FE">
        <w:rPr>
          <w:sz w:val="24"/>
          <w:szCs w:val="24"/>
        </w:rPr>
        <w:t xml:space="preserve">Заявка на участие в закупке может быть заполнена с использованием установленных настоящей документацией и постановлением Правительства РФ от 31 октября 2009 года № 879 «Об утверждении Положения о единицах величин, допускаемых к применению в Российской Федерации» обозначений (сокращений, аббревиатур) величин и единиц величин. </w:t>
      </w:r>
    </w:p>
    <w:p w14:paraId="3F1D2973" w14:textId="77777777" w:rsidR="00B52035" w:rsidRPr="009F47FE" w:rsidRDefault="00B52035" w:rsidP="00B52035">
      <w:pPr>
        <w:pStyle w:val="aff0"/>
        <w:spacing w:line="240" w:lineRule="auto"/>
        <w:ind w:left="0" w:right="34" w:firstLine="1134"/>
        <w:rPr>
          <w:sz w:val="24"/>
          <w:szCs w:val="24"/>
        </w:rPr>
      </w:pPr>
      <w:r w:rsidRPr="009F47FE">
        <w:rPr>
          <w:sz w:val="24"/>
          <w:szCs w:val="24"/>
        </w:rPr>
        <w:t>1.</w:t>
      </w:r>
      <w:r w:rsidRPr="009F47FE">
        <w:rPr>
          <w:sz w:val="24"/>
          <w:szCs w:val="24"/>
          <w:lang w:val="ru-RU"/>
        </w:rPr>
        <w:t>1</w:t>
      </w:r>
      <w:r w:rsidRPr="009F47FE">
        <w:rPr>
          <w:sz w:val="24"/>
          <w:szCs w:val="24"/>
        </w:rPr>
        <w:t xml:space="preserve">.2.3.4.  Все функциональные, технические и качественные характеристики, эксплуатационные характеристики объекта закупки, количество, указанные в техническом задании настоящей документации, обязательны для предоставления в </w:t>
      </w:r>
      <w:r w:rsidRPr="009F47FE">
        <w:rPr>
          <w:sz w:val="24"/>
          <w:szCs w:val="24"/>
          <w:lang w:val="ru-RU"/>
        </w:rPr>
        <w:t>первой</w:t>
      </w:r>
      <w:r w:rsidRPr="009F47FE">
        <w:rPr>
          <w:sz w:val="24"/>
          <w:szCs w:val="24"/>
        </w:rPr>
        <w:t xml:space="preserve"> части заявки в соответствии с вышеуказанными требованиями (инструкцией по заполнению заявки). </w:t>
      </w:r>
    </w:p>
    <w:p w14:paraId="5CCBFFA3" w14:textId="77777777" w:rsidR="009522F3" w:rsidRPr="009F47FE" w:rsidRDefault="009522F3" w:rsidP="0077519A">
      <w:pPr>
        <w:pStyle w:val="aff0"/>
        <w:numPr>
          <w:ilvl w:val="3"/>
          <w:numId w:val="22"/>
        </w:numPr>
        <w:tabs>
          <w:tab w:val="left" w:pos="567"/>
          <w:tab w:val="left" w:pos="1985"/>
        </w:tabs>
        <w:spacing w:before="100" w:beforeAutospacing="1" w:line="240" w:lineRule="auto"/>
        <w:ind w:left="0" w:right="34" w:firstLine="1134"/>
        <w:rPr>
          <w:sz w:val="24"/>
          <w:lang w:val="ru-RU"/>
        </w:rPr>
      </w:pPr>
      <w:r w:rsidRPr="009F47FE">
        <w:rPr>
          <w:sz w:val="24"/>
          <w:lang w:val="ru-RU"/>
        </w:rPr>
        <w:t xml:space="preserve">Если в </w:t>
      </w:r>
      <w:r w:rsidR="004F2CA3" w:rsidRPr="009F47FE">
        <w:rPr>
          <w:sz w:val="24"/>
        </w:rPr>
        <w:t>Предложени</w:t>
      </w:r>
      <w:r w:rsidR="004F2CA3" w:rsidRPr="009F47FE">
        <w:rPr>
          <w:sz w:val="24"/>
          <w:lang w:val="ru-RU"/>
        </w:rPr>
        <w:t>и</w:t>
      </w:r>
      <w:r w:rsidR="004F2CA3" w:rsidRPr="009F47FE">
        <w:rPr>
          <w:sz w:val="24"/>
        </w:rPr>
        <w:t xml:space="preserve"> в отношении предмета закупки</w:t>
      </w:r>
      <w:r w:rsidR="004F2CA3" w:rsidRPr="009F47FE">
        <w:rPr>
          <w:sz w:val="24"/>
          <w:lang w:val="ru-RU"/>
        </w:rPr>
        <w:t xml:space="preserve"> </w:t>
      </w:r>
      <w:r w:rsidRPr="009F47FE">
        <w:rPr>
          <w:sz w:val="24"/>
          <w:lang w:val="ru-RU"/>
        </w:rPr>
        <w:t xml:space="preserve">вместо информации, изложенной в п. </w:t>
      </w:r>
      <w:r w:rsidRPr="009F47FE">
        <w:rPr>
          <w:sz w:val="24"/>
          <w:lang w:val="ru-RU"/>
        </w:rPr>
        <w:fldChar w:fldCharType="begin"/>
      </w:r>
      <w:r w:rsidRPr="009F47FE">
        <w:rPr>
          <w:sz w:val="24"/>
          <w:lang w:val="ru-RU"/>
        </w:rPr>
        <w:instrText xml:space="preserve"> REF _Ref3883668 \r \h  \* MERGEFORMAT </w:instrText>
      </w:r>
      <w:r w:rsidRPr="009F47FE">
        <w:rPr>
          <w:sz w:val="24"/>
          <w:lang w:val="ru-RU"/>
        </w:rPr>
      </w:r>
      <w:r w:rsidRPr="009F47FE">
        <w:rPr>
          <w:sz w:val="24"/>
          <w:lang w:val="ru-RU"/>
        </w:rPr>
        <w:fldChar w:fldCharType="separate"/>
      </w:r>
      <w:r w:rsidR="0012707A" w:rsidRPr="009F47FE">
        <w:rPr>
          <w:sz w:val="24"/>
          <w:lang w:val="ru-RU"/>
        </w:rPr>
        <w:t>1.1.2.2</w:t>
      </w:r>
      <w:r w:rsidRPr="009F47FE">
        <w:rPr>
          <w:sz w:val="24"/>
          <w:lang w:val="ru-RU"/>
        </w:rPr>
        <w:fldChar w:fldCharType="end"/>
      </w:r>
      <w:r w:rsidRPr="009F47FE">
        <w:rPr>
          <w:sz w:val="24"/>
          <w:lang w:val="ru-RU"/>
        </w:rPr>
        <w:t xml:space="preserve"> и </w:t>
      </w:r>
      <w:r w:rsidRPr="009F47FE">
        <w:rPr>
          <w:sz w:val="24"/>
          <w:lang w:val="ru-RU"/>
        </w:rPr>
        <w:fldChar w:fldCharType="begin"/>
      </w:r>
      <w:r w:rsidRPr="009F47FE">
        <w:rPr>
          <w:sz w:val="24"/>
          <w:lang w:val="ru-RU"/>
        </w:rPr>
        <w:instrText xml:space="preserve"> REF _Ref3811575 \r \h  \* MERGEFORMAT </w:instrText>
      </w:r>
      <w:r w:rsidRPr="009F47FE">
        <w:rPr>
          <w:sz w:val="24"/>
          <w:lang w:val="ru-RU"/>
        </w:rPr>
      </w:r>
      <w:r w:rsidRPr="009F47FE">
        <w:rPr>
          <w:sz w:val="24"/>
          <w:lang w:val="ru-RU"/>
        </w:rPr>
        <w:fldChar w:fldCharType="separate"/>
      </w:r>
      <w:r w:rsidR="0012707A" w:rsidRPr="009F47FE">
        <w:rPr>
          <w:sz w:val="24"/>
          <w:lang w:val="ru-RU"/>
        </w:rPr>
        <w:t>1.1.2.3</w:t>
      </w:r>
      <w:r w:rsidRPr="009F47FE">
        <w:rPr>
          <w:sz w:val="24"/>
          <w:lang w:val="ru-RU"/>
        </w:rPr>
        <w:fldChar w:fldCharType="end"/>
      </w:r>
      <w:r w:rsidRPr="009F47FE">
        <w:rPr>
          <w:sz w:val="24"/>
          <w:lang w:val="ru-RU"/>
        </w:rPr>
        <w:t xml:space="preserve"> данного подраздела,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14:paraId="191AE868" w14:textId="5325BE00" w:rsidR="00170A8A" w:rsidRPr="009F47FE" w:rsidRDefault="00170A8A" w:rsidP="0077519A">
      <w:pPr>
        <w:pStyle w:val="aff0"/>
        <w:numPr>
          <w:ilvl w:val="3"/>
          <w:numId w:val="22"/>
        </w:numPr>
        <w:tabs>
          <w:tab w:val="left" w:pos="567"/>
          <w:tab w:val="left" w:pos="1985"/>
        </w:tabs>
        <w:spacing w:before="100" w:beforeAutospacing="1" w:line="240" w:lineRule="auto"/>
        <w:ind w:left="0" w:right="34" w:firstLine="1134"/>
        <w:rPr>
          <w:sz w:val="24"/>
          <w:lang w:val="ru-RU"/>
        </w:rPr>
      </w:pPr>
      <w:r w:rsidRPr="009F47FE">
        <w:rPr>
          <w:sz w:val="24"/>
        </w:rPr>
        <w:t>Участник должен указать срок выполнения пос</w:t>
      </w:r>
      <w:r w:rsidRPr="009F47FE">
        <w:rPr>
          <w:sz w:val="24"/>
          <w:lang w:val="ru-RU"/>
        </w:rPr>
        <w:t>тавок</w:t>
      </w:r>
      <w:r w:rsidRPr="009F47FE">
        <w:rPr>
          <w:sz w:val="24"/>
        </w:rPr>
        <w:t>, в том числе в календарных днях</w:t>
      </w:r>
      <w:r w:rsidR="00C65005" w:rsidRPr="009F47FE">
        <w:rPr>
          <w:sz w:val="24"/>
          <w:szCs w:val="24"/>
          <w:lang w:val="ru-RU"/>
        </w:rPr>
        <w:t>, а также с</w:t>
      </w:r>
      <w:r w:rsidR="00C65005" w:rsidRPr="009F47FE">
        <w:rPr>
          <w:sz w:val="24"/>
          <w:szCs w:val="24"/>
        </w:rPr>
        <w:t>рок поставки продукции с момента подачи заявки от заказчика в календарных днях</w:t>
      </w:r>
      <w:r w:rsidRPr="009F47FE">
        <w:rPr>
          <w:sz w:val="24"/>
          <w:szCs w:val="24"/>
        </w:rPr>
        <w:t>.</w:t>
      </w:r>
    </w:p>
    <w:p w14:paraId="3852AF9B" w14:textId="77777777" w:rsidR="000140C8" w:rsidRPr="009F47FE" w:rsidRDefault="000140C8" w:rsidP="0077519A">
      <w:pPr>
        <w:pStyle w:val="aff0"/>
        <w:numPr>
          <w:ilvl w:val="3"/>
          <w:numId w:val="22"/>
        </w:numPr>
        <w:tabs>
          <w:tab w:val="left" w:pos="567"/>
          <w:tab w:val="left" w:pos="1985"/>
        </w:tabs>
        <w:spacing w:before="100" w:beforeAutospacing="1" w:line="240" w:lineRule="auto"/>
        <w:ind w:left="0" w:right="34" w:firstLine="1134"/>
        <w:rPr>
          <w:sz w:val="24"/>
          <w:lang w:val="ru-RU"/>
        </w:rPr>
      </w:pPr>
      <w:r w:rsidRPr="009F47FE">
        <w:rPr>
          <w:sz w:val="24"/>
        </w:rPr>
        <w:t>В случае, если по всем позициям весь перечень информации по различным филиалам Общества дублируется, филиалы Общества перечисляются через запятую</w:t>
      </w:r>
      <w:r w:rsidRPr="009F47FE">
        <w:rPr>
          <w:sz w:val="24"/>
          <w:lang w:val="ru-RU"/>
        </w:rPr>
        <w:t>,</w:t>
      </w:r>
      <w:r w:rsidRPr="009F47FE">
        <w:rPr>
          <w:sz w:val="24"/>
        </w:rPr>
        <w:t> а дублирующая информация указывается однократно</w:t>
      </w:r>
      <w:r w:rsidRPr="009F47FE">
        <w:rPr>
          <w:rFonts w:ascii="Times New Roman CYR" w:hAnsi="Times New Roman CYR"/>
          <w:sz w:val="24"/>
          <w:lang w:val="ru-RU"/>
        </w:rPr>
        <w:t>.</w:t>
      </w:r>
    </w:p>
    <w:p w14:paraId="6C90ABF8" w14:textId="77777777" w:rsidR="00052D21" w:rsidRPr="009F47FE" w:rsidRDefault="00052D21" w:rsidP="0077519A">
      <w:pPr>
        <w:pStyle w:val="aff0"/>
        <w:numPr>
          <w:ilvl w:val="3"/>
          <w:numId w:val="22"/>
        </w:numPr>
        <w:tabs>
          <w:tab w:val="left" w:pos="567"/>
          <w:tab w:val="left" w:pos="1985"/>
        </w:tabs>
        <w:spacing w:before="100" w:beforeAutospacing="1" w:line="240" w:lineRule="auto"/>
        <w:ind w:left="0" w:right="34" w:firstLine="1134"/>
        <w:rPr>
          <w:sz w:val="24"/>
          <w:szCs w:val="24"/>
          <w:lang w:val="ru-RU"/>
        </w:rPr>
      </w:pPr>
      <w:r w:rsidRPr="009F47FE">
        <w:rPr>
          <w:sz w:val="24"/>
          <w:szCs w:val="24"/>
          <w:lang w:val="ru-RU"/>
        </w:rPr>
        <w:t xml:space="preserve">В случае, если в Техническом задании содержится информация, относящаяся к </w:t>
      </w:r>
      <w:r w:rsidRPr="009F47FE">
        <w:rPr>
          <w:sz w:val="24"/>
          <w:szCs w:val="24"/>
        </w:rPr>
        <w:t>Предоставлени</w:t>
      </w:r>
      <w:r w:rsidRPr="009F47FE">
        <w:rPr>
          <w:sz w:val="24"/>
          <w:szCs w:val="24"/>
          <w:lang w:val="ru-RU"/>
        </w:rPr>
        <w:t>ю</w:t>
      </w:r>
      <w:r w:rsidRPr="009F47FE">
        <w:rPr>
          <w:sz w:val="24"/>
          <w:szCs w:val="24"/>
        </w:rPr>
        <w:t xml:space="preserve">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такая информация не указывается</w:t>
      </w:r>
      <w:r w:rsidRPr="009F47FE">
        <w:rPr>
          <w:sz w:val="24"/>
          <w:szCs w:val="24"/>
          <w:lang w:val="ru-RU"/>
        </w:rPr>
        <w:t xml:space="preserve"> </w:t>
      </w:r>
      <w:r w:rsidRPr="009F47FE">
        <w:rPr>
          <w:b/>
          <w:bCs/>
          <w:sz w:val="24"/>
          <w:szCs w:val="24"/>
        </w:rPr>
        <w:t>Предложение в отношении предмета закупки</w:t>
      </w:r>
      <w:r w:rsidRPr="009F47FE">
        <w:rPr>
          <w:sz w:val="24"/>
          <w:szCs w:val="24"/>
        </w:rPr>
        <w:t>.</w:t>
      </w:r>
      <w:r w:rsidRPr="009F47FE">
        <w:rPr>
          <w:sz w:val="24"/>
          <w:szCs w:val="24"/>
          <w:lang w:val="ru-RU"/>
        </w:rPr>
        <w:t xml:space="preserve"> В соответствии с част</w:t>
      </w:r>
      <w:proofErr w:type="spellStart"/>
      <w:r w:rsidRPr="009F47FE">
        <w:rPr>
          <w:sz w:val="24"/>
          <w:szCs w:val="24"/>
        </w:rPr>
        <w:t>ью</w:t>
      </w:r>
      <w:proofErr w:type="spellEnd"/>
      <w:r w:rsidRPr="009F47FE">
        <w:rPr>
          <w:sz w:val="24"/>
          <w:szCs w:val="24"/>
          <w:lang w:val="ru-RU"/>
        </w:rPr>
        <w:t xml:space="preserve"> 19.</w:t>
      </w:r>
      <w:r w:rsidRPr="009F47FE">
        <w:rPr>
          <w:sz w:val="24"/>
          <w:szCs w:val="24"/>
        </w:rPr>
        <w:t>5</w:t>
      </w:r>
      <w:r w:rsidRPr="009F47FE">
        <w:rPr>
          <w:sz w:val="24"/>
          <w:szCs w:val="24"/>
          <w:lang w:val="ru-RU"/>
        </w:rPr>
        <w:t xml:space="preserve"> статьи 3.4 Федерального закона 223-ФЗ «</w:t>
      </w:r>
      <w:r w:rsidRPr="009F47FE">
        <w:rPr>
          <w:sz w:val="24"/>
          <w:szCs w:val="24"/>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настоящего Федерального закона» (</w:t>
      </w:r>
      <w:r w:rsidRPr="009F47FE">
        <w:rPr>
          <w:sz w:val="24"/>
          <w:szCs w:val="24"/>
          <w:lang w:val="ru-RU"/>
        </w:rPr>
        <w:t>пункт 12 части 19.1 статьи 3.4 Федерального закона 223-ФЗ</w:t>
      </w:r>
      <w:r w:rsidRPr="009F47FE">
        <w:rPr>
          <w:sz w:val="24"/>
          <w:szCs w:val="24"/>
        </w:rPr>
        <w:t xml:space="preserve">) </w:t>
      </w:r>
      <w:r w:rsidRPr="009F47FE">
        <w:rPr>
          <w:sz w:val="24"/>
          <w:szCs w:val="24"/>
          <w:lang w:val="ru-RU"/>
        </w:rPr>
        <w:t>указываются во второй части заявки в Справке об информации и документах, подтверждающих страну происхождения товара для предоставления национального режима при осуществлении закупок.</w:t>
      </w:r>
    </w:p>
    <w:p w14:paraId="57278E45" w14:textId="77777777" w:rsidR="009522F3" w:rsidRPr="009F47FE" w:rsidRDefault="009522F3" w:rsidP="009522F3">
      <w:pPr>
        <w:pStyle w:val="aff0"/>
        <w:tabs>
          <w:tab w:val="clear" w:pos="360"/>
          <w:tab w:val="left" w:pos="567"/>
          <w:tab w:val="left" w:pos="1985"/>
        </w:tabs>
        <w:spacing w:before="100" w:beforeAutospacing="1" w:line="240" w:lineRule="auto"/>
        <w:ind w:right="34" w:firstLine="0"/>
        <w:rPr>
          <w:sz w:val="24"/>
        </w:rPr>
      </w:pPr>
    </w:p>
    <w:p w14:paraId="2389D96A" w14:textId="77777777" w:rsidR="009522F3" w:rsidRPr="009F47FE" w:rsidRDefault="009522F3" w:rsidP="0077519A">
      <w:pPr>
        <w:pStyle w:val="2"/>
        <w:keepNext/>
        <w:pageBreakBefore/>
        <w:numPr>
          <w:ilvl w:val="0"/>
          <w:numId w:val="22"/>
        </w:numPr>
        <w:tabs>
          <w:tab w:val="left" w:pos="567"/>
          <w:tab w:val="left" w:pos="1985"/>
        </w:tabs>
        <w:suppressAutoHyphens/>
        <w:spacing w:before="100" w:beforeAutospacing="1" w:after="100" w:afterAutospacing="1" w:line="240" w:lineRule="auto"/>
        <w:ind w:right="34"/>
        <w:jc w:val="left"/>
        <w:sectPr w:rsidR="009522F3" w:rsidRPr="009F47FE" w:rsidSect="00E574F5">
          <w:footerReference w:type="even" r:id="rId11"/>
          <w:pgSz w:w="16838" w:h="11906" w:orient="landscape" w:code="9"/>
          <w:pgMar w:top="1134" w:right="680" w:bottom="567" w:left="539" w:header="680" w:footer="278" w:gutter="0"/>
          <w:cols w:space="708"/>
          <w:titlePg/>
          <w:docGrid w:linePitch="360"/>
        </w:sectPr>
      </w:pPr>
    </w:p>
    <w:p w14:paraId="7A668402" w14:textId="77777777" w:rsidR="003E246C" w:rsidRPr="009F47FE" w:rsidRDefault="003E246C" w:rsidP="00514096">
      <w:pPr>
        <w:pStyle w:val="2"/>
        <w:widowControl w:val="0"/>
        <w:numPr>
          <w:ilvl w:val="0"/>
          <w:numId w:val="0"/>
        </w:numPr>
        <w:tabs>
          <w:tab w:val="left" w:pos="567"/>
          <w:tab w:val="left" w:pos="1700"/>
          <w:tab w:val="left" w:pos="1985"/>
        </w:tabs>
        <w:suppressAutoHyphens/>
        <w:spacing w:before="160" w:after="120" w:line="288" w:lineRule="auto"/>
        <w:ind w:right="34"/>
        <w:rPr>
          <w:i/>
          <w:szCs w:val="24"/>
          <w:shd w:val="clear" w:color="auto" w:fill="FFFF99"/>
          <w:lang w:eastAsia="ru-RU"/>
        </w:rPr>
      </w:pPr>
      <w:bookmarkStart w:id="159" w:name="_Toc189224918"/>
      <w:bookmarkStart w:id="160" w:name="_Toc192172317"/>
      <w:bookmarkEnd w:id="104"/>
      <w:bookmarkEnd w:id="105"/>
      <w:bookmarkEnd w:id="106"/>
      <w:bookmarkEnd w:id="107"/>
      <w:bookmarkEnd w:id="108"/>
      <w:bookmarkEnd w:id="109"/>
      <w:bookmarkEnd w:id="110"/>
      <w:bookmarkEnd w:id="111"/>
      <w:r w:rsidRPr="009F47FE">
        <w:rPr>
          <w:i/>
          <w:szCs w:val="24"/>
          <w:shd w:val="clear" w:color="auto" w:fill="FFFF99"/>
          <w:lang w:eastAsia="ru-RU"/>
        </w:rPr>
        <w:lastRenderedPageBreak/>
        <w:t xml:space="preserve">ДОКУМЕНТЫ </w:t>
      </w:r>
      <w:r w:rsidRPr="009F47FE">
        <w:rPr>
          <w:i/>
          <w:szCs w:val="24"/>
          <w:shd w:val="clear" w:color="auto" w:fill="FFFF99"/>
          <w:lang w:val="ru-RU" w:eastAsia="ru-RU"/>
        </w:rPr>
        <w:t>ЦЕНОВОЙ ЧАСТ</w:t>
      </w:r>
      <w:r w:rsidR="00C75184" w:rsidRPr="009F47FE">
        <w:rPr>
          <w:i/>
          <w:szCs w:val="24"/>
          <w:shd w:val="clear" w:color="auto" w:fill="FFFF99"/>
          <w:lang w:val="ru-RU" w:eastAsia="ru-RU"/>
        </w:rPr>
        <w:t>И</w:t>
      </w:r>
      <w:r w:rsidRPr="009F47FE">
        <w:rPr>
          <w:i/>
          <w:szCs w:val="24"/>
          <w:shd w:val="clear" w:color="auto" w:fill="FFFF99"/>
          <w:lang w:val="ru-RU" w:eastAsia="ru-RU"/>
        </w:rPr>
        <w:t xml:space="preserve"> </w:t>
      </w:r>
      <w:r w:rsidRPr="009F47FE">
        <w:rPr>
          <w:i/>
          <w:szCs w:val="24"/>
          <w:shd w:val="clear" w:color="auto" w:fill="FFFF99"/>
          <w:lang w:eastAsia="ru-RU"/>
        </w:rPr>
        <w:t>ЗАЯВКИ</w:t>
      </w:r>
      <w:bookmarkEnd w:id="159"/>
      <w:bookmarkEnd w:id="160"/>
    </w:p>
    <w:p w14:paraId="49E32C06" w14:textId="77777777" w:rsidR="006E6A52" w:rsidRPr="009F47FE" w:rsidRDefault="00707FA6" w:rsidP="00514096">
      <w:pPr>
        <w:tabs>
          <w:tab w:val="left" w:pos="567"/>
          <w:tab w:val="left" w:pos="1985"/>
        </w:tabs>
        <w:ind w:right="34" w:firstLine="0"/>
        <w:rPr>
          <w:b/>
          <w:i/>
          <w:szCs w:val="24"/>
          <w:shd w:val="clear" w:color="auto" w:fill="FFFF99"/>
        </w:rPr>
      </w:pPr>
      <w:r w:rsidRPr="009F47FE">
        <w:rPr>
          <w:b/>
          <w:i/>
          <w:szCs w:val="24"/>
          <w:shd w:val="clear" w:color="auto" w:fill="FFFF99"/>
        </w:rPr>
        <w:t>(</w:t>
      </w:r>
      <w:r w:rsidR="00641A39" w:rsidRPr="009F47FE">
        <w:rPr>
          <w:b/>
          <w:i/>
          <w:szCs w:val="24"/>
          <w:shd w:val="clear" w:color="auto" w:fill="FFFF99"/>
        </w:rPr>
        <w:t>ДОКУМЕНТЫ ЦЕНОВОЙ ЧАСТИ ЗАЯВКИ подаются в разделе ЦЕНОВОГО ПРЕДЛОЖЕНИЯ</w:t>
      </w:r>
      <w:r w:rsidRPr="009F47FE">
        <w:rPr>
          <w:b/>
          <w:i/>
          <w:szCs w:val="24"/>
          <w:shd w:val="clear" w:color="auto" w:fill="FFFF99"/>
        </w:rPr>
        <w:t>).</w:t>
      </w:r>
      <w:r w:rsidR="00773461" w:rsidRPr="009F47FE">
        <w:rPr>
          <w:b/>
          <w:i/>
          <w:szCs w:val="24"/>
          <w:shd w:val="clear" w:color="auto" w:fill="FFFF99"/>
        </w:rPr>
        <w:t xml:space="preserve"> </w:t>
      </w:r>
    </w:p>
    <w:p w14:paraId="2B1CC037" w14:textId="77777777" w:rsidR="00707FA6" w:rsidRPr="009F47FE" w:rsidRDefault="00773461" w:rsidP="00514096">
      <w:pPr>
        <w:tabs>
          <w:tab w:val="left" w:pos="567"/>
          <w:tab w:val="left" w:pos="1985"/>
        </w:tabs>
        <w:ind w:right="34" w:firstLine="0"/>
        <w:rPr>
          <w:lang w:val="x-none"/>
        </w:rPr>
      </w:pPr>
      <w:r w:rsidRPr="009F47FE">
        <w:rPr>
          <w:b/>
          <w:i/>
          <w:szCs w:val="24"/>
          <w:shd w:val="clear" w:color="auto" w:fill="FFFF99"/>
        </w:rPr>
        <w:t>Не допускается указание в различных документах/</w:t>
      </w:r>
      <w:r w:rsidR="006E6A52" w:rsidRPr="009F47FE">
        <w:rPr>
          <w:b/>
          <w:i/>
          <w:szCs w:val="24"/>
          <w:shd w:val="clear" w:color="auto" w:fill="FFFF99"/>
        </w:rPr>
        <w:t>форма/</w:t>
      </w:r>
      <w:r w:rsidRPr="009F47FE">
        <w:rPr>
          <w:b/>
          <w:i/>
          <w:szCs w:val="24"/>
          <w:shd w:val="clear" w:color="auto" w:fill="FFFF99"/>
        </w:rPr>
        <w:t>полях Заявки противоречивых сведений</w:t>
      </w:r>
      <w:r w:rsidR="00EB3904" w:rsidRPr="009F47FE">
        <w:rPr>
          <w:b/>
          <w:i/>
          <w:szCs w:val="24"/>
          <w:shd w:val="clear" w:color="auto" w:fill="FFFF99"/>
        </w:rPr>
        <w:t>.</w:t>
      </w:r>
    </w:p>
    <w:p w14:paraId="0906D640" w14:textId="77777777" w:rsidR="00707FA6" w:rsidRPr="009F47FE" w:rsidRDefault="00707FA6" w:rsidP="00514096">
      <w:pPr>
        <w:tabs>
          <w:tab w:val="left" w:pos="567"/>
          <w:tab w:val="left" w:pos="1985"/>
        </w:tabs>
        <w:ind w:right="34" w:firstLine="0"/>
        <w:rPr>
          <w:sz w:val="10"/>
          <w:szCs w:val="10"/>
          <w:lang w:val="x-none"/>
        </w:rPr>
      </w:pPr>
    </w:p>
    <w:p w14:paraId="665607AD" w14:textId="77777777" w:rsidR="003E246C" w:rsidRPr="009F47FE" w:rsidRDefault="00872051" w:rsidP="0077519A">
      <w:pPr>
        <w:pStyle w:val="2"/>
        <w:widowControl w:val="0"/>
        <w:numPr>
          <w:ilvl w:val="1"/>
          <w:numId w:val="22"/>
        </w:numPr>
        <w:tabs>
          <w:tab w:val="left" w:pos="567"/>
          <w:tab w:val="left" w:pos="1985"/>
        </w:tabs>
        <w:suppressAutoHyphens/>
        <w:spacing w:before="100" w:beforeAutospacing="1" w:after="100" w:afterAutospacing="1" w:line="240" w:lineRule="auto"/>
        <w:ind w:left="0" w:right="34" w:firstLine="0"/>
        <w:jc w:val="left"/>
        <w:rPr>
          <w:sz w:val="24"/>
          <w:lang w:val="ru-RU"/>
        </w:rPr>
      </w:pPr>
      <w:bookmarkStart w:id="161" w:name="_Ref3903324"/>
      <w:bookmarkStart w:id="162" w:name="_Toc189224919"/>
      <w:bookmarkStart w:id="163" w:name="_Toc192172318"/>
      <w:r w:rsidRPr="009F47FE">
        <w:rPr>
          <w:sz w:val="24"/>
        </w:rPr>
        <w:t>Сводная таблица стоимости поставок</w:t>
      </w:r>
      <w:r w:rsidR="003E246C" w:rsidRPr="009F47FE">
        <w:rPr>
          <w:sz w:val="24"/>
          <w:lang w:val="ru-RU"/>
        </w:rPr>
        <w:t xml:space="preserve"> (форма </w:t>
      </w:r>
      <w:r w:rsidR="00392F82" w:rsidRPr="009F47FE">
        <w:rPr>
          <w:sz w:val="24"/>
          <w:lang w:val="ru-RU"/>
        </w:rPr>
        <w:t>2</w:t>
      </w:r>
      <w:r w:rsidR="003E246C" w:rsidRPr="009F47FE">
        <w:rPr>
          <w:sz w:val="24"/>
          <w:lang w:val="ru-RU"/>
        </w:rPr>
        <w:t>)</w:t>
      </w:r>
      <w:bookmarkEnd w:id="161"/>
      <w:bookmarkEnd w:id="162"/>
      <w:bookmarkEnd w:id="163"/>
    </w:p>
    <w:p w14:paraId="0D715B0E" w14:textId="77777777" w:rsidR="003E246C" w:rsidRPr="009F47FE" w:rsidRDefault="003E246C" w:rsidP="00514096">
      <w:pPr>
        <w:tabs>
          <w:tab w:val="left" w:pos="567"/>
          <w:tab w:val="left" w:pos="1985"/>
        </w:tabs>
        <w:ind w:right="34" w:firstLine="0"/>
      </w:pPr>
      <w:r w:rsidRPr="009F47FE">
        <w:t>(</w:t>
      </w:r>
      <w:r w:rsidRPr="009F47FE">
        <w:rPr>
          <w:shd w:val="clear" w:color="auto" w:fill="FFFF99"/>
        </w:rPr>
        <w:t>заполняется отдельно по каждому из лотов с указанием номера и названия лота</w:t>
      </w:r>
      <w:r w:rsidRPr="009F47FE">
        <w:t>)</w:t>
      </w:r>
    </w:p>
    <w:p w14:paraId="50BEEE71" w14:textId="77777777" w:rsidR="003E246C" w:rsidRPr="009F47FE" w:rsidRDefault="003E246C" w:rsidP="0077519A">
      <w:pPr>
        <w:pStyle w:val="3"/>
        <w:numPr>
          <w:ilvl w:val="2"/>
          <w:numId w:val="22"/>
        </w:numPr>
        <w:tabs>
          <w:tab w:val="left" w:pos="567"/>
          <w:tab w:val="left" w:pos="1985"/>
        </w:tabs>
        <w:ind w:left="0" w:right="34" w:firstLine="0"/>
        <w:rPr>
          <w:sz w:val="24"/>
        </w:rPr>
      </w:pPr>
      <w:bookmarkStart w:id="164" w:name="_Toc189224920"/>
      <w:bookmarkStart w:id="165" w:name="_Toc192172319"/>
      <w:r w:rsidRPr="009F47FE">
        <w:rPr>
          <w:sz w:val="24"/>
        </w:rPr>
        <w:t>Форма</w:t>
      </w:r>
      <w:r w:rsidR="00EE5AFE" w:rsidRPr="009F47FE">
        <w:rPr>
          <w:strike/>
          <w:sz w:val="24"/>
        </w:rPr>
        <w:t xml:space="preserve"> </w:t>
      </w:r>
      <w:r w:rsidR="00872051" w:rsidRPr="009F47FE">
        <w:rPr>
          <w:sz w:val="24"/>
        </w:rPr>
        <w:t>Сводн</w:t>
      </w:r>
      <w:r w:rsidR="00872051" w:rsidRPr="009F47FE">
        <w:rPr>
          <w:sz w:val="24"/>
          <w:lang w:val="ru-RU"/>
        </w:rPr>
        <w:t>ой</w:t>
      </w:r>
      <w:r w:rsidR="00872051" w:rsidRPr="009F47FE">
        <w:rPr>
          <w:sz w:val="24"/>
        </w:rPr>
        <w:t xml:space="preserve"> таблиц</w:t>
      </w:r>
      <w:r w:rsidR="00872051" w:rsidRPr="009F47FE">
        <w:rPr>
          <w:sz w:val="24"/>
          <w:lang w:val="ru-RU"/>
        </w:rPr>
        <w:t>ы</w:t>
      </w:r>
      <w:r w:rsidR="00872051" w:rsidRPr="009F47FE">
        <w:rPr>
          <w:sz w:val="24"/>
        </w:rPr>
        <w:t xml:space="preserve"> стоимости поставок</w:t>
      </w:r>
      <w:bookmarkEnd w:id="164"/>
      <w:bookmarkEnd w:id="165"/>
    </w:p>
    <w:p w14:paraId="47CE5465" w14:textId="77777777" w:rsidR="003E246C" w:rsidRPr="009F47FE" w:rsidRDefault="003E246C" w:rsidP="00514096">
      <w:pPr>
        <w:pBdr>
          <w:top w:val="single" w:sz="4" w:space="1" w:color="auto"/>
        </w:pBdr>
        <w:shd w:val="clear" w:color="auto" w:fill="E0E0E0"/>
        <w:tabs>
          <w:tab w:val="left" w:pos="567"/>
          <w:tab w:val="left" w:pos="1985"/>
        </w:tabs>
        <w:ind w:right="34" w:firstLine="0"/>
        <w:jc w:val="center"/>
        <w:rPr>
          <w:b/>
          <w:spacing w:val="36"/>
        </w:rPr>
      </w:pPr>
      <w:r w:rsidRPr="009F47FE">
        <w:rPr>
          <w:b/>
          <w:spacing w:val="36"/>
        </w:rPr>
        <w:t>начало формы</w:t>
      </w:r>
    </w:p>
    <w:p w14:paraId="51887D62" w14:textId="77777777" w:rsidR="003E246C" w:rsidRPr="009F47FE" w:rsidRDefault="003E246C" w:rsidP="00514096">
      <w:pPr>
        <w:tabs>
          <w:tab w:val="left" w:pos="567"/>
          <w:tab w:val="left" w:pos="1985"/>
        </w:tabs>
        <w:ind w:right="34" w:firstLine="0"/>
        <w:jc w:val="center"/>
      </w:pPr>
    </w:p>
    <w:p w14:paraId="7C3EF882" w14:textId="77777777" w:rsidR="00FE33FF" w:rsidRPr="009F47FE" w:rsidRDefault="00FE33FF" w:rsidP="00514096">
      <w:pPr>
        <w:tabs>
          <w:tab w:val="left" w:pos="567"/>
          <w:tab w:val="left" w:pos="1985"/>
        </w:tabs>
        <w:ind w:right="34" w:firstLine="0"/>
        <w:jc w:val="center"/>
        <w:rPr>
          <w:b/>
          <w:sz w:val="10"/>
        </w:rPr>
      </w:pPr>
    </w:p>
    <w:p w14:paraId="16D08040" w14:textId="77777777" w:rsidR="003E246C" w:rsidRPr="009F47FE" w:rsidRDefault="00872051" w:rsidP="00514096">
      <w:pPr>
        <w:tabs>
          <w:tab w:val="left" w:pos="567"/>
          <w:tab w:val="left" w:pos="1985"/>
        </w:tabs>
        <w:ind w:right="34" w:firstLine="0"/>
        <w:jc w:val="center"/>
        <w:rPr>
          <w:b/>
          <w:strike/>
        </w:rPr>
      </w:pPr>
      <w:r w:rsidRPr="009F47FE">
        <w:rPr>
          <w:b/>
        </w:rPr>
        <w:t>Сводная таблица стоимости поставок</w:t>
      </w:r>
    </w:p>
    <w:p w14:paraId="57D4D5D0" w14:textId="77777777" w:rsidR="003E246C" w:rsidRPr="009F47FE" w:rsidRDefault="003E246C" w:rsidP="00514096">
      <w:pPr>
        <w:tabs>
          <w:tab w:val="left" w:pos="567"/>
          <w:tab w:val="left" w:pos="1985"/>
        </w:tabs>
        <w:ind w:right="34" w:firstLine="0"/>
        <w:rPr>
          <w:b/>
          <w:sz w:val="10"/>
        </w:rPr>
      </w:pPr>
    </w:p>
    <w:p w14:paraId="1B1B801B" w14:textId="77777777" w:rsidR="00CE4F89" w:rsidRPr="009F47FE" w:rsidRDefault="00CE4F89" w:rsidP="00CE4F89">
      <w:pPr>
        <w:tabs>
          <w:tab w:val="left" w:pos="567"/>
          <w:tab w:val="left" w:pos="1985"/>
        </w:tabs>
        <w:ind w:right="34" w:firstLine="0"/>
      </w:pPr>
      <w:r w:rsidRPr="009F47FE">
        <w:t>Наименование и адрес Участника: _________________________________</w:t>
      </w:r>
    </w:p>
    <w:p w14:paraId="090E42BC" w14:textId="77777777" w:rsidR="00FE33FF" w:rsidRPr="009F47FE" w:rsidRDefault="00FE33FF" w:rsidP="00FE33FF">
      <w:pPr>
        <w:tabs>
          <w:tab w:val="left" w:pos="567"/>
          <w:tab w:val="left" w:pos="1985"/>
        </w:tabs>
        <w:ind w:right="34" w:firstLine="0"/>
      </w:pPr>
      <w:r w:rsidRPr="009F47FE">
        <w:rPr>
          <w:color w:val="000000"/>
        </w:rPr>
        <w:t xml:space="preserve">Право заключения </w:t>
      </w:r>
      <w:r w:rsidRPr="009F47FE">
        <w:t>Договора(</w:t>
      </w:r>
      <w:proofErr w:type="spellStart"/>
      <w:r w:rsidRPr="009F47FE">
        <w:t>ов</w:t>
      </w:r>
      <w:proofErr w:type="spellEnd"/>
      <w:r w:rsidRPr="009F47FE">
        <w:t xml:space="preserve">) на _____________________________________________________ </w:t>
      </w:r>
    </w:p>
    <w:p w14:paraId="0322DF3F" w14:textId="69F6F5CA" w:rsidR="00FE33FF" w:rsidRPr="009F47FE" w:rsidRDefault="00FE33FF" w:rsidP="00FE33FF">
      <w:pPr>
        <w:tabs>
          <w:tab w:val="left" w:pos="567"/>
          <w:tab w:val="left" w:pos="1985"/>
        </w:tabs>
        <w:ind w:right="34" w:firstLine="0"/>
        <w:rPr>
          <w:vertAlign w:val="superscript"/>
        </w:rPr>
      </w:pPr>
      <w:r w:rsidRPr="009F47FE">
        <w:rPr>
          <w:vertAlign w:val="superscript"/>
        </w:rPr>
        <w:t xml:space="preserve">                                                                                                                     (</w:t>
      </w:r>
      <w:r w:rsidR="00381C26" w:rsidRPr="009F47FE">
        <w:rPr>
          <w:sz w:val="22"/>
          <w:szCs w:val="24"/>
          <w:vertAlign w:val="superscript"/>
        </w:rPr>
        <w:t>указывается предмет закупки</w:t>
      </w:r>
      <w:r w:rsidRPr="009F47FE">
        <w:rPr>
          <w:vertAlign w:val="superscript"/>
        </w:rPr>
        <w:t>)</w:t>
      </w:r>
    </w:p>
    <w:p w14:paraId="1384A8DC" w14:textId="77777777" w:rsidR="00052D21" w:rsidRPr="009F47FE" w:rsidRDefault="00052D21" w:rsidP="00052D21">
      <w:pPr>
        <w:rPr>
          <w:szCs w:val="24"/>
        </w:rPr>
      </w:pPr>
      <w:r w:rsidRPr="009F47FE">
        <w:t>Настоящим подтверждаю, что ______________ (</w:t>
      </w:r>
      <w:r w:rsidRPr="009F47FE">
        <w:rPr>
          <w:i/>
        </w:rPr>
        <w:t>Наименование Участника, а при подаче Заявки коллективным участником указывается лидер и состав коллективного Участника</w:t>
      </w:r>
      <w:r w:rsidRPr="009F47FE">
        <w:t xml:space="preserve">) на дату подачи Заявки применяю следующую систему налогообложения: __________________. </w:t>
      </w:r>
      <w:r w:rsidRPr="009F47FE">
        <w:rPr>
          <w:i/>
        </w:rPr>
        <w:t>(допускается указать один из следующих вариантов: основную; упрощенную; упрощенную с НДС 5%; упрощенную с НДС 7%)</w:t>
      </w:r>
    </w:p>
    <w:p w14:paraId="6BDB2929" w14:textId="77777777" w:rsidR="00CE4F89" w:rsidRPr="009F47FE" w:rsidRDefault="00CE4F89" w:rsidP="00CE4F89">
      <w:pPr>
        <w:tabs>
          <w:tab w:val="left" w:pos="567"/>
          <w:tab w:val="left" w:pos="1985"/>
        </w:tabs>
        <w:ind w:right="11083" w:firstLine="0"/>
        <w:jc w:val="center"/>
        <w:rPr>
          <w:vertAlign w:val="superscript"/>
        </w:rPr>
      </w:pPr>
    </w:p>
    <w:p w14:paraId="51C6E95B" w14:textId="77777777" w:rsidR="00CE4F89" w:rsidRPr="009F47FE" w:rsidRDefault="00CE4F89" w:rsidP="00CE4F89">
      <w:pPr>
        <w:rPr>
          <w:b/>
        </w:rPr>
      </w:pPr>
      <w:r w:rsidRPr="009F47FE">
        <w:rPr>
          <w:b/>
        </w:rPr>
        <w:t>Таблица-1. Стоимость единицы поставляемой продукции</w:t>
      </w:r>
    </w:p>
    <w:tbl>
      <w:tblPr>
        <w:tblW w:w="15466" w:type="dxa"/>
        <w:tblInd w:w="93" w:type="dxa"/>
        <w:tblLook w:val="04A0" w:firstRow="1" w:lastRow="0" w:firstColumn="1" w:lastColumn="0" w:noHBand="0" w:noVBand="1"/>
      </w:tblPr>
      <w:tblGrid>
        <w:gridCol w:w="618"/>
        <w:gridCol w:w="3225"/>
        <w:gridCol w:w="4536"/>
        <w:gridCol w:w="2126"/>
        <w:gridCol w:w="1276"/>
        <w:gridCol w:w="1701"/>
        <w:gridCol w:w="1984"/>
      </w:tblGrid>
      <w:tr w:rsidR="00F7336A" w:rsidRPr="009F47FE" w14:paraId="154E9D38" w14:textId="77777777" w:rsidTr="00316514">
        <w:trPr>
          <w:trHeight w:val="944"/>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32259" w14:textId="77777777" w:rsidR="00F7336A" w:rsidRPr="009F47FE" w:rsidRDefault="00F7336A" w:rsidP="005C0A70">
            <w:pPr>
              <w:ind w:firstLine="0"/>
              <w:jc w:val="center"/>
              <w:rPr>
                <w:b/>
                <w:color w:val="000000"/>
                <w:sz w:val="18"/>
              </w:rPr>
            </w:pPr>
            <w:r w:rsidRPr="009F47FE">
              <w:rPr>
                <w:b/>
                <w:color w:val="000000"/>
                <w:sz w:val="18"/>
              </w:rPr>
              <w:t>№ п/п</w:t>
            </w:r>
          </w:p>
        </w:tc>
        <w:tc>
          <w:tcPr>
            <w:tcW w:w="3225" w:type="dxa"/>
            <w:tcBorders>
              <w:top w:val="single" w:sz="4" w:space="0" w:color="auto"/>
              <w:left w:val="nil"/>
              <w:bottom w:val="single" w:sz="4" w:space="0" w:color="auto"/>
              <w:right w:val="single" w:sz="4" w:space="0" w:color="auto"/>
            </w:tcBorders>
            <w:shd w:val="clear" w:color="auto" w:fill="auto"/>
            <w:vAlign w:val="center"/>
            <w:hideMark/>
          </w:tcPr>
          <w:p w14:paraId="48798573" w14:textId="77777777" w:rsidR="00F7336A" w:rsidRPr="009F47FE" w:rsidRDefault="00F7336A" w:rsidP="005C0A70">
            <w:pPr>
              <w:ind w:firstLine="0"/>
              <w:jc w:val="center"/>
              <w:rPr>
                <w:b/>
                <w:color w:val="000000"/>
                <w:sz w:val="18"/>
              </w:rPr>
            </w:pPr>
            <w:r w:rsidRPr="009F47FE">
              <w:rPr>
                <w:b/>
                <w:color w:val="000000"/>
                <w:sz w:val="18"/>
              </w:rPr>
              <w:t>Наименование продукции, Тип, марка</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14:paraId="790173CD" w14:textId="77777777" w:rsidR="00F7336A" w:rsidRPr="009F47FE" w:rsidRDefault="00F7336A" w:rsidP="005C0A70">
            <w:pPr>
              <w:ind w:firstLine="0"/>
              <w:jc w:val="center"/>
              <w:rPr>
                <w:b/>
                <w:color w:val="000000"/>
                <w:sz w:val="18"/>
              </w:rPr>
            </w:pPr>
            <w:r w:rsidRPr="009F47FE">
              <w:rPr>
                <w:b/>
                <w:color w:val="000000"/>
              </w:rPr>
              <w:t>ЭКВИВАЛЕНТ</w:t>
            </w:r>
            <w:r w:rsidRPr="009F47FE">
              <w:rPr>
                <w:b/>
                <w:color w:val="000000"/>
                <w:sz w:val="18"/>
              </w:rPr>
              <w:br/>
              <w:t>(заполняется Участником в случае если предлагаемая продукция отличается от заявленной Заказчиком</w:t>
            </w:r>
            <w:r w:rsidR="00A90EA6" w:rsidRPr="009F47FE">
              <w:rPr>
                <w:b/>
                <w:color w:val="000000"/>
                <w:sz w:val="18"/>
              </w:rPr>
              <w:t>(</w:t>
            </w:r>
            <w:proofErr w:type="spellStart"/>
            <w:r w:rsidR="00A90EA6" w:rsidRPr="009F47FE">
              <w:rPr>
                <w:b/>
                <w:color w:val="000000"/>
                <w:sz w:val="18"/>
              </w:rPr>
              <w:t>ами</w:t>
            </w:r>
            <w:proofErr w:type="spellEnd"/>
            <w:r w:rsidR="00A90EA6" w:rsidRPr="009F47FE">
              <w:rPr>
                <w:b/>
                <w:color w:val="000000"/>
                <w:sz w:val="18"/>
              </w:rPr>
              <w:t>)</w:t>
            </w:r>
            <w:r w:rsidRPr="009F47FE">
              <w:rPr>
                <w:b/>
                <w:color w:val="000000"/>
                <w:sz w:val="18"/>
              </w:rPr>
              <w:t>) Наименование, тип, марка, ГОСТ, ТУ и прочие сведения об эквиваленте</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7C4764F" w14:textId="77777777" w:rsidR="00F7336A" w:rsidRPr="009F47FE" w:rsidRDefault="00F7336A" w:rsidP="005C0A70">
            <w:pPr>
              <w:ind w:firstLine="0"/>
              <w:jc w:val="center"/>
              <w:rPr>
                <w:b/>
                <w:color w:val="000000"/>
                <w:sz w:val="18"/>
              </w:rPr>
            </w:pPr>
            <w:r w:rsidRPr="009F47FE">
              <w:rPr>
                <w:b/>
                <w:color w:val="000000"/>
                <w:sz w:val="18"/>
              </w:rPr>
              <w:t>Наименование производителя</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6FB91D6" w14:textId="77777777" w:rsidR="00F7336A" w:rsidRPr="009F47FE" w:rsidRDefault="00F7336A" w:rsidP="005C0A70">
            <w:pPr>
              <w:ind w:firstLine="0"/>
              <w:jc w:val="center"/>
              <w:rPr>
                <w:b/>
                <w:color w:val="000000"/>
                <w:sz w:val="18"/>
              </w:rPr>
            </w:pPr>
            <w:r w:rsidRPr="009F47FE">
              <w:rPr>
                <w:b/>
                <w:color w:val="000000"/>
                <w:sz w:val="18"/>
              </w:rPr>
              <w:t>Единица измерения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C16901E" w14:textId="77777777" w:rsidR="00F7336A" w:rsidRPr="009F47FE" w:rsidRDefault="00F7336A" w:rsidP="005C0A70">
            <w:pPr>
              <w:ind w:firstLine="0"/>
              <w:jc w:val="center"/>
              <w:rPr>
                <w:b/>
                <w:color w:val="000000"/>
                <w:sz w:val="18"/>
              </w:rPr>
            </w:pPr>
            <w:r w:rsidRPr="009F47FE">
              <w:rPr>
                <w:b/>
                <w:color w:val="000000"/>
                <w:sz w:val="18"/>
              </w:rPr>
              <w:t>Цена единицы без НДС, руб.</w:t>
            </w:r>
          </w:p>
        </w:tc>
        <w:tc>
          <w:tcPr>
            <w:tcW w:w="1984" w:type="dxa"/>
            <w:tcBorders>
              <w:top w:val="single" w:sz="4" w:space="0" w:color="auto"/>
              <w:left w:val="nil"/>
              <w:bottom w:val="single" w:sz="4" w:space="0" w:color="auto"/>
              <w:right w:val="single" w:sz="4" w:space="0" w:color="auto"/>
            </w:tcBorders>
            <w:vAlign w:val="center"/>
          </w:tcPr>
          <w:p w14:paraId="58A38C6A" w14:textId="77777777" w:rsidR="00F7336A" w:rsidRPr="009F47FE" w:rsidRDefault="00F7336A" w:rsidP="005C0A70">
            <w:pPr>
              <w:ind w:firstLine="0"/>
              <w:jc w:val="center"/>
              <w:rPr>
                <w:b/>
                <w:color w:val="000000"/>
                <w:sz w:val="18"/>
              </w:rPr>
            </w:pPr>
            <w:r w:rsidRPr="009F47FE">
              <w:rPr>
                <w:b/>
                <w:color w:val="000000"/>
                <w:sz w:val="18"/>
              </w:rPr>
              <w:t>Цена единицы с НДС, руб.</w:t>
            </w:r>
          </w:p>
        </w:tc>
      </w:tr>
      <w:tr w:rsidR="00CE4F89" w:rsidRPr="009F47FE" w14:paraId="7E4BC2A4" w14:textId="77777777" w:rsidTr="00F7336A">
        <w:trPr>
          <w:trHeight w:val="255"/>
        </w:trPr>
        <w:tc>
          <w:tcPr>
            <w:tcW w:w="15466" w:type="dxa"/>
            <w:gridSpan w:val="7"/>
            <w:tcBorders>
              <w:top w:val="nil"/>
              <w:left w:val="single" w:sz="4" w:space="0" w:color="auto"/>
              <w:bottom w:val="single" w:sz="4" w:space="0" w:color="auto"/>
              <w:right w:val="single" w:sz="4" w:space="0" w:color="auto"/>
            </w:tcBorders>
            <w:shd w:val="clear" w:color="auto" w:fill="auto"/>
            <w:noWrap/>
            <w:vAlign w:val="center"/>
          </w:tcPr>
          <w:p w14:paraId="03F2379A" w14:textId="77777777" w:rsidR="00CE4F89" w:rsidRPr="009F47FE" w:rsidRDefault="00CE4F89" w:rsidP="0077519A">
            <w:pPr>
              <w:widowControl/>
              <w:numPr>
                <w:ilvl w:val="0"/>
                <w:numId w:val="21"/>
              </w:numPr>
              <w:jc w:val="left"/>
              <w:rPr>
                <w:sz w:val="18"/>
              </w:rPr>
            </w:pPr>
            <w:r w:rsidRPr="009F47FE">
              <w:rPr>
                <w:b/>
                <w:sz w:val="18"/>
              </w:rPr>
              <w:t> Филиал ПАО «</w:t>
            </w:r>
            <w:r w:rsidR="00E43FED" w:rsidRPr="009F47FE">
              <w:rPr>
                <w:b/>
                <w:sz w:val="18"/>
              </w:rPr>
              <w:t>Россети Центр</w:t>
            </w:r>
            <w:r w:rsidRPr="009F47FE">
              <w:rPr>
                <w:b/>
                <w:sz w:val="18"/>
              </w:rPr>
              <w:t>» «</w:t>
            </w:r>
            <w:r w:rsidRPr="009F47FE">
              <w:rPr>
                <w:rStyle w:val="aff2"/>
                <w:sz w:val="18"/>
              </w:rPr>
              <w:t xml:space="preserve">____ </w:t>
            </w:r>
            <w:proofErr w:type="spellStart"/>
            <w:r w:rsidRPr="009F47FE">
              <w:rPr>
                <w:b/>
                <w:sz w:val="18"/>
              </w:rPr>
              <w:t>энерго</w:t>
            </w:r>
            <w:proofErr w:type="spellEnd"/>
            <w:r w:rsidRPr="009F47FE">
              <w:rPr>
                <w:b/>
                <w:sz w:val="18"/>
              </w:rPr>
              <w:t>»</w:t>
            </w:r>
            <w:r w:rsidR="00D10BFC" w:rsidRPr="009F47FE">
              <w:rPr>
                <w:i/>
                <w:sz w:val="18"/>
              </w:rPr>
              <w:t xml:space="preserve"> *</w:t>
            </w:r>
            <w:r w:rsidR="005F79A2" w:rsidRPr="009F47FE">
              <w:rPr>
                <w:i/>
                <w:sz w:val="18"/>
              </w:rPr>
              <w:t>*(см. инструкцию)</w:t>
            </w:r>
          </w:p>
        </w:tc>
      </w:tr>
      <w:tr w:rsidR="00F7336A" w:rsidRPr="009F47FE" w14:paraId="37729BE5" w14:textId="77777777" w:rsidTr="00316514">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14:paraId="3B771A85" w14:textId="77777777" w:rsidR="00F7336A" w:rsidRPr="009F47FE" w:rsidRDefault="00F7336A" w:rsidP="005C0A70">
            <w:pPr>
              <w:ind w:firstLine="0"/>
              <w:jc w:val="center"/>
              <w:rPr>
                <w:sz w:val="18"/>
              </w:rPr>
            </w:pPr>
            <w:r w:rsidRPr="009F47FE">
              <w:rPr>
                <w:sz w:val="18"/>
              </w:rPr>
              <w:t>1.1</w:t>
            </w:r>
          </w:p>
        </w:tc>
        <w:tc>
          <w:tcPr>
            <w:tcW w:w="3225" w:type="dxa"/>
            <w:tcBorders>
              <w:top w:val="nil"/>
              <w:left w:val="nil"/>
              <w:bottom w:val="single" w:sz="4" w:space="0" w:color="auto"/>
              <w:right w:val="single" w:sz="4" w:space="0" w:color="auto"/>
            </w:tcBorders>
            <w:shd w:val="clear" w:color="auto" w:fill="auto"/>
            <w:noWrap/>
            <w:vAlign w:val="center"/>
          </w:tcPr>
          <w:p w14:paraId="63412D6A" w14:textId="77777777" w:rsidR="00F7336A" w:rsidRPr="009F47FE" w:rsidRDefault="00F7336A" w:rsidP="005C0A70">
            <w:pPr>
              <w:ind w:firstLine="0"/>
              <w:jc w:val="left"/>
              <w:rPr>
                <w:b/>
                <w:color w:val="000000"/>
                <w:sz w:val="18"/>
              </w:rPr>
            </w:pPr>
          </w:p>
        </w:tc>
        <w:tc>
          <w:tcPr>
            <w:tcW w:w="4536" w:type="dxa"/>
            <w:tcBorders>
              <w:top w:val="nil"/>
              <w:left w:val="nil"/>
              <w:bottom w:val="single" w:sz="4" w:space="0" w:color="auto"/>
              <w:right w:val="single" w:sz="4" w:space="0" w:color="auto"/>
            </w:tcBorders>
            <w:shd w:val="clear" w:color="auto" w:fill="auto"/>
            <w:noWrap/>
            <w:vAlign w:val="center"/>
          </w:tcPr>
          <w:p w14:paraId="56783830" w14:textId="77777777" w:rsidR="00F7336A" w:rsidRPr="009F47FE" w:rsidRDefault="00F7336A" w:rsidP="005C0A70">
            <w:pPr>
              <w:ind w:firstLine="0"/>
              <w:jc w:val="left"/>
              <w:rPr>
                <w:b/>
                <w:color w:val="000000"/>
                <w:sz w:val="18"/>
              </w:rPr>
            </w:pP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5D106CDE" w14:textId="77777777" w:rsidR="00F7336A" w:rsidRPr="009F47FE" w:rsidRDefault="00F7336A" w:rsidP="005C0A70">
            <w:pPr>
              <w:ind w:firstLine="0"/>
              <w:jc w:val="left"/>
              <w:rPr>
                <w:b/>
                <w:color w:val="000000"/>
                <w:sz w:val="18"/>
              </w:rPr>
            </w:pPr>
          </w:p>
        </w:tc>
        <w:tc>
          <w:tcPr>
            <w:tcW w:w="1276" w:type="dxa"/>
            <w:tcBorders>
              <w:top w:val="nil"/>
              <w:left w:val="nil"/>
              <w:bottom w:val="single" w:sz="4" w:space="0" w:color="auto"/>
              <w:right w:val="single" w:sz="4" w:space="0" w:color="auto"/>
            </w:tcBorders>
            <w:shd w:val="clear" w:color="auto" w:fill="auto"/>
            <w:noWrap/>
            <w:vAlign w:val="center"/>
          </w:tcPr>
          <w:p w14:paraId="5A2D5BE9" w14:textId="77777777" w:rsidR="00F7336A" w:rsidRPr="009F47FE" w:rsidRDefault="00F7336A" w:rsidP="005C0A70">
            <w:pPr>
              <w:ind w:firstLine="0"/>
              <w:jc w:val="left"/>
              <w:rPr>
                <w:sz w:val="18"/>
              </w:rPr>
            </w:pPr>
          </w:p>
        </w:tc>
        <w:tc>
          <w:tcPr>
            <w:tcW w:w="1701" w:type="dxa"/>
            <w:tcBorders>
              <w:top w:val="nil"/>
              <w:left w:val="nil"/>
              <w:bottom w:val="single" w:sz="4" w:space="0" w:color="auto"/>
              <w:right w:val="single" w:sz="4" w:space="0" w:color="auto"/>
            </w:tcBorders>
            <w:shd w:val="clear" w:color="auto" w:fill="auto"/>
            <w:noWrap/>
            <w:vAlign w:val="center"/>
          </w:tcPr>
          <w:p w14:paraId="192BDCA1" w14:textId="77777777" w:rsidR="00F7336A" w:rsidRPr="009F47FE" w:rsidRDefault="00F7336A" w:rsidP="005C0A70">
            <w:pPr>
              <w:ind w:firstLine="0"/>
              <w:jc w:val="left"/>
              <w:rPr>
                <w:sz w:val="18"/>
              </w:rPr>
            </w:pPr>
          </w:p>
        </w:tc>
        <w:tc>
          <w:tcPr>
            <w:tcW w:w="1984" w:type="dxa"/>
            <w:tcBorders>
              <w:top w:val="single" w:sz="4" w:space="0" w:color="auto"/>
              <w:left w:val="nil"/>
              <w:bottom w:val="single" w:sz="4" w:space="0" w:color="auto"/>
              <w:right w:val="single" w:sz="4" w:space="0" w:color="auto"/>
            </w:tcBorders>
          </w:tcPr>
          <w:p w14:paraId="42BBBDF1" w14:textId="77777777" w:rsidR="00F7336A" w:rsidRPr="009F47FE" w:rsidRDefault="00F7336A" w:rsidP="005C0A70">
            <w:pPr>
              <w:ind w:firstLine="0"/>
              <w:jc w:val="left"/>
              <w:rPr>
                <w:sz w:val="18"/>
              </w:rPr>
            </w:pPr>
          </w:p>
        </w:tc>
      </w:tr>
      <w:tr w:rsidR="00F7336A" w:rsidRPr="009F47FE" w14:paraId="2D742772" w14:textId="77777777" w:rsidTr="00316514">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14:paraId="42D375C2" w14:textId="77777777" w:rsidR="00F7336A" w:rsidRPr="009F47FE" w:rsidRDefault="00F7336A" w:rsidP="005C0A70">
            <w:pPr>
              <w:ind w:firstLine="0"/>
              <w:jc w:val="center"/>
              <w:rPr>
                <w:sz w:val="18"/>
              </w:rPr>
            </w:pPr>
            <w:r w:rsidRPr="009F47FE">
              <w:rPr>
                <w:sz w:val="18"/>
              </w:rPr>
              <w:t>1.2</w:t>
            </w:r>
          </w:p>
        </w:tc>
        <w:tc>
          <w:tcPr>
            <w:tcW w:w="3225" w:type="dxa"/>
            <w:tcBorders>
              <w:top w:val="nil"/>
              <w:left w:val="nil"/>
              <w:bottom w:val="single" w:sz="4" w:space="0" w:color="auto"/>
              <w:right w:val="single" w:sz="4" w:space="0" w:color="auto"/>
            </w:tcBorders>
            <w:shd w:val="clear" w:color="auto" w:fill="auto"/>
            <w:noWrap/>
            <w:vAlign w:val="center"/>
          </w:tcPr>
          <w:p w14:paraId="45597DF3" w14:textId="77777777" w:rsidR="00F7336A" w:rsidRPr="009F47FE" w:rsidRDefault="00F7336A" w:rsidP="005C0A70">
            <w:pPr>
              <w:ind w:firstLine="0"/>
              <w:jc w:val="left"/>
              <w:rPr>
                <w:b/>
                <w:color w:val="000000"/>
                <w:sz w:val="18"/>
              </w:rPr>
            </w:pPr>
          </w:p>
        </w:tc>
        <w:tc>
          <w:tcPr>
            <w:tcW w:w="4536" w:type="dxa"/>
            <w:tcBorders>
              <w:top w:val="nil"/>
              <w:left w:val="nil"/>
              <w:bottom w:val="single" w:sz="4" w:space="0" w:color="auto"/>
              <w:right w:val="single" w:sz="4" w:space="0" w:color="auto"/>
            </w:tcBorders>
            <w:shd w:val="clear" w:color="auto" w:fill="auto"/>
            <w:noWrap/>
            <w:vAlign w:val="center"/>
          </w:tcPr>
          <w:p w14:paraId="1541B164" w14:textId="77777777" w:rsidR="00F7336A" w:rsidRPr="009F47FE" w:rsidRDefault="00F7336A" w:rsidP="005C0A70">
            <w:pPr>
              <w:ind w:firstLine="0"/>
              <w:jc w:val="left"/>
              <w:rPr>
                <w:b/>
                <w:color w:val="000000"/>
                <w:sz w:val="18"/>
              </w:rPr>
            </w:pP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143F0234" w14:textId="77777777" w:rsidR="00F7336A" w:rsidRPr="009F47FE" w:rsidRDefault="00F7336A" w:rsidP="005C0A70">
            <w:pPr>
              <w:ind w:firstLine="0"/>
              <w:jc w:val="left"/>
              <w:rPr>
                <w:b/>
                <w:color w:val="000000"/>
                <w:sz w:val="18"/>
              </w:rPr>
            </w:pPr>
          </w:p>
        </w:tc>
        <w:tc>
          <w:tcPr>
            <w:tcW w:w="1276" w:type="dxa"/>
            <w:tcBorders>
              <w:top w:val="nil"/>
              <w:left w:val="nil"/>
              <w:bottom w:val="single" w:sz="4" w:space="0" w:color="auto"/>
              <w:right w:val="single" w:sz="4" w:space="0" w:color="auto"/>
            </w:tcBorders>
            <w:shd w:val="clear" w:color="auto" w:fill="auto"/>
            <w:noWrap/>
            <w:vAlign w:val="center"/>
          </w:tcPr>
          <w:p w14:paraId="50443332" w14:textId="77777777" w:rsidR="00F7336A" w:rsidRPr="009F47FE" w:rsidRDefault="00F7336A" w:rsidP="005C0A70">
            <w:pPr>
              <w:ind w:firstLine="0"/>
              <w:jc w:val="left"/>
              <w:rPr>
                <w:sz w:val="18"/>
              </w:rPr>
            </w:pPr>
          </w:p>
        </w:tc>
        <w:tc>
          <w:tcPr>
            <w:tcW w:w="1701" w:type="dxa"/>
            <w:tcBorders>
              <w:top w:val="nil"/>
              <w:left w:val="nil"/>
              <w:bottom w:val="single" w:sz="4" w:space="0" w:color="auto"/>
              <w:right w:val="single" w:sz="4" w:space="0" w:color="auto"/>
            </w:tcBorders>
            <w:shd w:val="clear" w:color="auto" w:fill="auto"/>
            <w:noWrap/>
            <w:vAlign w:val="center"/>
          </w:tcPr>
          <w:p w14:paraId="636CE8BE" w14:textId="77777777" w:rsidR="00F7336A" w:rsidRPr="009F47FE" w:rsidRDefault="00F7336A" w:rsidP="005C0A70">
            <w:pPr>
              <w:ind w:firstLine="0"/>
              <w:jc w:val="left"/>
              <w:rPr>
                <w:sz w:val="18"/>
              </w:rPr>
            </w:pPr>
          </w:p>
        </w:tc>
        <w:tc>
          <w:tcPr>
            <w:tcW w:w="1984" w:type="dxa"/>
            <w:tcBorders>
              <w:top w:val="single" w:sz="4" w:space="0" w:color="auto"/>
              <w:left w:val="nil"/>
              <w:bottom w:val="single" w:sz="4" w:space="0" w:color="auto"/>
              <w:right w:val="single" w:sz="4" w:space="0" w:color="auto"/>
            </w:tcBorders>
          </w:tcPr>
          <w:p w14:paraId="6429AA39" w14:textId="77777777" w:rsidR="00F7336A" w:rsidRPr="009F47FE" w:rsidRDefault="00F7336A" w:rsidP="005C0A70">
            <w:pPr>
              <w:ind w:firstLine="0"/>
              <w:jc w:val="left"/>
              <w:rPr>
                <w:sz w:val="18"/>
              </w:rPr>
            </w:pPr>
          </w:p>
        </w:tc>
      </w:tr>
      <w:tr w:rsidR="00F7336A" w:rsidRPr="009F47FE" w14:paraId="7536A223" w14:textId="77777777" w:rsidTr="00316514">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14:paraId="5C1A18FA" w14:textId="77777777" w:rsidR="00F7336A" w:rsidRPr="009F47FE" w:rsidRDefault="00F7336A" w:rsidP="005C0A70">
            <w:pPr>
              <w:ind w:firstLine="0"/>
              <w:jc w:val="center"/>
              <w:rPr>
                <w:sz w:val="18"/>
              </w:rPr>
            </w:pPr>
            <w:r w:rsidRPr="009F47FE">
              <w:rPr>
                <w:sz w:val="18"/>
              </w:rPr>
              <w:t>…</w:t>
            </w:r>
          </w:p>
        </w:tc>
        <w:tc>
          <w:tcPr>
            <w:tcW w:w="3225" w:type="dxa"/>
            <w:tcBorders>
              <w:top w:val="nil"/>
              <w:left w:val="nil"/>
              <w:bottom w:val="single" w:sz="4" w:space="0" w:color="auto"/>
              <w:right w:val="single" w:sz="4" w:space="0" w:color="auto"/>
            </w:tcBorders>
            <w:shd w:val="clear" w:color="auto" w:fill="auto"/>
            <w:noWrap/>
            <w:vAlign w:val="center"/>
          </w:tcPr>
          <w:p w14:paraId="703D237B" w14:textId="77777777" w:rsidR="00F7336A" w:rsidRPr="009F47FE" w:rsidRDefault="00F7336A" w:rsidP="005C0A70">
            <w:pPr>
              <w:ind w:firstLine="0"/>
              <w:jc w:val="left"/>
              <w:rPr>
                <w:b/>
                <w:color w:val="000000"/>
                <w:sz w:val="18"/>
              </w:rPr>
            </w:pPr>
          </w:p>
        </w:tc>
        <w:tc>
          <w:tcPr>
            <w:tcW w:w="4536" w:type="dxa"/>
            <w:tcBorders>
              <w:top w:val="nil"/>
              <w:left w:val="nil"/>
              <w:bottom w:val="single" w:sz="4" w:space="0" w:color="auto"/>
              <w:right w:val="single" w:sz="4" w:space="0" w:color="auto"/>
            </w:tcBorders>
            <w:shd w:val="clear" w:color="auto" w:fill="auto"/>
            <w:noWrap/>
            <w:vAlign w:val="center"/>
          </w:tcPr>
          <w:p w14:paraId="74871EC4" w14:textId="77777777" w:rsidR="00F7336A" w:rsidRPr="009F47FE" w:rsidRDefault="00F7336A" w:rsidP="005C0A70">
            <w:pPr>
              <w:ind w:firstLine="0"/>
              <w:jc w:val="left"/>
              <w:rPr>
                <w:b/>
                <w:color w:val="000000"/>
                <w:sz w:val="18"/>
              </w:rPr>
            </w:pP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7EB4336B" w14:textId="77777777" w:rsidR="00F7336A" w:rsidRPr="009F47FE" w:rsidRDefault="00F7336A" w:rsidP="005C0A70">
            <w:pPr>
              <w:ind w:firstLine="0"/>
              <w:jc w:val="left"/>
              <w:rPr>
                <w:b/>
                <w:color w:val="000000"/>
                <w:sz w:val="18"/>
              </w:rPr>
            </w:pPr>
          </w:p>
        </w:tc>
        <w:tc>
          <w:tcPr>
            <w:tcW w:w="1276" w:type="dxa"/>
            <w:tcBorders>
              <w:top w:val="nil"/>
              <w:left w:val="nil"/>
              <w:bottom w:val="single" w:sz="4" w:space="0" w:color="auto"/>
              <w:right w:val="single" w:sz="4" w:space="0" w:color="auto"/>
            </w:tcBorders>
            <w:shd w:val="clear" w:color="auto" w:fill="auto"/>
            <w:noWrap/>
            <w:vAlign w:val="center"/>
          </w:tcPr>
          <w:p w14:paraId="62259791" w14:textId="77777777" w:rsidR="00F7336A" w:rsidRPr="009F47FE" w:rsidRDefault="00F7336A" w:rsidP="005C0A70">
            <w:pPr>
              <w:ind w:firstLine="0"/>
              <w:jc w:val="left"/>
              <w:rPr>
                <w:sz w:val="18"/>
              </w:rPr>
            </w:pPr>
          </w:p>
        </w:tc>
        <w:tc>
          <w:tcPr>
            <w:tcW w:w="1701" w:type="dxa"/>
            <w:tcBorders>
              <w:top w:val="nil"/>
              <w:left w:val="nil"/>
              <w:bottom w:val="single" w:sz="4" w:space="0" w:color="auto"/>
              <w:right w:val="single" w:sz="4" w:space="0" w:color="auto"/>
            </w:tcBorders>
            <w:shd w:val="clear" w:color="auto" w:fill="auto"/>
            <w:noWrap/>
            <w:vAlign w:val="center"/>
          </w:tcPr>
          <w:p w14:paraId="57346DB7" w14:textId="77777777" w:rsidR="00F7336A" w:rsidRPr="009F47FE" w:rsidRDefault="00F7336A" w:rsidP="005C0A70">
            <w:pPr>
              <w:ind w:firstLine="0"/>
              <w:jc w:val="left"/>
              <w:rPr>
                <w:sz w:val="18"/>
              </w:rPr>
            </w:pPr>
          </w:p>
        </w:tc>
        <w:tc>
          <w:tcPr>
            <w:tcW w:w="1984" w:type="dxa"/>
            <w:tcBorders>
              <w:top w:val="single" w:sz="4" w:space="0" w:color="auto"/>
              <w:left w:val="nil"/>
              <w:bottom w:val="single" w:sz="4" w:space="0" w:color="auto"/>
              <w:right w:val="single" w:sz="4" w:space="0" w:color="auto"/>
            </w:tcBorders>
          </w:tcPr>
          <w:p w14:paraId="1161EFBB" w14:textId="77777777" w:rsidR="00F7336A" w:rsidRPr="009F47FE" w:rsidRDefault="00F7336A" w:rsidP="005C0A70">
            <w:pPr>
              <w:ind w:firstLine="0"/>
              <w:jc w:val="left"/>
              <w:rPr>
                <w:sz w:val="18"/>
              </w:rPr>
            </w:pPr>
          </w:p>
        </w:tc>
      </w:tr>
      <w:tr w:rsidR="00EB322A" w:rsidRPr="009F47FE" w14:paraId="5E6D449B" w14:textId="77777777" w:rsidTr="00F7336A">
        <w:trPr>
          <w:trHeight w:val="255"/>
        </w:trPr>
        <w:tc>
          <w:tcPr>
            <w:tcW w:w="15466" w:type="dxa"/>
            <w:gridSpan w:val="7"/>
            <w:tcBorders>
              <w:top w:val="nil"/>
              <w:left w:val="single" w:sz="4" w:space="0" w:color="auto"/>
              <w:bottom w:val="single" w:sz="4" w:space="0" w:color="auto"/>
              <w:right w:val="single" w:sz="4" w:space="0" w:color="auto"/>
            </w:tcBorders>
            <w:shd w:val="clear" w:color="auto" w:fill="auto"/>
            <w:noWrap/>
            <w:vAlign w:val="center"/>
          </w:tcPr>
          <w:p w14:paraId="4BF70450" w14:textId="77777777" w:rsidR="00EB322A" w:rsidRPr="009F47FE" w:rsidRDefault="00EB322A" w:rsidP="0077519A">
            <w:pPr>
              <w:widowControl/>
              <w:numPr>
                <w:ilvl w:val="0"/>
                <w:numId w:val="21"/>
              </w:numPr>
              <w:jc w:val="left"/>
              <w:rPr>
                <w:sz w:val="18"/>
              </w:rPr>
            </w:pPr>
            <w:r w:rsidRPr="009F47FE">
              <w:rPr>
                <w:b/>
                <w:sz w:val="18"/>
              </w:rPr>
              <w:t>Филиал ПАО «</w:t>
            </w:r>
            <w:r w:rsidR="00E43FED" w:rsidRPr="009F47FE">
              <w:rPr>
                <w:b/>
                <w:sz w:val="18"/>
              </w:rPr>
              <w:t>Россети Центр и Приволжье</w:t>
            </w:r>
            <w:r w:rsidRPr="009F47FE">
              <w:rPr>
                <w:b/>
                <w:sz w:val="18"/>
              </w:rPr>
              <w:t xml:space="preserve">» </w:t>
            </w:r>
            <w:r w:rsidRPr="009F47FE">
              <w:rPr>
                <w:rStyle w:val="aff2"/>
                <w:sz w:val="18"/>
              </w:rPr>
              <w:t xml:space="preserve">____ </w:t>
            </w:r>
            <w:proofErr w:type="spellStart"/>
            <w:r w:rsidRPr="009F47FE">
              <w:rPr>
                <w:b/>
                <w:sz w:val="18"/>
              </w:rPr>
              <w:t>энерго</w:t>
            </w:r>
            <w:proofErr w:type="spellEnd"/>
            <w:r w:rsidRPr="009F47FE">
              <w:rPr>
                <w:b/>
                <w:sz w:val="18"/>
              </w:rPr>
              <w:t>»</w:t>
            </w:r>
            <w:r w:rsidR="005F79A2" w:rsidRPr="009F47FE">
              <w:rPr>
                <w:i/>
                <w:sz w:val="18"/>
              </w:rPr>
              <w:t xml:space="preserve"> </w:t>
            </w:r>
            <w:r w:rsidR="00D10BFC" w:rsidRPr="009F47FE">
              <w:rPr>
                <w:i/>
                <w:sz w:val="18"/>
              </w:rPr>
              <w:t>*</w:t>
            </w:r>
            <w:r w:rsidR="005F79A2" w:rsidRPr="009F47FE">
              <w:rPr>
                <w:i/>
                <w:sz w:val="18"/>
              </w:rPr>
              <w:t>*(см. инструкцию)</w:t>
            </w:r>
          </w:p>
        </w:tc>
      </w:tr>
      <w:tr w:rsidR="00F7336A" w:rsidRPr="009F47FE" w14:paraId="695A3477" w14:textId="77777777" w:rsidTr="00316514">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14:paraId="20EDDC75" w14:textId="77777777" w:rsidR="00F7336A" w:rsidRPr="009F47FE" w:rsidRDefault="00F7336A" w:rsidP="00EB322A">
            <w:pPr>
              <w:ind w:firstLine="0"/>
              <w:jc w:val="center"/>
              <w:rPr>
                <w:sz w:val="18"/>
              </w:rPr>
            </w:pPr>
            <w:r w:rsidRPr="009F47FE">
              <w:rPr>
                <w:sz w:val="18"/>
              </w:rPr>
              <w:t>2.1</w:t>
            </w:r>
          </w:p>
        </w:tc>
        <w:tc>
          <w:tcPr>
            <w:tcW w:w="3225" w:type="dxa"/>
            <w:tcBorders>
              <w:top w:val="nil"/>
              <w:left w:val="nil"/>
              <w:bottom w:val="single" w:sz="4" w:space="0" w:color="auto"/>
              <w:right w:val="single" w:sz="4" w:space="0" w:color="auto"/>
            </w:tcBorders>
            <w:shd w:val="clear" w:color="auto" w:fill="auto"/>
            <w:noWrap/>
            <w:vAlign w:val="center"/>
          </w:tcPr>
          <w:p w14:paraId="602F286D" w14:textId="77777777" w:rsidR="00F7336A" w:rsidRPr="009F47FE" w:rsidRDefault="00F7336A" w:rsidP="00EB322A">
            <w:pPr>
              <w:ind w:firstLine="0"/>
              <w:jc w:val="left"/>
              <w:rPr>
                <w:b/>
                <w:color w:val="000000"/>
                <w:sz w:val="18"/>
              </w:rPr>
            </w:pPr>
          </w:p>
        </w:tc>
        <w:tc>
          <w:tcPr>
            <w:tcW w:w="4536" w:type="dxa"/>
            <w:tcBorders>
              <w:top w:val="nil"/>
              <w:left w:val="nil"/>
              <w:bottom w:val="single" w:sz="4" w:space="0" w:color="auto"/>
              <w:right w:val="single" w:sz="4" w:space="0" w:color="auto"/>
            </w:tcBorders>
            <w:shd w:val="clear" w:color="auto" w:fill="auto"/>
            <w:noWrap/>
            <w:vAlign w:val="center"/>
          </w:tcPr>
          <w:p w14:paraId="0C2ED915" w14:textId="77777777" w:rsidR="00F7336A" w:rsidRPr="009F47FE" w:rsidRDefault="00F7336A" w:rsidP="00EB322A">
            <w:pPr>
              <w:ind w:firstLine="0"/>
              <w:jc w:val="left"/>
              <w:rPr>
                <w:b/>
                <w:color w:val="000000"/>
                <w:sz w:val="18"/>
              </w:rPr>
            </w:pP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7C4ABB4A" w14:textId="77777777" w:rsidR="00F7336A" w:rsidRPr="009F47FE" w:rsidRDefault="00F7336A" w:rsidP="00EB322A">
            <w:pPr>
              <w:ind w:firstLine="0"/>
              <w:jc w:val="left"/>
              <w:rPr>
                <w:b/>
                <w:color w:val="000000"/>
                <w:sz w:val="18"/>
              </w:rPr>
            </w:pPr>
          </w:p>
        </w:tc>
        <w:tc>
          <w:tcPr>
            <w:tcW w:w="1276" w:type="dxa"/>
            <w:tcBorders>
              <w:top w:val="nil"/>
              <w:left w:val="nil"/>
              <w:bottom w:val="single" w:sz="4" w:space="0" w:color="auto"/>
              <w:right w:val="single" w:sz="4" w:space="0" w:color="auto"/>
            </w:tcBorders>
            <w:shd w:val="clear" w:color="auto" w:fill="auto"/>
            <w:noWrap/>
            <w:vAlign w:val="center"/>
          </w:tcPr>
          <w:p w14:paraId="59FFFCB8" w14:textId="77777777" w:rsidR="00F7336A" w:rsidRPr="009F47FE" w:rsidRDefault="00F7336A" w:rsidP="00EB322A">
            <w:pPr>
              <w:ind w:firstLine="0"/>
              <w:jc w:val="left"/>
              <w:rPr>
                <w:sz w:val="18"/>
              </w:rPr>
            </w:pPr>
          </w:p>
        </w:tc>
        <w:tc>
          <w:tcPr>
            <w:tcW w:w="1701" w:type="dxa"/>
            <w:tcBorders>
              <w:top w:val="nil"/>
              <w:left w:val="nil"/>
              <w:bottom w:val="single" w:sz="4" w:space="0" w:color="auto"/>
              <w:right w:val="single" w:sz="4" w:space="0" w:color="auto"/>
            </w:tcBorders>
            <w:shd w:val="clear" w:color="auto" w:fill="auto"/>
            <w:noWrap/>
            <w:vAlign w:val="center"/>
          </w:tcPr>
          <w:p w14:paraId="4C8EFBFB" w14:textId="77777777" w:rsidR="00F7336A" w:rsidRPr="009F47FE" w:rsidRDefault="00F7336A" w:rsidP="00EB322A">
            <w:pPr>
              <w:ind w:firstLine="0"/>
              <w:jc w:val="left"/>
              <w:rPr>
                <w:sz w:val="18"/>
              </w:rPr>
            </w:pPr>
          </w:p>
        </w:tc>
        <w:tc>
          <w:tcPr>
            <w:tcW w:w="1984" w:type="dxa"/>
            <w:tcBorders>
              <w:top w:val="single" w:sz="4" w:space="0" w:color="auto"/>
              <w:left w:val="nil"/>
              <w:bottom w:val="single" w:sz="4" w:space="0" w:color="auto"/>
              <w:right w:val="single" w:sz="4" w:space="0" w:color="auto"/>
            </w:tcBorders>
          </w:tcPr>
          <w:p w14:paraId="24659D8F" w14:textId="77777777" w:rsidR="00F7336A" w:rsidRPr="009F47FE" w:rsidRDefault="00F7336A" w:rsidP="00EB322A">
            <w:pPr>
              <w:ind w:firstLine="0"/>
              <w:jc w:val="left"/>
              <w:rPr>
                <w:sz w:val="18"/>
              </w:rPr>
            </w:pPr>
          </w:p>
        </w:tc>
      </w:tr>
      <w:tr w:rsidR="00F7336A" w:rsidRPr="009F47FE" w14:paraId="7710B3E2" w14:textId="77777777" w:rsidTr="00316514">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14:paraId="449B97F1" w14:textId="77777777" w:rsidR="00F7336A" w:rsidRPr="009F47FE" w:rsidRDefault="00F7336A" w:rsidP="00EB322A">
            <w:pPr>
              <w:ind w:firstLine="0"/>
              <w:jc w:val="center"/>
              <w:rPr>
                <w:sz w:val="18"/>
              </w:rPr>
            </w:pPr>
            <w:r w:rsidRPr="009F47FE">
              <w:rPr>
                <w:sz w:val="18"/>
              </w:rPr>
              <w:t>2.2</w:t>
            </w:r>
          </w:p>
        </w:tc>
        <w:tc>
          <w:tcPr>
            <w:tcW w:w="3225" w:type="dxa"/>
            <w:tcBorders>
              <w:top w:val="nil"/>
              <w:left w:val="nil"/>
              <w:bottom w:val="single" w:sz="4" w:space="0" w:color="auto"/>
              <w:right w:val="single" w:sz="4" w:space="0" w:color="auto"/>
            </w:tcBorders>
            <w:shd w:val="clear" w:color="auto" w:fill="auto"/>
            <w:noWrap/>
            <w:vAlign w:val="center"/>
          </w:tcPr>
          <w:p w14:paraId="2020C2CF" w14:textId="77777777" w:rsidR="00F7336A" w:rsidRPr="009F47FE" w:rsidRDefault="00F7336A" w:rsidP="00EB322A">
            <w:pPr>
              <w:ind w:firstLine="0"/>
              <w:jc w:val="left"/>
              <w:rPr>
                <w:b/>
                <w:color w:val="000000"/>
                <w:sz w:val="18"/>
              </w:rPr>
            </w:pPr>
          </w:p>
        </w:tc>
        <w:tc>
          <w:tcPr>
            <w:tcW w:w="4536" w:type="dxa"/>
            <w:tcBorders>
              <w:top w:val="nil"/>
              <w:left w:val="nil"/>
              <w:bottom w:val="single" w:sz="4" w:space="0" w:color="auto"/>
              <w:right w:val="single" w:sz="4" w:space="0" w:color="auto"/>
            </w:tcBorders>
            <w:shd w:val="clear" w:color="auto" w:fill="auto"/>
            <w:noWrap/>
            <w:vAlign w:val="center"/>
          </w:tcPr>
          <w:p w14:paraId="23DE32E7" w14:textId="77777777" w:rsidR="00F7336A" w:rsidRPr="009F47FE" w:rsidRDefault="00F7336A" w:rsidP="00EB322A">
            <w:pPr>
              <w:ind w:firstLine="0"/>
              <w:jc w:val="left"/>
              <w:rPr>
                <w:b/>
                <w:color w:val="000000"/>
                <w:sz w:val="18"/>
              </w:rPr>
            </w:pP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1E538822" w14:textId="77777777" w:rsidR="00F7336A" w:rsidRPr="009F47FE" w:rsidRDefault="00F7336A" w:rsidP="00EB322A">
            <w:pPr>
              <w:ind w:firstLine="0"/>
              <w:jc w:val="left"/>
              <w:rPr>
                <w:b/>
                <w:color w:val="000000"/>
                <w:sz w:val="18"/>
              </w:rPr>
            </w:pPr>
          </w:p>
        </w:tc>
        <w:tc>
          <w:tcPr>
            <w:tcW w:w="1276" w:type="dxa"/>
            <w:tcBorders>
              <w:top w:val="nil"/>
              <w:left w:val="nil"/>
              <w:bottom w:val="single" w:sz="4" w:space="0" w:color="auto"/>
              <w:right w:val="single" w:sz="4" w:space="0" w:color="auto"/>
            </w:tcBorders>
            <w:shd w:val="clear" w:color="auto" w:fill="auto"/>
            <w:noWrap/>
            <w:vAlign w:val="center"/>
          </w:tcPr>
          <w:p w14:paraId="059A4D62" w14:textId="77777777" w:rsidR="00F7336A" w:rsidRPr="009F47FE" w:rsidRDefault="00F7336A" w:rsidP="00EB322A">
            <w:pPr>
              <w:ind w:firstLine="0"/>
              <w:jc w:val="left"/>
              <w:rPr>
                <w:sz w:val="18"/>
              </w:rPr>
            </w:pPr>
          </w:p>
        </w:tc>
        <w:tc>
          <w:tcPr>
            <w:tcW w:w="1701" w:type="dxa"/>
            <w:tcBorders>
              <w:top w:val="nil"/>
              <w:left w:val="nil"/>
              <w:bottom w:val="single" w:sz="4" w:space="0" w:color="auto"/>
              <w:right w:val="single" w:sz="4" w:space="0" w:color="auto"/>
            </w:tcBorders>
            <w:shd w:val="clear" w:color="auto" w:fill="auto"/>
            <w:noWrap/>
            <w:vAlign w:val="center"/>
          </w:tcPr>
          <w:p w14:paraId="0B975197" w14:textId="77777777" w:rsidR="00F7336A" w:rsidRPr="009F47FE" w:rsidRDefault="00F7336A" w:rsidP="00EB322A">
            <w:pPr>
              <w:ind w:firstLine="0"/>
              <w:jc w:val="left"/>
              <w:rPr>
                <w:sz w:val="18"/>
              </w:rPr>
            </w:pPr>
          </w:p>
        </w:tc>
        <w:tc>
          <w:tcPr>
            <w:tcW w:w="1984" w:type="dxa"/>
            <w:tcBorders>
              <w:top w:val="single" w:sz="4" w:space="0" w:color="auto"/>
              <w:left w:val="nil"/>
              <w:bottom w:val="single" w:sz="4" w:space="0" w:color="auto"/>
              <w:right w:val="single" w:sz="4" w:space="0" w:color="auto"/>
            </w:tcBorders>
          </w:tcPr>
          <w:p w14:paraId="4721CF0B" w14:textId="77777777" w:rsidR="00F7336A" w:rsidRPr="009F47FE" w:rsidRDefault="00F7336A" w:rsidP="00EB322A">
            <w:pPr>
              <w:ind w:firstLine="0"/>
              <w:jc w:val="left"/>
              <w:rPr>
                <w:sz w:val="18"/>
              </w:rPr>
            </w:pPr>
          </w:p>
        </w:tc>
      </w:tr>
      <w:tr w:rsidR="00F7336A" w:rsidRPr="009F47FE" w14:paraId="51EA5E2E" w14:textId="77777777" w:rsidTr="00316514">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14:paraId="56D1CB9A" w14:textId="77777777" w:rsidR="00F7336A" w:rsidRPr="009F47FE" w:rsidRDefault="00F7336A" w:rsidP="00EB322A">
            <w:pPr>
              <w:ind w:firstLine="0"/>
              <w:jc w:val="center"/>
              <w:rPr>
                <w:sz w:val="18"/>
              </w:rPr>
            </w:pPr>
            <w:r w:rsidRPr="009F47FE">
              <w:rPr>
                <w:sz w:val="18"/>
              </w:rPr>
              <w:t>…</w:t>
            </w:r>
          </w:p>
        </w:tc>
        <w:tc>
          <w:tcPr>
            <w:tcW w:w="3225" w:type="dxa"/>
            <w:tcBorders>
              <w:top w:val="nil"/>
              <w:left w:val="nil"/>
              <w:bottom w:val="single" w:sz="4" w:space="0" w:color="auto"/>
              <w:right w:val="single" w:sz="4" w:space="0" w:color="auto"/>
            </w:tcBorders>
            <w:shd w:val="clear" w:color="auto" w:fill="auto"/>
            <w:noWrap/>
            <w:vAlign w:val="center"/>
          </w:tcPr>
          <w:p w14:paraId="497CBF5E" w14:textId="77777777" w:rsidR="00F7336A" w:rsidRPr="009F47FE" w:rsidRDefault="00F7336A" w:rsidP="00EB322A">
            <w:pPr>
              <w:ind w:firstLine="0"/>
              <w:jc w:val="left"/>
              <w:rPr>
                <w:b/>
                <w:color w:val="000000"/>
                <w:sz w:val="18"/>
              </w:rPr>
            </w:pPr>
          </w:p>
        </w:tc>
        <w:tc>
          <w:tcPr>
            <w:tcW w:w="4536" w:type="dxa"/>
            <w:tcBorders>
              <w:top w:val="nil"/>
              <w:left w:val="nil"/>
              <w:bottom w:val="single" w:sz="4" w:space="0" w:color="auto"/>
              <w:right w:val="single" w:sz="4" w:space="0" w:color="auto"/>
            </w:tcBorders>
            <w:shd w:val="clear" w:color="auto" w:fill="auto"/>
            <w:noWrap/>
            <w:vAlign w:val="center"/>
          </w:tcPr>
          <w:p w14:paraId="51C64C9E" w14:textId="77777777" w:rsidR="00F7336A" w:rsidRPr="009F47FE" w:rsidRDefault="00F7336A" w:rsidP="00EB322A">
            <w:pPr>
              <w:ind w:firstLine="0"/>
              <w:jc w:val="left"/>
              <w:rPr>
                <w:b/>
                <w:color w:val="000000"/>
                <w:sz w:val="18"/>
              </w:rPr>
            </w:pP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3F763093" w14:textId="77777777" w:rsidR="00F7336A" w:rsidRPr="009F47FE" w:rsidRDefault="00F7336A" w:rsidP="00EB322A">
            <w:pPr>
              <w:ind w:firstLine="0"/>
              <w:jc w:val="left"/>
              <w:rPr>
                <w:b/>
                <w:color w:val="000000"/>
                <w:sz w:val="18"/>
              </w:rPr>
            </w:pPr>
          </w:p>
        </w:tc>
        <w:tc>
          <w:tcPr>
            <w:tcW w:w="1276" w:type="dxa"/>
            <w:tcBorders>
              <w:top w:val="nil"/>
              <w:left w:val="nil"/>
              <w:bottom w:val="single" w:sz="4" w:space="0" w:color="auto"/>
              <w:right w:val="single" w:sz="4" w:space="0" w:color="auto"/>
            </w:tcBorders>
            <w:shd w:val="clear" w:color="auto" w:fill="auto"/>
            <w:noWrap/>
            <w:vAlign w:val="center"/>
          </w:tcPr>
          <w:p w14:paraId="343255D0" w14:textId="77777777" w:rsidR="00F7336A" w:rsidRPr="009F47FE" w:rsidRDefault="00F7336A" w:rsidP="00EB322A">
            <w:pPr>
              <w:ind w:firstLine="0"/>
              <w:jc w:val="left"/>
              <w:rPr>
                <w:sz w:val="18"/>
              </w:rPr>
            </w:pPr>
          </w:p>
        </w:tc>
        <w:tc>
          <w:tcPr>
            <w:tcW w:w="1701" w:type="dxa"/>
            <w:tcBorders>
              <w:top w:val="nil"/>
              <w:left w:val="nil"/>
              <w:bottom w:val="single" w:sz="4" w:space="0" w:color="auto"/>
              <w:right w:val="single" w:sz="4" w:space="0" w:color="auto"/>
            </w:tcBorders>
            <w:shd w:val="clear" w:color="auto" w:fill="auto"/>
            <w:noWrap/>
            <w:vAlign w:val="center"/>
          </w:tcPr>
          <w:p w14:paraId="0A12E14F" w14:textId="77777777" w:rsidR="00F7336A" w:rsidRPr="009F47FE" w:rsidRDefault="00F7336A" w:rsidP="00EB322A">
            <w:pPr>
              <w:ind w:firstLine="0"/>
              <w:jc w:val="left"/>
              <w:rPr>
                <w:sz w:val="18"/>
              </w:rPr>
            </w:pPr>
          </w:p>
        </w:tc>
        <w:tc>
          <w:tcPr>
            <w:tcW w:w="1984" w:type="dxa"/>
            <w:tcBorders>
              <w:top w:val="single" w:sz="4" w:space="0" w:color="auto"/>
              <w:left w:val="nil"/>
              <w:bottom w:val="single" w:sz="4" w:space="0" w:color="auto"/>
              <w:right w:val="single" w:sz="4" w:space="0" w:color="auto"/>
            </w:tcBorders>
          </w:tcPr>
          <w:p w14:paraId="115A57E3" w14:textId="77777777" w:rsidR="00F7336A" w:rsidRPr="009F47FE" w:rsidRDefault="00F7336A" w:rsidP="00EB322A">
            <w:pPr>
              <w:ind w:firstLine="0"/>
              <w:jc w:val="left"/>
              <w:rPr>
                <w:sz w:val="18"/>
              </w:rPr>
            </w:pPr>
          </w:p>
        </w:tc>
      </w:tr>
      <w:tr w:rsidR="000140C8" w:rsidRPr="009F47FE" w14:paraId="18DF2DCE" w14:textId="77777777" w:rsidTr="00F7336A">
        <w:trPr>
          <w:trHeight w:val="255"/>
        </w:trPr>
        <w:tc>
          <w:tcPr>
            <w:tcW w:w="11781" w:type="dxa"/>
            <w:gridSpan w:val="5"/>
            <w:tcBorders>
              <w:top w:val="nil"/>
              <w:left w:val="single" w:sz="4" w:space="0" w:color="auto"/>
              <w:bottom w:val="single" w:sz="4" w:space="0" w:color="auto"/>
              <w:right w:val="single" w:sz="4" w:space="0" w:color="auto"/>
            </w:tcBorders>
            <w:shd w:val="clear" w:color="auto" w:fill="auto"/>
            <w:noWrap/>
            <w:vAlign w:val="center"/>
          </w:tcPr>
          <w:p w14:paraId="272BE5D3" w14:textId="77777777" w:rsidR="000140C8" w:rsidRPr="009F47FE" w:rsidRDefault="000140C8" w:rsidP="000140C8">
            <w:pPr>
              <w:rPr>
                <w:sz w:val="18"/>
              </w:rPr>
            </w:pPr>
            <w:r w:rsidRPr="009F47FE">
              <w:rPr>
                <w:b/>
                <w:color w:val="000000"/>
                <w:sz w:val="18"/>
              </w:rPr>
              <w:t xml:space="preserve">ИТОГО </w:t>
            </w:r>
            <w:r w:rsidR="00A97BF0" w:rsidRPr="009F47FE">
              <w:rPr>
                <w:b/>
                <w:color w:val="000000"/>
                <w:sz w:val="18"/>
              </w:rPr>
              <w:t xml:space="preserve">единиц расценок </w:t>
            </w:r>
            <w:r w:rsidRPr="009F47FE">
              <w:rPr>
                <w:b/>
                <w:color w:val="000000"/>
                <w:sz w:val="18"/>
              </w:rPr>
              <w:t>без НДС, руб.**</w:t>
            </w:r>
          </w:p>
        </w:tc>
        <w:tc>
          <w:tcPr>
            <w:tcW w:w="1701" w:type="dxa"/>
            <w:tcBorders>
              <w:top w:val="nil"/>
              <w:left w:val="nil"/>
              <w:bottom w:val="single" w:sz="4" w:space="0" w:color="auto"/>
              <w:right w:val="single" w:sz="4" w:space="0" w:color="auto"/>
            </w:tcBorders>
            <w:shd w:val="clear" w:color="auto" w:fill="auto"/>
            <w:noWrap/>
            <w:vAlign w:val="center"/>
          </w:tcPr>
          <w:p w14:paraId="5A1CA4B2" w14:textId="77777777" w:rsidR="000140C8" w:rsidRPr="009F47FE" w:rsidRDefault="000140C8" w:rsidP="000140C8">
            <w:pPr>
              <w:rPr>
                <w:sz w:val="18"/>
              </w:rPr>
            </w:pPr>
          </w:p>
        </w:tc>
        <w:tc>
          <w:tcPr>
            <w:tcW w:w="1984" w:type="dxa"/>
            <w:tcBorders>
              <w:top w:val="single" w:sz="4" w:space="0" w:color="auto"/>
              <w:left w:val="nil"/>
              <w:bottom w:val="single" w:sz="4" w:space="0" w:color="auto"/>
              <w:right w:val="single" w:sz="4" w:space="0" w:color="auto"/>
            </w:tcBorders>
          </w:tcPr>
          <w:p w14:paraId="17E720BA" w14:textId="77777777" w:rsidR="000140C8" w:rsidRPr="009F47FE" w:rsidRDefault="000140C8" w:rsidP="000140C8">
            <w:pPr>
              <w:rPr>
                <w:sz w:val="18"/>
              </w:rPr>
            </w:pPr>
            <w:r w:rsidRPr="009F47FE">
              <w:rPr>
                <w:sz w:val="18"/>
              </w:rPr>
              <w:t>х</w:t>
            </w:r>
          </w:p>
        </w:tc>
      </w:tr>
      <w:tr w:rsidR="000140C8" w:rsidRPr="009F47FE" w14:paraId="739BEBAA" w14:textId="77777777" w:rsidTr="00F7336A">
        <w:trPr>
          <w:trHeight w:val="255"/>
        </w:trPr>
        <w:tc>
          <w:tcPr>
            <w:tcW w:w="11781" w:type="dxa"/>
            <w:gridSpan w:val="5"/>
            <w:tcBorders>
              <w:top w:val="nil"/>
              <w:left w:val="single" w:sz="4" w:space="0" w:color="auto"/>
              <w:bottom w:val="single" w:sz="4" w:space="0" w:color="auto"/>
              <w:right w:val="single" w:sz="4" w:space="0" w:color="auto"/>
            </w:tcBorders>
            <w:shd w:val="clear" w:color="auto" w:fill="auto"/>
            <w:noWrap/>
            <w:vAlign w:val="center"/>
          </w:tcPr>
          <w:p w14:paraId="44ECEE16" w14:textId="77777777" w:rsidR="000140C8" w:rsidRPr="009F47FE" w:rsidRDefault="000140C8" w:rsidP="000140C8">
            <w:pPr>
              <w:rPr>
                <w:sz w:val="18"/>
              </w:rPr>
            </w:pPr>
            <w:r w:rsidRPr="009F47FE">
              <w:rPr>
                <w:b/>
                <w:color w:val="000000"/>
                <w:sz w:val="18"/>
              </w:rPr>
              <w:t xml:space="preserve">ИТОГО </w:t>
            </w:r>
            <w:r w:rsidR="00A97BF0" w:rsidRPr="009F47FE">
              <w:rPr>
                <w:b/>
                <w:color w:val="000000"/>
                <w:sz w:val="18"/>
              </w:rPr>
              <w:t xml:space="preserve">единиц расценок </w:t>
            </w:r>
            <w:r w:rsidRPr="009F47FE">
              <w:rPr>
                <w:b/>
                <w:color w:val="000000"/>
                <w:sz w:val="18"/>
              </w:rPr>
              <w:t>с НДС, руб.**</w:t>
            </w:r>
          </w:p>
        </w:tc>
        <w:tc>
          <w:tcPr>
            <w:tcW w:w="1701" w:type="dxa"/>
            <w:tcBorders>
              <w:top w:val="nil"/>
              <w:left w:val="nil"/>
              <w:bottom w:val="single" w:sz="4" w:space="0" w:color="auto"/>
              <w:right w:val="single" w:sz="4" w:space="0" w:color="auto"/>
            </w:tcBorders>
            <w:shd w:val="clear" w:color="auto" w:fill="auto"/>
            <w:noWrap/>
            <w:vAlign w:val="center"/>
          </w:tcPr>
          <w:p w14:paraId="507688F3" w14:textId="77777777" w:rsidR="000140C8" w:rsidRPr="009F47FE" w:rsidRDefault="000140C8" w:rsidP="000140C8">
            <w:pPr>
              <w:rPr>
                <w:sz w:val="18"/>
              </w:rPr>
            </w:pPr>
            <w:r w:rsidRPr="009F47FE">
              <w:rPr>
                <w:sz w:val="18"/>
              </w:rPr>
              <w:t>х</w:t>
            </w:r>
          </w:p>
        </w:tc>
        <w:tc>
          <w:tcPr>
            <w:tcW w:w="1984" w:type="dxa"/>
            <w:tcBorders>
              <w:top w:val="single" w:sz="4" w:space="0" w:color="auto"/>
              <w:left w:val="nil"/>
              <w:bottom w:val="single" w:sz="4" w:space="0" w:color="auto"/>
              <w:right w:val="single" w:sz="4" w:space="0" w:color="auto"/>
            </w:tcBorders>
          </w:tcPr>
          <w:p w14:paraId="6E70ACA3" w14:textId="77777777" w:rsidR="000140C8" w:rsidRPr="009F47FE" w:rsidRDefault="000140C8" w:rsidP="000140C8">
            <w:pPr>
              <w:rPr>
                <w:sz w:val="18"/>
              </w:rPr>
            </w:pPr>
          </w:p>
        </w:tc>
      </w:tr>
    </w:tbl>
    <w:p w14:paraId="3FACBBBD" w14:textId="77777777" w:rsidR="00E660FE" w:rsidRPr="009F47FE" w:rsidRDefault="00E660FE" w:rsidP="00CE4F89">
      <w:pPr>
        <w:rPr>
          <w:b/>
          <w:sz w:val="10"/>
        </w:rPr>
      </w:pPr>
    </w:p>
    <w:p w14:paraId="60AB198D" w14:textId="77777777" w:rsidR="00CE4F89" w:rsidRPr="009F47FE" w:rsidRDefault="00CE4F89" w:rsidP="00CE4F89">
      <w:r w:rsidRPr="009F47FE">
        <w:t xml:space="preserve">Цена единицы продукции с НДС включает все налоги, обязательные платежи, стоимость её доставки до склада Получателя, стоимость тары, </w:t>
      </w:r>
      <w:r w:rsidRPr="009F47FE">
        <w:lastRenderedPageBreak/>
        <w:t>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14:paraId="1F001289" w14:textId="77777777" w:rsidR="00CE4F89" w:rsidRPr="009F47FE" w:rsidRDefault="00CE4F89" w:rsidP="00CE4F89">
      <w:pPr>
        <w:spacing w:before="60"/>
        <w:rPr>
          <w:b/>
          <w:sz w:val="10"/>
        </w:rPr>
      </w:pPr>
    </w:p>
    <w:p w14:paraId="366C23FB" w14:textId="424046E3" w:rsidR="00256873" w:rsidRPr="009F47FE" w:rsidRDefault="00256873" w:rsidP="00256873">
      <w:pPr>
        <w:rPr>
          <w:b/>
        </w:rPr>
      </w:pPr>
      <w:r w:rsidRPr="009F47FE">
        <w:rPr>
          <w:b/>
        </w:rPr>
        <w:t>Таблицы-</w:t>
      </w:r>
      <w:r w:rsidR="00052D21" w:rsidRPr="009F47FE">
        <w:rPr>
          <w:b/>
          <w:szCs w:val="24"/>
        </w:rPr>
        <w:t>2</w:t>
      </w:r>
      <w:r w:rsidRPr="009F47FE">
        <w:rPr>
          <w:b/>
        </w:rPr>
        <w:t>. Стоимость заключаемого(</w:t>
      </w:r>
      <w:proofErr w:type="spellStart"/>
      <w:r w:rsidRPr="009F47FE">
        <w:rPr>
          <w:b/>
        </w:rPr>
        <w:t>ых</w:t>
      </w:r>
      <w:proofErr w:type="spellEnd"/>
      <w:r w:rsidRPr="009F47FE">
        <w:rPr>
          <w:b/>
        </w:rPr>
        <w:t>) договора(</w:t>
      </w:r>
      <w:proofErr w:type="spellStart"/>
      <w:r w:rsidRPr="009F47FE">
        <w:rPr>
          <w:b/>
        </w:rPr>
        <w:t>ов</w:t>
      </w:r>
      <w:proofErr w:type="spellEnd"/>
      <w:r w:rsidRPr="009F47FE">
        <w:rPr>
          <w:b/>
        </w:rPr>
        <w:t>)</w:t>
      </w:r>
    </w:p>
    <w:p w14:paraId="6DAD3058" w14:textId="36EC39A6" w:rsidR="00256873" w:rsidRPr="009F47FE" w:rsidRDefault="00256873" w:rsidP="00256873">
      <w:r w:rsidRPr="009F47FE">
        <w:rPr>
          <w:b/>
        </w:rPr>
        <w:t xml:space="preserve">Таблица </w:t>
      </w:r>
      <w:r w:rsidR="00052D21" w:rsidRPr="009F47FE">
        <w:rPr>
          <w:b/>
          <w:szCs w:val="24"/>
        </w:rPr>
        <w:t>2</w:t>
      </w:r>
      <w:r w:rsidRPr="009F47FE">
        <w:rPr>
          <w:b/>
        </w:rPr>
        <w:t>.1. Итоговая стоимость заключаемого(</w:t>
      </w:r>
      <w:proofErr w:type="spellStart"/>
      <w:r w:rsidRPr="009F47FE">
        <w:rPr>
          <w:b/>
        </w:rPr>
        <w:t>ых</w:t>
      </w:r>
      <w:proofErr w:type="spellEnd"/>
      <w:r w:rsidRPr="009F47FE">
        <w:rPr>
          <w:b/>
        </w:rPr>
        <w:t>) договора(</w:t>
      </w:r>
      <w:proofErr w:type="spellStart"/>
      <w:r w:rsidRPr="009F47FE">
        <w:rPr>
          <w:b/>
        </w:rPr>
        <w:t>ов</w:t>
      </w:r>
      <w:proofErr w:type="spellEnd"/>
      <w:r w:rsidRPr="009F47FE">
        <w:rPr>
          <w:b/>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7"/>
        <w:gridCol w:w="5954"/>
      </w:tblGrid>
      <w:tr w:rsidR="00256873" w:rsidRPr="009F47FE" w14:paraId="67BBC9EC" w14:textId="77777777" w:rsidTr="00B05FBA">
        <w:trPr>
          <w:trHeight w:val="56"/>
        </w:trPr>
        <w:tc>
          <w:tcPr>
            <w:tcW w:w="8647" w:type="dxa"/>
            <w:tcBorders>
              <w:top w:val="single" w:sz="4" w:space="0" w:color="auto"/>
              <w:left w:val="single" w:sz="4" w:space="0" w:color="auto"/>
              <w:bottom w:val="single" w:sz="4" w:space="0" w:color="auto"/>
              <w:right w:val="single" w:sz="4" w:space="0" w:color="auto"/>
            </w:tcBorders>
          </w:tcPr>
          <w:p w14:paraId="282489D8" w14:textId="77777777" w:rsidR="00256873" w:rsidRPr="009F47FE" w:rsidRDefault="00256873" w:rsidP="00B05FBA">
            <w:pPr>
              <w:ind w:right="-45" w:firstLine="0"/>
              <w:rPr>
                <w:sz w:val="22"/>
              </w:rPr>
            </w:pPr>
            <w:r w:rsidRPr="009F47FE">
              <w:rPr>
                <w:sz w:val="22"/>
              </w:rPr>
              <w:t xml:space="preserve">Итоговая стоимость Заявки без НДС, </w:t>
            </w:r>
            <w:proofErr w:type="spellStart"/>
            <w:r w:rsidRPr="009F47FE">
              <w:rPr>
                <w:sz w:val="22"/>
              </w:rPr>
              <w:t>руб.РФ</w:t>
            </w:r>
            <w:proofErr w:type="spellEnd"/>
            <w:r w:rsidRPr="009F47FE">
              <w:rPr>
                <w:sz w:val="22"/>
              </w:rPr>
              <w:t>.</w:t>
            </w:r>
          </w:p>
        </w:tc>
        <w:tc>
          <w:tcPr>
            <w:tcW w:w="5954" w:type="dxa"/>
            <w:tcBorders>
              <w:top w:val="single" w:sz="4" w:space="0" w:color="auto"/>
              <w:left w:val="single" w:sz="4" w:space="0" w:color="auto"/>
              <w:bottom w:val="single" w:sz="4" w:space="0" w:color="auto"/>
              <w:right w:val="single" w:sz="4" w:space="0" w:color="auto"/>
            </w:tcBorders>
          </w:tcPr>
          <w:p w14:paraId="1CC8F046" w14:textId="77777777" w:rsidR="00256873" w:rsidRPr="009F47FE" w:rsidRDefault="00256873" w:rsidP="00B05FBA">
            <w:pPr>
              <w:ind w:right="-45" w:firstLine="0"/>
              <w:jc w:val="center"/>
              <w:rPr>
                <w:rStyle w:val="aff2"/>
                <w:b w:val="0"/>
                <w:i w:val="0"/>
                <w:sz w:val="22"/>
              </w:rPr>
            </w:pPr>
            <w:r w:rsidRPr="009F47FE">
              <w:rPr>
                <w:rStyle w:val="aff2"/>
                <w:sz w:val="22"/>
              </w:rPr>
              <w:t>_________________________________</w:t>
            </w:r>
          </w:p>
          <w:p w14:paraId="63B667DF" w14:textId="77777777" w:rsidR="00256873" w:rsidRPr="009F47FE" w:rsidRDefault="00256873" w:rsidP="00B05FBA">
            <w:pPr>
              <w:ind w:right="-45" w:firstLine="0"/>
              <w:jc w:val="center"/>
              <w:rPr>
                <w:sz w:val="16"/>
              </w:rPr>
            </w:pPr>
            <w:r w:rsidRPr="009F47FE">
              <w:rPr>
                <w:sz w:val="16"/>
              </w:rPr>
              <w:t>(итоговая стоимость, рублей</w:t>
            </w:r>
            <w:r w:rsidRPr="009F47FE">
              <w:rPr>
                <w:rStyle w:val="aff2"/>
                <w:sz w:val="16"/>
              </w:rPr>
              <w:t xml:space="preserve"> РФ</w:t>
            </w:r>
            <w:r w:rsidRPr="009F47FE">
              <w:rPr>
                <w:sz w:val="16"/>
              </w:rPr>
              <w:t>, без НДС)</w:t>
            </w:r>
          </w:p>
        </w:tc>
      </w:tr>
      <w:tr w:rsidR="00256873" w:rsidRPr="009F47FE" w14:paraId="2F345A16" w14:textId="77777777" w:rsidTr="00B05FBA">
        <w:trPr>
          <w:trHeight w:val="20"/>
        </w:trPr>
        <w:tc>
          <w:tcPr>
            <w:tcW w:w="8647" w:type="dxa"/>
            <w:tcBorders>
              <w:top w:val="single" w:sz="4" w:space="0" w:color="auto"/>
              <w:left w:val="single" w:sz="4" w:space="0" w:color="auto"/>
              <w:bottom w:val="single" w:sz="4" w:space="0" w:color="auto"/>
              <w:right w:val="single" w:sz="4" w:space="0" w:color="auto"/>
            </w:tcBorders>
          </w:tcPr>
          <w:p w14:paraId="2A3E62DD" w14:textId="77777777" w:rsidR="00256873" w:rsidRPr="009F47FE" w:rsidRDefault="00256873" w:rsidP="00B05FBA">
            <w:pPr>
              <w:ind w:firstLine="0"/>
              <w:rPr>
                <w:sz w:val="22"/>
              </w:rPr>
            </w:pPr>
            <w:r w:rsidRPr="009F47FE">
              <w:rPr>
                <w:sz w:val="22"/>
              </w:rPr>
              <w:t>кроме того НДС, руб.</w:t>
            </w:r>
          </w:p>
        </w:tc>
        <w:tc>
          <w:tcPr>
            <w:tcW w:w="5954" w:type="dxa"/>
            <w:tcBorders>
              <w:top w:val="single" w:sz="4" w:space="0" w:color="auto"/>
              <w:left w:val="single" w:sz="4" w:space="0" w:color="auto"/>
              <w:bottom w:val="single" w:sz="4" w:space="0" w:color="auto"/>
              <w:right w:val="single" w:sz="4" w:space="0" w:color="auto"/>
            </w:tcBorders>
          </w:tcPr>
          <w:p w14:paraId="366382FD" w14:textId="77777777" w:rsidR="00256873" w:rsidRPr="009F47FE" w:rsidRDefault="00256873" w:rsidP="00B05FBA">
            <w:pPr>
              <w:ind w:right="-45" w:firstLine="0"/>
              <w:jc w:val="center"/>
              <w:rPr>
                <w:rStyle w:val="aff2"/>
                <w:b w:val="0"/>
                <w:i w:val="0"/>
                <w:sz w:val="22"/>
              </w:rPr>
            </w:pPr>
            <w:r w:rsidRPr="009F47FE">
              <w:rPr>
                <w:rStyle w:val="aff2"/>
                <w:sz w:val="22"/>
              </w:rPr>
              <w:t>_________________________________</w:t>
            </w:r>
          </w:p>
          <w:p w14:paraId="22A5016C" w14:textId="77777777" w:rsidR="00256873" w:rsidRPr="009F47FE" w:rsidRDefault="00256873" w:rsidP="00B05FBA">
            <w:pPr>
              <w:ind w:right="-45" w:firstLine="0"/>
              <w:jc w:val="center"/>
              <w:rPr>
                <w:sz w:val="16"/>
              </w:rPr>
            </w:pPr>
            <w:r w:rsidRPr="009F47FE">
              <w:rPr>
                <w:sz w:val="16"/>
              </w:rPr>
              <w:t>(НДС по итоговой стоимости, рублей)</w:t>
            </w:r>
          </w:p>
        </w:tc>
      </w:tr>
      <w:tr w:rsidR="00256873" w:rsidRPr="009F47FE" w14:paraId="2E86AE2C" w14:textId="77777777" w:rsidTr="00B05FBA">
        <w:trPr>
          <w:trHeight w:val="20"/>
        </w:trPr>
        <w:tc>
          <w:tcPr>
            <w:tcW w:w="8647" w:type="dxa"/>
            <w:tcBorders>
              <w:top w:val="single" w:sz="4" w:space="0" w:color="auto"/>
              <w:left w:val="single" w:sz="4" w:space="0" w:color="auto"/>
              <w:bottom w:val="single" w:sz="4" w:space="0" w:color="auto"/>
              <w:right w:val="single" w:sz="4" w:space="0" w:color="auto"/>
            </w:tcBorders>
          </w:tcPr>
          <w:p w14:paraId="0670CD45" w14:textId="77777777" w:rsidR="00256873" w:rsidRPr="009F47FE" w:rsidRDefault="00256873" w:rsidP="00B05FBA">
            <w:pPr>
              <w:ind w:firstLine="0"/>
              <w:rPr>
                <w:sz w:val="22"/>
              </w:rPr>
            </w:pPr>
            <w:r w:rsidRPr="009F47FE">
              <w:rPr>
                <w:sz w:val="22"/>
              </w:rPr>
              <w:t>итого с НДС, руб.</w:t>
            </w:r>
          </w:p>
        </w:tc>
        <w:tc>
          <w:tcPr>
            <w:tcW w:w="5954" w:type="dxa"/>
            <w:tcBorders>
              <w:top w:val="single" w:sz="4" w:space="0" w:color="auto"/>
              <w:left w:val="single" w:sz="4" w:space="0" w:color="auto"/>
              <w:bottom w:val="single" w:sz="4" w:space="0" w:color="auto"/>
              <w:right w:val="single" w:sz="4" w:space="0" w:color="auto"/>
            </w:tcBorders>
          </w:tcPr>
          <w:p w14:paraId="307F8A49" w14:textId="77777777" w:rsidR="00256873" w:rsidRPr="009F47FE" w:rsidRDefault="00256873" w:rsidP="00B05FBA">
            <w:pPr>
              <w:ind w:right="-45" w:firstLine="0"/>
              <w:jc w:val="center"/>
              <w:rPr>
                <w:rStyle w:val="aff2"/>
                <w:b w:val="0"/>
                <w:i w:val="0"/>
                <w:sz w:val="22"/>
              </w:rPr>
            </w:pPr>
            <w:r w:rsidRPr="009F47FE">
              <w:rPr>
                <w:rStyle w:val="aff2"/>
                <w:sz w:val="22"/>
              </w:rPr>
              <w:t>_________________________________</w:t>
            </w:r>
          </w:p>
          <w:p w14:paraId="27E8F188" w14:textId="77777777" w:rsidR="00256873" w:rsidRPr="009F47FE" w:rsidRDefault="00256873" w:rsidP="00B05FBA">
            <w:pPr>
              <w:ind w:right="-45" w:firstLine="0"/>
              <w:jc w:val="center"/>
              <w:rPr>
                <w:sz w:val="16"/>
              </w:rPr>
            </w:pPr>
            <w:r w:rsidRPr="009F47FE">
              <w:rPr>
                <w:sz w:val="16"/>
              </w:rPr>
              <w:t>(полная итоговая стоимость, рублей, с НДС)</w:t>
            </w:r>
          </w:p>
        </w:tc>
      </w:tr>
    </w:tbl>
    <w:p w14:paraId="7FD4978F" w14:textId="77777777" w:rsidR="00256873" w:rsidRPr="009F47FE" w:rsidRDefault="00256873" w:rsidP="00256873">
      <w:pPr>
        <w:rPr>
          <w:b/>
          <w:sz w:val="10"/>
        </w:rPr>
      </w:pPr>
    </w:p>
    <w:p w14:paraId="19C75764" w14:textId="1F6C5E36" w:rsidR="00256873" w:rsidRPr="009F47FE" w:rsidRDefault="00256873" w:rsidP="00256873">
      <w:r w:rsidRPr="009F47FE">
        <w:rPr>
          <w:b/>
        </w:rPr>
        <w:t xml:space="preserve">Таблица </w:t>
      </w:r>
      <w:r w:rsidR="00052D21" w:rsidRPr="009F47FE">
        <w:rPr>
          <w:b/>
          <w:szCs w:val="24"/>
        </w:rPr>
        <w:t>2</w:t>
      </w:r>
      <w:r w:rsidRPr="009F47FE">
        <w:rPr>
          <w:b/>
        </w:rPr>
        <w:t>.2. Стоимость заключаемого(</w:t>
      </w:r>
      <w:proofErr w:type="spellStart"/>
      <w:r w:rsidRPr="009F47FE">
        <w:rPr>
          <w:b/>
        </w:rPr>
        <w:t>ых</w:t>
      </w:r>
      <w:proofErr w:type="spellEnd"/>
      <w:r w:rsidRPr="009F47FE">
        <w:rPr>
          <w:b/>
        </w:rPr>
        <w:t>) договора(</w:t>
      </w:r>
      <w:proofErr w:type="spellStart"/>
      <w:r w:rsidRPr="009F47FE">
        <w:rPr>
          <w:b/>
        </w:rPr>
        <w:t>ов</w:t>
      </w:r>
      <w:proofErr w:type="spellEnd"/>
      <w:r w:rsidRPr="009F47FE">
        <w:rPr>
          <w:b/>
        </w:rPr>
        <w:t>) с разбиением по филиалам</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7653"/>
        <w:gridCol w:w="6096"/>
      </w:tblGrid>
      <w:tr w:rsidR="00256873" w:rsidRPr="009F47FE" w14:paraId="2981E0DA" w14:textId="77777777" w:rsidTr="00B05FBA">
        <w:trPr>
          <w:trHeight w:val="190"/>
        </w:trPr>
        <w:tc>
          <w:tcPr>
            <w:tcW w:w="993" w:type="dxa"/>
            <w:vAlign w:val="center"/>
          </w:tcPr>
          <w:p w14:paraId="0F705659" w14:textId="77777777" w:rsidR="00256873" w:rsidRPr="009F47FE" w:rsidRDefault="00256873" w:rsidP="00B05FBA">
            <w:pPr>
              <w:ind w:firstLine="0"/>
              <w:jc w:val="center"/>
              <w:rPr>
                <w:rStyle w:val="aff2"/>
                <w:b w:val="0"/>
                <w:i w:val="0"/>
              </w:rPr>
            </w:pPr>
            <w:r w:rsidRPr="009F47FE">
              <w:rPr>
                <w:rStyle w:val="aff2"/>
              </w:rPr>
              <w:t>№ п/п</w:t>
            </w:r>
          </w:p>
        </w:tc>
        <w:tc>
          <w:tcPr>
            <w:tcW w:w="7653" w:type="dxa"/>
            <w:vAlign w:val="center"/>
          </w:tcPr>
          <w:p w14:paraId="63AD3E97" w14:textId="77777777" w:rsidR="00256873" w:rsidRPr="009F47FE" w:rsidRDefault="00256873" w:rsidP="00B05FBA">
            <w:pPr>
              <w:ind w:firstLine="0"/>
              <w:jc w:val="center"/>
              <w:rPr>
                <w:rStyle w:val="aff2"/>
                <w:b w:val="0"/>
                <w:i w:val="0"/>
              </w:rPr>
            </w:pPr>
            <w:r w:rsidRPr="009F47FE">
              <w:rPr>
                <w:rStyle w:val="aff2"/>
              </w:rPr>
              <w:t>Наименование</w:t>
            </w:r>
          </w:p>
        </w:tc>
        <w:tc>
          <w:tcPr>
            <w:tcW w:w="6096" w:type="dxa"/>
            <w:vAlign w:val="center"/>
          </w:tcPr>
          <w:p w14:paraId="084711C8" w14:textId="77777777" w:rsidR="00256873" w:rsidRPr="009F47FE" w:rsidRDefault="00256873" w:rsidP="00B05FBA">
            <w:pPr>
              <w:ind w:firstLine="0"/>
              <w:jc w:val="center"/>
              <w:rPr>
                <w:rStyle w:val="aff2"/>
                <w:b w:val="0"/>
                <w:i w:val="0"/>
              </w:rPr>
            </w:pPr>
            <w:r w:rsidRPr="009F47FE">
              <w:rPr>
                <w:rStyle w:val="aff2"/>
              </w:rPr>
              <w:t>Итоговая сумма</w:t>
            </w:r>
          </w:p>
        </w:tc>
      </w:tr>
      <w:tr w:rsidR="00256873" w:rsidRPr="009F47FE" w14:paraId="7E47DCFE" w14:textId="77777777" w:rsidTr="00B05FBA">
        <w:trPr>
          <w:trHeight w:val="340"/>
        </w:trPr>
        <w:tc>
          <w:tcPr>
            <w:tcW w:w="993" w:type="dxa"/>
            <w:vMerge w:val="restart"/>
            <w:vAlign w:val="center"/>
          </w:tcPr>
          <w:p w14:paraId="769BD1B3" w14:textId="77777777" w:rsidR="00256873" w:rsidRPr="009F47FE" w:rsidRDefault="00256873" w:rsidP="00B05FBA">
            <w:pPr>
              <w:ind w:firstLine="0"/>
              <w:jc w:val="center"/>
              <w:rPr>
                <w:rStyle w:val="aff2"/>
                <w:b w:val="0"/>
                <w:i w:val="0"/>
              </w:rPr>
            </w:pPr>
            <w:r w:rsidRPr="009F47FE">
              <w:rPr>
                <w:rStyle w:val="aff2"/>
              </w:rPr>
              <w:t>1</w:t>
            </w:r>
          </w:p>
        </w:tc>
        <w:tc>
          <w:tcPr>
            <w:tcW w:w="7653" w:type="dxa"/>
            <w:vMerge w:val="restart"/>
            <w:vAlign w:val="center"/>
          </w:tcPr>
          <w:p w14:paraId="52C8BD4E" w14:textId="77777777" w:rsidR="00256873" w:rsidRPr="009F47FE" w:rsidRDefault="00256873" w:rsidP="00E43FED">
            <w:pPr>
              <w:ind w:firstLine="0"/>
              <w:jc w:val="center"/>
              <w:rPr>
                <w:rStyle w:val="aff2"/>
                <w:b w:val="0"/>
                <w:i w:val="0"/>
              </w:rPr>
            </w:pPr>
            <w:r w:rsidRPr="009F47FE">
              <w:rPr>
                <w:rStyle w:val="aff2"/>
              </w:rPr>
              <w:t>филиал ПАО «</w:t>
            </w:r>
            <w:r w:rsidR="00E43FED" w:rsidRPr="009F47FE">
              <w:rPr>
                <w:b/>
                <w:i/>
                <w:shd w:val="clear" w:color="auto" w:fill="FFFF99"/>
              </w:rPr>
              <w:t>Россети Центр</w:t>
            </w:r>
            <w:r w:rsidRPr="009F47FE">
              <w:rPr>
                <w:rStyle w:val="aff2"/>
              </w:rPr>
              <w:t>» «………………….»</w:t>
            </w:r>
            <w:r w:rsidR="005F79A2" w:rsidRPr="009F47FE">
              <w:rPr>
                <w:rStyle w:val="aff2"/>
              </w:rPr>
              <w:t>*(см. инструкцию)</w:t>
            </w:r>
          </w:p>
        </w:tc>
        <w:tc>
          <w:tcPr>
            <w:tcW w:w="6096" w:type="dxa"/>
            <w:noWrap/>
            <w:vAlign w:val="center"/>
          </w:tcPr>
          <w:p w14:paraId="7A134E25" w14:textId="77777777" w:rsidR="00256873" w:rsidRPr="009F47FE" w:rsidRDefault="00256873" w:rsidP="00B05FBA">
            <w:pPr>
              <w:ind w:firstLine="0"/>
              <w:jc w:val="center"/>
              <w:rPr>
                <w:rStyle w:val="aff2"/>
                <w:b w:val="0"/>
                <w:i w:val="0"/>
              </w:rPr>
            </w:pPr>
            <w:r w:rsidRPr="009F47FE">
              <w:rPr>
                <w:rStyle w:val="aff2"/>
              </w:rPr>
              <w:t>_________________________________________________</w:t>
            </w:r>
          </w:p>
          <w:p w14:paraId="51A9E876" w14:textId="77777777" w:rsidR="00256873" w:rsidRPr="009F47FE" w:rsidRDefault="00256873" w:rsidP="00B05FBA">
            <w:pPr>
              <w:ind w:right="-45" w:firstLine="0"/>
              <w:jc w:val="center"/>
              <w:rPr>
                <w:rStyle w:val="aff2"/>
                <w:b w:val="0"/>
                <w:i w:val="0"/>
                <w:sz w:val="16"/>
              </w:rPr>
            </w:pPr>
            <w:r w:rsidRPr="009F47FE">
              <w:rPr>
                <w:sz w:val="16"/>
              </w:rPr>
              <w:t>(полная итоговая стоимость, рублей, без НДС)</w:t>
            </w:r>
          </w:p>
        </w:tc>
      </w:tr>
      <w:tr w:rsidR="00256873" w:rsidRPr="009F47FE" w14:paraId="3B3E95A2" w14:textId="77777777" w:rsidTr="00B05FBA">
        <w:trPr>
          <w:trHeight w:val="564"/>
        </w:trPr>
        <w:tc>
          <w:tcPr>
            <w:tcW w:w="993" w:type="dxa"/>
            <w:vMerge/>
            <w:vAlign w:val="center"/>
          </w:tcPr>
          <w:p w14:paraId="25F5EC38" w14:textId="77777777" w:rsidR="00256873" w:rsidRPr="009F47FE" w:rsidRDefault="00256873" w:rsidP="00B05FBA">
            <w:pPr>
              <w:ind w:firstLine="0"/>
              <w:jc w:val="center"/>
              <w:rPr>
                <w:rStyle w:val="aff2"/>
                <w:b w:val="0"/>
                <w:i w:val="0"/>
              </w:rPr>
            </w:pPr>
          </w:p>
        </w:tc>
        <w:tc>
          <w:tcPr>
            <w:tcW w:w="7653" w:type="dxa"/>
            <w:vMerge/>
            <w:vAlign w:val="center"/>
          </w:tcPr>
          <w:p w14:paraId="6673E234" w14:textId="77777777" w:rsidR="00256873" w:rsidRPr="009F47FE" w:rsidRDefault="00256873" w:rsidP="00B05FBA">
            <w:pPr>
              <w:ind w:firstLine="0"/>
              <w:jc w:val="center"/>
              <w:rPr>
                <w:rStyle w:val="aff2"/>
                <w:b w:val="0"/>
                <w:i w:val="0"/>
              </w:rPr>
            </w:pPr>
          </w:p>
        </w:tc>
        <w:tc>
          <w:tcPr>
            <w:tcW w:w="6096" w:type="dxa"/>
            <w:noWrap/>
          </w:tcPr>
          <w:p w14:paraId="06B9D822" w14:textId="77777777" w:rsidR="00256873" w:rsidRPr="009F47FE" w:rsidRDefault="00256873" w:rsidP="00B05FBA">
            <w:pPr>
              <w:ind w:firstLine="0"/>
              <w:jc w:val="center"/>
              <w:rPr>
                <w:rStyle w:val="aff2"/>
                <w:b w:val="0"/>
                <w:i w:val="0"/>
              </w:rPr>
            </w:pPr>
            <w:r w:rsidRPr="009F47FE">
              <w:rPr>
                <w:rStyle w:val="aff2"/>
              </w:rPr>
              <w:t>_________________________________________________</w:t>
            </w:r>
          </w:p>
          <w:p w14:paraId="22A551C4" w14:textId="77777777" w:rsidR="00256873" w:rsidRPr="009F47FE" w:rsidRDefault="00256873" w:rsidP="00B05FBA">
            <w:pPr>
              <w:ind w:right="-45" w:firstLine="0"/>
              <w:jc w:val="center"/>
              <w:rPr>
                <w:rStyle w:val="aff2"/>
                <w:b w:val="0"/>
                <w:i w:val="0"/>
                <w:sz w:val="16"/>
              </w:rPr>
            </w:pPr>
            <w:r w:rsidRPr="009F47FE">
              <w:rPr>
                <w:sz w:val="16"/>
              </w:rPr>
              <w:t>(НДС по итоговой стоимости, рублей)</w:t>
            </w:r>
          </w:p>
        </w:tc>
      </w:tr>
      <w:tr w:rsidR="00256873" w:rsidRPr="009F47FE" w14:paraId="4BD7589C" w14:textId="77777777" w:rsidTr="00B05FBA">
        <w:trPr>
          <w:trHeight w:val="340"/>
        </w:trPr>
        <w:tc>
          <w:tcPr>
            <w:tcW w:w="993" w:type="dxa"/>
            <w:vMerge/>
            <w:vAlign w:val="center"/>
          </w:tcPr>
          <w:p w14:paraId="6AFF41FD" w14:textId="77777777" w:rsidR="00256873" w:rsidRPr="009F47FE" w:rsidRDefault="00256873" w:rsidP="00B05FBA">
            <w:pPr>
              <w:ind w:firstLine="0"/>
              <w:jc w:val="center"/>
              <w:rPr>
                <w:rStyle w:val="aff2"/>
                <w:b w:val="0"/>
                <w:i w:val="0"/>
              </w:rPr>
            </w:pPr>
          </w:p>
        </w:tc>
        <w:tc>
          <w:tcPr>
            <w:tcW w:w="7653" w:type="dxa"/>
            <w:vMerge/>
            <w:vAlign w:val="center"/>
          </w:tcPr>
          <w:p w14:paraId="5D937474" w14:textId="77777777" w:rsidR="00256873" w:rsidRPr="009F47FE" w:rsidRDefault="00256873" w:rsidP="00B05FBA">
            <w:pPr>
              <w:ind w:firstLine="0"/>
              <w:jc w:val="center"/>
              <w:rPr>
                <w:rStyle w:val="aff2"/>
                <w:b w:val="0"/>
                <w:i w:val="0"/>
              </w:rPr>
            </w:pPr>
          </w:p>
        </w:tc>
        <w:tc>
          <w:tcPr>
            <w:tcW w:w="6096" w:type="dxa"/>
            <w:noWrap/>
          </w:tcPr>
          <w:p w14:paraId="7CE7758E" w14:textId="77777777" w:rsidR="00256873" w:rsidRPr="009F47FE" w:rsidRDefault="00256873" w:rsidP="00B05FBA">
            <w:pPr>
              <w:ind w:firstLine="0"/>
              <w:jc w:val="center"/>
              <w:rPr>
                <w:rStyle w:val="aff2"/>
                <w:b w:val="0"/>
                <w:i w:val="0"/>
              </w:rPr>
            </w:pPr>
            <w:r w:rsidRPr="009F47FE">
              <w:rPr>
                <w:rStyle w:val="aff2"/>
              </w:rPr>
              <w:t>_________________________________________________</w:t>
            </w:r>
          </w:p>
          <w:p w14:paraId="5695CC9C" w14:textId="77777777" w:rsidR="00256873" w:rsidRPr="009F47FE" w:rsidRDefault="00256873" w:rsidP="00B05FBA">
            <w:pPr>
              <w:ind w:right="-45" w:firstLine="0"/>
              <w:jc w:val="center"/>
              <w:rPr>
                <w:sz w:val="16"/>
              </w:rPr>
            </w:pPr>
            <w:r w:rsidRPr="009F47FE">
              <w:rPr>
                <w:sz w:val="16"/>
              </w:rPr>
              <w:t>(полная итоговая стоимость, рублей, с НДС)</w:t>
            </w:r>
          </w:p>
        </w:tc>
      </w:tr>
      <w:tr w:rsidR="00256873" w:rsidRPr="009F47FE" w14:paraId="327891AA" w14:textId="77777777" w:rsidTr="00B05FBA">
        <w:trPr>
          <w:trHeight w:val="340"/>
        </w:trPr>
        <w:tc>
          <w:tcPr>
            <w:tcW w:w="993" w:type="dxa"/>
            <w:vMerge w:val="restart"/>
            <w:vAlign w:val="center"/>
          </w:tcPr>
          <w:p w14:paraId="1F6F2DA5" w14:textId="77777777" w:rsidR="00256873" w:rsidRPr="009F47FE" w:rsidRDefault="00256873" w:rsidP="00B05FBA">
            <w:pPr>
              <w:ind w:firstLine="0"/>
              <w:jc w:val="center"/>
              <w:rPr>
                <w:rStyle w:val="aff2"/>
                <w:b w:val="0"/>
                <w:i w:val="0"/>
              </w:rPr>
            </w:pPr>
            <w:r w:rsidRPr="009F47FE">
              <w:rPr>
                <w:rStyle w:val="aff2"/>
              </w:rPr>
              <w:t>2</w:t>
            </w:r>
          </w:p>
        </w:tc>
        <w:tc>
          <w:tcPr>
            <w:tcW w:w="7653" w:type="dxa"/>
            <w:vMerge w:val="restart"/>
            <w:vAlign w:val="center"/>
          </w:tcPr>
          <w:p w14:paraId="0736C5AC" w14:textId="77777777" w:rsidR="00256873" w:rsidRPr="009F47FE" w:rsidRDefault="00256873" w:rsidP="00B05FBA">
            <w:pPr>
              <w:ind w:firstLine="0"/>
              <w:jc w:val="center"/>
              <w:rPr>
                <w:rStyle w:val="aff2"/>
                <w:b w:val="0"/>
                <w:i w:val="0"/>
              </w:rPr>
            </w:pPr>
            <w:r w:rsidRPr="009F47FE">
              <w:rPr>
                <w:rStyle w:val="aff2"/>
              </w:rPr>
              <w:t>филиал ПАО «</w:t>
            </w:r>
            <w:r w:rsidR="00E43FED" w:rsidRPr="009F47FE">
              <w:rPr>
                <w:b/>
                <w:i/>
                <w:shd w:val="clear" w:color="auto" w:fill="FFFF99"/>
              </w:rPr>
              <w:t>Россети Центр и Приволжье</w:t>
            </w:r>
            <w:r w:rsidRPr="009F47FE">
              <w:rPr>
                <w:rStyle w:val="aff2"/>
              </w:rPr>
              <w:t>» «………………….»</w:t>
            </w:r>
            <w:r w:rsidR="005F79A2" w:rsidRPr="009F47FE">
              <w:rPr>
                <w:rStyle w:val="aff2"/>
              </w:rPr>
              <w:t>*(см. инструкцию)</w:t>
            </w:r>
          </w:p>
        </w:tc>
        <w:tc>
          <w:tcPr>
            <w:tcW w:w="6096" w:type="dxa"/>
            <w:noWrap/>
            <w:vAlign w:val="center"/>
          </w:tcPr>
          <w:p w14:paraId="5B4A09D6" w14:textId="77777777" w:rsidR="00256873" w:rsidRPr="009F47FE" w:rsidRDefault="00256873" w:rsidP="00B05FBA">
            <w:pPr>
              <w:ind w:firstLine="0"/>
              <w:jc w:val="center"/>
              <w:rPr>
                <w:rStyle w:val="aff2"/>
                <w:b w:val="0"/>
                <w:i w:val="0"/>
              </w:rPr>
            </w:pPr>
            <w:r w:rsidRPr="009F47FE">
              <w:rPr>
                <w:rStyle w:val="aff2"/>
              </w:rPr>
              <w:t>_________________________________________________</w:t>
            </w:r>
          </w:p>
          <w:p w14:paraId="426832FB" w14:textId="77777777" w:rsidR="00256873" w:rsidRPr="009F47FE" w:rsidRDefault="00256873" w:rsidP="00B05FBA">
            <w:pPr>
              <w:ind w:right="-45" w:firstLine="0"/>
              <w:jc w:val="center"/>
              <w:rPr>
                <w:rStyle w:val="aff2"/>
                <w:b w:val="0"/>
                <w:i w:val="0"/>
                <w:sz w:val="16"/>
              </w:rPr>
            </w:pPr>
            <w:r w:rsidRPr="009F47FE">
              <w:rPr>
                <w:sz w:val="16"/>
              </w:rPr>
              <w:t>(полная итоговая стоимость, рублей, без НДС)</w:t>
            </w:r>
          </w:p>
        </w:tc>
      </w:tr>
      <w:tr w:rsidR="00256873" w:rsidRPr="009F47FE" w14:paraId="2B7CBBB0" w14:textId="77777777" w:rsidTr="00B05FBA">
        <w:trPr>
          <w:trHeight w:val="340"/>
        </w:trPr>
        <w:tc>
          <w:tcPr>
            <w:tcW w:w="993" w:type="dxa"/>
            <w:vMerge/>
            <w:vAlign w:val="center"/>
          </w:tcPr>
          <w:p w14:paraId="5678EF5D" w14:textId="77777777" w:rsidR="00256873" w:rsidRPr="009F47FE" w:rsidRDefault="00256873" w:rsidP="00B05FBA">
            <w:pPr>
              <w:ind w:firstLine="0"/>
              <w:jc w:val="center"/>
              <w:rPr>
                <w:rStyle w:val="aff2"/>
                <w:b w:val="0"/>
                <w:i w:val="0"/>
              </w:rPr>
            </w:pPr>
          </w:p>
        </w:tc>
        <w:tc>
          <w:tcPr>
            <w:tcW w:w="7653" w:type="dxa"/>
            <w:vMerge/>
            <w:vAlign w:val="center"/>
          </w:tcPr>
          <w:p w14:paraId="78839CFF" w14:textId="77777777" w:rsidR="00256873" w:rsidRPr="009F47FE" w:rsidRDefault="00256873" w:rsidP="00B05FBA">
            <w:pPr>
              <w:ind w:firstLine="0"/>
              <w:jc w:val="center"/>
              <w:rPr>
                <w:rStyle w:val="aff2"/>
                <w:b w:val="0"/>
                <w:i w:val="0"/>
              </w:rPr>
            </w:pPr>
          </w:p>
        </w:tc>
        <w:tc>
          <w:tcPr>
            <w:tcW w:w="6096" w:type="dxa"/>
            <w:noWrap/>
          </w:tcPr>
          <w:p w14:paraId="6C2AD726" w14:textId="77777777" w:rsidR="00256873" w:rsidRPr="009F47FE" w:rsidRDefault="00256873" w:rsidP="00B05FBA">
            <w:pPr>
              <w:ind w:firstLine="0"/>
              <w:jc w:val="center"/>
              <w:rPr>
                <w:rStyle w:val="aff2"/>
                <w:b w:val="0"/>
                <w:i w:val="0"/>
              </w:rPr>
            </w:pPr>
            <w:r w:rsidRPr="009F47FE">
              <w:rPr>
                <w:rStyle w:val="aff2"/>
              </w:rPr>
              <w:t>_________________________________________________</w:t>
            </w:r>
          </w:p>
          <w:p w14:paraId="428CB807" w14:textId="77777777" w:rsidR="00256873" w:rsidRPr="009F47FE" w:rsidRDefault="00256873" w:rsidP="00B05FBA">
            <w:pPr>
              <w:ind w:right="-45" w:firstLine="0"/>
              <w:jc w:val="center"/>
              <w:rPr>
                <w:rStyle w:val="aff2"/>
                <w:b w:val="0"/>
                <w:i w:val="0"/>
                <w:sz w:val="16"/>
              </w:rPr>
            </w:pPr>
            <w:r w:rsidRPr="009F47FE">
              <w:rPr>
                <w:sz w:val="16"/>
              </w:rPr>
              <w:t>(НДС по итоговой стоимости, рублей)</w:t>
            </w:r>
          </w:p>
        </w:tc>
      </w:tr>
      <w:tr w:rsidR="00256873" w:rsidRPr="009F47FE" w14:paraId="44292EFD" w14:textId="77777777" w:rsidTr="00B05FBA">
        <w:trPr>
          <w:trHeight w:val="340"/>
        </w:trPr>
        <w:tc>
          <w:tcPr>
            <w:tcW w:w="993" w:type="dxa"/>
            <w:vMerge/>
            <w:vAlign w:val="center"/>
          </w:tcPr>
          <w:p w14:paraId="6B390BED" w14:textId="77777777" w:rsidR="00256873" w:rsidRPr="009F47FE" w:rsidRDefault="00256873" w:rsidP="00B05FBA">
            <w:pPr>
              <w:ind w:firstLine="0"/>
              <w:jc w:val="center"/>
              <w:rPr>
                <w:rStyle w:val="aff2"/>
                <w:b w:val="0"/>
                <w:i w:val="0"/>
              </w:rPr>
            </w:pPr>
          </w:p>
        </w:tc>
        <w:tc>
          <w:tcPr>
            <w:tcW w:w="7653" w:type="dxa"/>
            <w:vMerge/>
            <w:vAlign w:val="center"/>
          </w:tcPr>
          <w:p w14:paraId="068B7DC2" w14:textId="77777777" w:rsidR="00256873" w:rsidRPr="009F47FE" w:rsidRDefault="00256873" w:rsidP="00B05FBA">
            <w:pPr>
              <w:ind w:firstLine="0"/>
              <w:jc w:val="center"/>
              <w:rPr>
                <w:rStyle w:val="aff2"/>
                <w:b w:val="0"/>
                <w:i w:val="0"/>
              </w:rPr>
            </w:pPr>
          </w:p>
        </w:tc>
        <w:tc>
          <w:tcPr>
            <w:tcW w:w="6096" w:type="dxa"/>
            <w:noWrap/>
          </w:tcPr>
          <w:p w14:paraId="30643C4A" w14:textId="77777777" w:rsidR="00256873" w:rsidRPr="009F47FE" w:rsidRDefault="00256873" w:rsidP="00B05FBA">
            <w:pPr>
              <w:ind w:firstLine="0"/>
              <w:jc w:val="center"/>
              <w:rPr>
                <w:rStyle w:val="aff2"/>
                <w:b w:val="0"/>
                <w:i w:val="0"/>
              </w:rPr>
            </w:pPr>
            <w:r w:rsidRPr="009F47FE">
              <w:rPr>
                <w:rStyle w:val="aff2"/>
              </w:rPr>
              <w:t>_________________________________________________</w:t>
            </w:r>
          </w:p>
          <w:p w14:paraId="1069C14C" w14:textId="77777777" w:rsidR="00256873" w:rsidRPr="009F47FE" w:rsidRDefault="00256873" w:rsidP="00B05FBA">
            <w:pPr>
              <w:ind w:right="-45" w:firstLine="0"/>
              <w:jc w:val="center"/>
              <w:rPr>
                <w:sz w:val="16"/>
              </w:rPr>
            </w:pPr>
            <w:r w:rsidRPr="009F47FE">
              <w:rPr>
                <w:sz w:val="16"/>
              </w:rPr>
              <w:t>(полная итоговая стоимость, рублей, с НДС)</w:t>
            </w:r>
          </w:p>
        </w:tc>
      </w:tr>
    </w:tbl>
    <w:p w14:paraId="7AFC8A74" w14:textId="77777777" w:rsidR="00BE3CB5" w:rsidRPr="009F47FE" w:rsidRDefault="00BE3CB5" w:rsidP="00BE3CB5">
      <w:pPr>
        <w:rPr>
          <w:sz w:val="10"/>
        </w:rPr>
      </w:pPr>
    </w:p>
    <w:p w14:paraId="45588F95" w14:textId="77777777" w:rsidR="00CE4F89" w:rsidRPr="009F47FE" w:rsidRDefault="00CE4F89" w:rsidP="00CE4F89">
      <w:r w:rsidRPr="009F47FE">
        <w:t>____________________________________</w:t>
      </w:r>
    </w:p>
    <w:p w14:paraId="71892250" w14:textId="77777777" w:rsidR="00CE4F89" w:rsidRPr="009F47FE" w:rsidRDefault="00CE4F89" w:rsidP="00CE4F89">
      <w:pPr>
        <w:ind w:right="10516"/>
        <w:jc w:val="center"/>
        <w:rPr>
          <w:vertAlign w:val="superscript"/>
        </w:rPr>
      </w:pPr>
      <w:r w:rsidRPr="009F47FE">
        <w:rPr>
          <w:vertAlign w:val="superscript"/>
        </w:rPr>
        <w:t>(подпись, М.П.)</w:t>
      </w:r>
    </w:p>
    <w:p w14:paraId="34F65970" w14:textId="77777777" w:rsidR="00CE4F89" w:rsidRPr="009F47FE" w:rsidRDefault="00CE4F89" w:rsidP="00CE4F89">
      <w:pPr>
        <w:ind w:right="10516"/>
      </w:pPr>
      <w:r w:rsidRPr="009F47FE">
        <w:t>____________________________________</w:t>
      </w:r>
    </w:p>
    <w:p w14:paraId="69D1F99F" w14:textId="77777777" w:rsidR="00CE4F89" w:rsidRPr="009F47FE" w:rsidRDefault="00CE4F89" w:rsidP="00CE4F89">
      <w:pPr>
        <w:ind w:right="10516"/>
        <w:jc w:val="center"/>
        <w:rPr>
          <w:vertAlign w:val="superscript"/>
        </w:rPr>
      </w:pPr>
      <w:r w:rsidRPr="009F47FE">
        <w:rPr>
          <w:vertAlign w:val="superscript"/>
        </w:rPr>
        <w:t>(фамилия, имя, отчество подписавшего, должность)</w:t>
      </w:r>
    </w:p>
    <w:p w14:paraId="37624418" w14:textId="77777777" w:rsidR="00CE4F89" w:rsidRPr="009F47FE" w:rsidRDefault="00CE4F89" w:rsidP="00CE4F89">
      <w:pPr>
        <w:tabs>
          <w:tab w:val="left" w:pos="567"/>
          <w:tab w:val="left" w:pos="1985"/>
        </w:tabs>
        <w:ind w:right="11083" w:firstLine="0"/>
        <w:jc w:val="center"/>
        <w:rPr>
          <w:sz w:val="6"/>
          <w:vertAlign w:val="superscript"/>
        </w:rPr>
      </w:pPr>
    </w:p>
    <w:p w14:paraId="4FDB25CF" w14:textId="77777777" w:rsidR="003E246C" w:rsidRPr="009F47FE" w:rsidRDefault="003E246C" w:rsidP="00514096">
      <w:pPr>
        <w:pBdr>
          <w:bottom w:val="single" w:sz="4" w:space="1" w:color="auto"/>
        </w:pBdr>
        <w:shd w:val="clear" w:color="auto" w:fill="E0E0E0"/>
        <w:tabs>
          <w:tab w:val="left" w:pos="567"/>
          <w:tab w:val="left" w:pos="1985"/>
        </w:tabs>
        <w:ind w:right="34" w:firstLine="0"/>
        <w:jc w:val="center"/>
        <w:rPr>
          <w:b/>
          <w:spacing w:val="36"/>
        </w:rPr>
      </w:pPr>
      <w:r w:rsidRPr="009F47FE">
        <w:rPr>
          <w:b/>
          <w:spacing w:val="36"/>
        </w:rPr>
        <w:t>конец формы</w:t>
      </w:r>
    </w:p>
    <w:p w14:paraId="25464EEB" w14:textId="77777777" w:rsidR="003E246C" w:rsidRPr="009F47FE" w:rsidRDefault="003E246C" w:rsidP="0077519A">
      <w:pPr>
        <w:pStyle w:val="3"/>
        <w:numPr>
          <w:ilvl w:val="2"/>
          <w:numId w:val="22"/>
        </w:numPr>
        <w:tabs>
          <w:tab w:val="left" w:pos="567"/>
          <w:tab w:val="left" w:pos="1985"/>
        </w:tabs>
        <w:ind w:left="0" w:right="34" w:firstLine="0"/>
        <w:rPr>
          <w:sz w:val="24"/>
        </w:rPr>
      </w:pPr>
      <w:r w:rsidRPr="009F47FE">
        <w:rPr>
          <w:b w:val="0"/>
        </w:rPr>
        <w:br w:type="page"/>
      </w:r>
      <w:bookmarkStart w:id="166" w:name="_Toc189224921"/>
      <w:bookmarkStart w:id="167" w:name="_Toc192172320"/>
      <w:r w:rsidRPr="009F47FE">
        <w:rPr>
          <w:sz w:val="24"/>
        </w:rPr>
        <w:lastRenderedPageBreak/>
        <w:t>Инструкции по заполнению</w:t>
      </w:r>
      <w:bookmarkEnd w:id="166"/>
      <w:bookmarkEnd w:id="167"/>
    </w:p>
    <w:p w14:paraId="154E433F" w14:textId="77777777" w:rsidR="00CE4F89" w:rsidRPr="009F47FE" w:rsidRDefault="00CE4F89" w:rsidP="0077519A">
      <w:pPr>
        <w:pStyle w:val="aff0"/>
        <w:numPr>
          <w:ilvl w:val="3"/>
          <w:numId w:val="22"/>
        </w:numPr>
        <w:tabs>
          <w:tab w:val="left" w:pos="567"/>
          <w:tab w:val="left" w:pos="1985"/>
        </w:tabs>
        <w:spacing w:line="240" w:lineRule="auto"/>
        <w:ind w:left="0" w:right="34" w:firstLine="1134"/>
        <w:rPr>
          <w:sz w:val="24"/>
          <w:lang w:val="ru-RU"/>
        </w:rPr>
      </w:pPr>
      <w:r w:rsidRPr="009F47FE">
        <w:rPr>
          <w:sz w:val="24"/>
          <w:lang w:val="ru-RU"/>
        </w:rPr>
        <w:t xml:space="preserve">Участник указывает свое фирменное наименование (в </w:t>
      </w:r>
      <w:proofErr w:type="spellStart"/>
      <w:r w:rsidRPr="009F47FE">
        <w:rPr>
          <w:sz w:val="24"/>
          <w:lang w:val="ru-RU"/>
        </w:rPr>
        <w:t>т.ч</w:t>
      </w:r>
      <w:proofErr w:type="spellEnd"/>
      <w:r w:rsidRPr="009F47FE">
        <w:rPr>
          <w:sz w:val="24"/>
          <w:lang w:val="ru-RU"/>
        </w:rPr>
        <w:t>. организационно-правовую форму) и свой адрес.</w:t>
      </w:r>
    </w:p>
    <w:p w14:paraId="7676925D" w14:textId="77777777" w:rsidR="00D35190" w:rsidRPr="009F47FE" w:rsidRDefault="00D35190" w:rsidP="0077519A">
      <w:pPr>
        <w:pStyle w:val="aff0"/>
        <w:numPr>
          <w:ilvl w:val="3"/>
          <w:numId w:val="22"/>
        </w:numPr>
        <w:tabs>
          <w:tab w:val="left" w:pos="567"/>
          <w:tab w:val="num" w:pos="1134"/>
          <w:tab w:val="left" w:pos="1985"/>
        </w:tabs>
        <w:snapToGrid w:val="0"/>
        <w:spacing w:before="100" w:beforeAutospacing="1" w:line="240" w:lineRule="auto"/>
        <w:ind w:left="0" w:right="34" w:firstLine="1134"/>
        <w:rPr>
          <w:sz w:val="24"/>
        </w:rPr>
      </w:pPr>
      <w:r w:rsidRPr="009F47FE">
        <w:rPr>
          <w:sz w:val="24"/>
          <w:lang w:val="ru-RU"/>
        </w:rPr>
        <w:t>Указывается предмет закупки.</w:t>
      </w:r>
    </w:p>
    <w:p w14:paraId="3DD9E8C1" w14:textId="77777777" w:rsidR="00CE4F89" w:rsidRPr="009F47FE" w:rsidRDefault="00872051" w:rsidP="0077519A">
      <w:pPr>
        <w:pStyle w:val="aff0"/>
        <w:numPr>
          <w:ilvl w:val="3"/>
          <w:numId w:val="22"/>
        </w:numPr>
        <w:tabs>
          <w:tab w:val="left" w:pos="567"/>
          <w:tab w:val="left" w:pos="1985"/>
        </w:tabs>
        <w:spacing w:line="240" w:lineRule="auto"/>
        <w:ind w:left="0" w:right="34" w:firstLine="1134"/>
        <w:rPr>
          <w:sz w:val="24"/>
          <w:lang w:val="ru-RU"/>
        </w:rPr>
      </w:pPr>
      <w:r w:rsidRPr="009F47FE">
        <w:rPr>
          <w:sz w:val="24"/>
        </w:rPr>
        <w:t>Сводная таблица стоимости поставок</w:t>
      </w:r>
      <w:r w:rsidRPr="009F47FE">
        <w:rPr>
          <w:sz w:val="24"/>
          <w:lang w:val="ru-RU"/>
        </w:rPr>
        <w:t xml:space="preserve"> </w:t>
      </w:r>
      <w:r w:rsidR="00CE4F89" w:rsidRPr="009F47FE">
        <w:rPr>
          <w:sz w:val="24"/>
          <w:lang w:val="ru-RU"/>
        </w:rPr>
        <w:t>подготавливается на основании Технического(их) задания(й) (часть II. «ТЕХНИЧЕСКАЯ ЧАСТЬ»)</w:t>
      </w:r>
      <w:r w:rsidR="00D35190" w:rsidRPr="009F47FE">
        <w:rPr>
          <w:sz w:val="24"/>
          <w:lang w:val="ru-RU"/>
        </w:rPr>
        <w:t xml:space="preserve"> и</w:t>
      </w:r>
      <w:r w:rsidRPr="009F47FE">
        <w:rPr>
          <w:sz w:val="24"/>
          <w:lang w:val="ru-RU"/>
        </w:rPr>
        <w:t xml:space="preserve"> </w:t>
      </w:r>
      <w:r w:rsidR="00D35190" w:rsidRPr="009F47FE">
        <w:rPr>
          <w:sz w:val="24"/>
        </w:rPr>
        <w:t>Предложени</w:t>
      </w:r>
      <w:r w:rsidR="00D35190" w:rsidRPr="009F47FE">
        <w:rPr>
          <w:sz w:val="24"/>
          <w:lang w:val="ru-RU"/>
        </w:rPr>
        <w:t>я</w:t>
      </w:r>
      <w:r w:rsidR="00D35190" w:rsidRPr="009F47FE">
        <w:rPr>
          <w:sz w:val="24"/>
        </w:rPr>
        <w:t xml:space="preserve"> в отношении предмета закупки </w:t>
      </w:r>
      <w:r w:rsidR="00720819" w:rsidRPr="009F47FE">
        <w:rPr>
          <w:sz w:val="24"/>
          <w:lang w:val="ru-RU"/>
        </w:rPr>
        <w:t xml:space="preserve">(подраздел </w:t>
      </w:r>
      <w:r w:rsidR="00720819" w:rsidRPr="009F47FE">
        <w:rPr>
          <w:sz w:val="24"/>
          <w:lang w:val="ru-RU"/>
        </w:rPr>
        <w:fldChar w:fldCharType="begin"/>
      </w:r>
      <w:r w:rsidR="00720819" w:rsidRPr="009F47FE">
        <w:rPr>
          <w:sz w:val="24"/>
          <w:lang w:val="ru-RU"/>
        </w:rPr>
        <w:instrText xml:space="preserve"> REF _Ref3818860 \r \h  \* MERGEFORMAT </w:instrText>
      </w:r>
      <w:r w:rsidR="00720819" w:rsidRPr="009F47FE">
        <w:rPr>
          <w:sz w:val="24"/>
          <w:lang w:val="ru-RU"/>
        </w:rPr>
      </w:r>
      <w:r w:rsidR="00720819" w:rsidRPr="009F47FE">
        <w:rPr>
          <w:sz w:val="24"/>
          <w:lang w:val="ru-RU"/>
        </w:rPr>
        <w:fldChar w:fldCharType="separate"/>
      </w:r>
      <w:r w:rsidR="0012707A" w:rsidRPr="009F47FE">
        <w:rPr>
          <w:sz w:val="24"/>
          <w:lang w:val="ru-RU"/>
        </w:rPr>
        <w:t>1.1</w:t>
      </w:r>
      <w:r w:rsidR="00720819" w:rsidRPr="009F47FE">
        <w:rPr>
          <w:sz w:val="24"/>
          <w:lang w:val="ru-RU"/>
        </w:rPr>
        <w:fldChar w:fldCharType="end"/>
      </w:r>
      <w:r w:rsidR="004840FC" w:rsidRPr="009F47FE">
        <w:rPr>
          <w:sz w:val="24"/>
          <w:lang w:val="ru-RU"/>
        </w:rPr>
        <w:t xml:space="preserve"> текущей части</w:t>
      </w:r>
      <w:r w:rsidR="00720819" w:rsidRPr="009F47FE">
        <w:rPr>
          <w:sz w:val="24"/>
          <w:lang w:val="ru-RU"/>
        </w:rPr>
        <w:t>)</w:t>
      </w:r>
      <w:r w:rsidR="00CE4F89" w:rsidRPr="009F47FE">
        <w:rPr>
          <w:sz w:val="24"/>
          <w:lang w:val="ru-RU"/>
        </w:rPr>
        <w:t xml:space="preserve">. В </w:t>
      </w:r>
      <w:r w:rsidR="00D35190" w:rsidRPr="009F47FE">
        <w:rPr>
          <w:sz w:val="24"/>
        </w:rPr>
        <w:t>Предложени</w:t>
      </w:r>
      <w:r w:rsidR="00D35190" w:rsidRPr="009F47FE">
        <w:rPr>
          <w:sz w:val="24"/>
          <w:lang w:val="ru-RU"/>
        </w:rPr>
        <w:t>и</w:t>
      </w:r>
      <w:r w:rsidR="00D35190" w:rsidRPr="009F47FE">
        <w:rPr>
          <w:sz w:val="24"/>
        </w:rPr>
        <w:t xml:space="preserve"> в отношении предмета закупки </w:t>
      </w:r>
      <w:r w:rsidRPr="009F47FE">
        <w:rPr>
          <w:sz w:val="24"/>
          <w:lang w:val="ru-RU"/>
        </w:rPr>
        <w:t xml:space="preserve">и </w:t>
      </w:r>
      <w:r w:rsidRPr="009F47FE">
        <w:rPr>
          <w:sz w:val="24"/>
        </w:rPr>
        <w:t>Сводн</w:t>
      </w:r>
      <w:r w:rsidRPr="009F47FE">
        <w:rPr>
          <w:sz w:val="24"/>
          <w:lang w:val="ru-RU"/>
        </w:rPr>
        <w:t>ой</w:t>
      </w:r>
      <w:r w:rsidRPr="009F47FE">
        <w:rPr>
          <w:sz w:val="24"/>
        </w:rPr>
        <w:t xml:space="preserve"> таблиц</w:t>
      </w:r>
      <w:r w:rsidRPr="009F47FE">
        <w:rPr>
          <w:sz w:val="24"/>
          <w:lang w:val="ru-RU"/>
        </w:rPr>
        <w:t>е</w:t>
      </w:r>
      <w:r w:rsidRPr="009F47FE">
        <w:rPr>
          <w:sz w:val="24"/>
        </w:rPr>
        <w:t xml:space="preserve"> стоимости поставок</w:t>
      </w:r>
      <w:r w:rsidR="00CE4F89" w:rsidRPr="009F47FE">
        <w:rPr>
          <w:sz w:val="24"/>
          <w:lang w:val="ru-RU"/>
        </w:rPr>
        <w:t xml:space="preserve"> не должна быть указана различная информация (тип-марка предлагаемой к поставке продукции, завод-изготовитель, иные параметры). Если в </w:t>
      </w:r>
      <w:r w:rsidR="00D35190" w:rsidRPr="009F47FE">
        <w:rPr>
          <w:sz w:val="24"/>
        </w:rPr>
        <w:t>Предложени</w:t>
      </w:r>
      <w:r w:rsidR="00D35190" w:rsidRPr="009F47FE">
        <w:rPr>
          <w:sz w:val="24"/>
          <w:lang w:val="ru-RU"/>
        </w:rPr>
        <w:t>я</w:t>
      </w:r>
      <w:r w:rsidR="00D35190" w:rsidRPr="009F47FE">
        <w:rPr>
          <w:sz w:val="24"/>
        </w:rPr>
        <w:t xml:space="preserve"> в отношении предмета закупки </w:t>
      </w:r>
      <w:r w:rsidRPr="009F47FE">
        <w:rPr>
          <w:sz w:val="24"/>
          <w:lang w:val="ru-RU"/>
        </w:rPr>
        <w:t xml:space="preserve">и </w:t>
      </w:r>
      <w:r w:rsidRPr="009F47FE">
        <w:rPr>
          <w:sz w:val="24"/>
        </w:rPr>
        <w:t>Сводн</w:t>
      </w:r>
      <w:r w:rsidRPr="009F47FE">
        <w:rPr>
          <w:sz w:val="24"/>
          <w:lang w:val="ru-RU"/>
        </w:rPr>
        <w:t>ой</w:t>
      </w:r>
      <w:r w:rsidRPr="009F47FE">
        <w:rPr>
          <w:sz w:val="24"/>
        </w:rPr>
        <w:t xml:space="preserve"> таблиц</w:t>
      </w:r>
      <w:r w:rsidRPr="009F47FE">
        <w:rPr>
          <w:sz w:val="24"/>
          <w:lang w:val="ru-RU"/>
        </w:rPr>
        <w:t>е</w:t>
      </w:r>
      <w:r w:rsidRPr="009F47FE">
        <w:rPr>
          <w:sz w:val="24"/>
        </w:rPr>
        <w:t xml:space="preserve"> стоимости поставок</w:t>
      </w:r>
      <w:r w:rsidR="00CE4F89" w:rsidRPr="009F47FE">
        <w:rPr>
          <w:sz w:val="24"/>
          <w:lang w:val="ru-RU"/>
        </w:rPr>
        <w:t xml:space="preserve"> указана различная информация (тип-марка предлагаемой к поставке продукции, завод-изготовитель, иные параметры) – такая Заявка будет отклонена.</w:t>
      </w:r>
    </w:p>
    <w:p w14:paraId="6FC10051" w14:textId="77777777" w:rsidR="00052D21" w:rsidRPr="009F47FE" w:rsidRDefault="00052D21" w:rsidP="0077519A">
      <w:pPr>
        <w:pStyle w:val="aff0"/>
        <w:numPr>
          <w:ilvl w:val="3"/>
          <w:numId w:val="22"/>
        </w:numPr>
        <w:tabs>
          <w:tab w:val="left" w:pos="567"/>
          <w:tab w:val="left" w:pos="1985"/>
        </w:tabs>
        <w:spacing w:line="240" w:lineRule="auto"/>
        <w:ind w:left="0" w:right="34" w:firstLine="1134"/>
        <w:rPr>
          <w:sz w:val="24"/>
          <w:szCs w:val="24"/>
          <w:lang w:val="ru-RU"/>
        </w:rPr>
      </w:pPr>
      <w:r w:rsidRPr="009F47FE">
        <w:rPr>
          <w:sz w:val="24"/>
          <w:szCs w:val="24"/>
          <w:lang w:val="ru-RU"/>
        </w:rPr>
        <w:t>Участник указывает систему налогообложения, которую он применяет на момент подачи заявки.</w:t>
      </w:r>
    </w:p>
    <w:p w14:paraId="6BC30E66" w14:textId="6BC0C53E" w:rsidR="00CE4F89" w:rsidRPr="009F47FE" w:rsidRDefault="00CE4F89" w:rsidP="0077519A">
      <w:pPr>
        <w:pStyle w:val="aff0"/>
        <w:numPr>
          <w:ilvl w:val="3"/>
          <w:numId w:val="22"/>
        </w:numPr>
        <w:tabs>
          <w:tab w:val="left" w:pos="567"/>
          <w:tab w:val="left" w:pos="1985"/>
        </w:tabs>
        <w:spacing w:line="240" w:lineRule="auto"/>
        <w:ind w:left="0" w:right="34" w:firstLine="1134"/>
        <w:rPr>
          <w:sz w:val="24"/>
          <w:lang w:val="ru-RU"/>
        </w:rPr>
      </w:pPr>
      <w:r w:rsidRPr="009F47FE">
        <w:rPr>
          <w:sz w:val="24"/>
          <w:lang w:val="ru-RU"/>
        </w:rPr>
        <w:t xml:space="preserve">В таблице-1 приводится расчет стоимости продукции. Цена единицы с НДС в таблице-1 должна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части II. «ТЕХНИЧЕСКАЯ ЧАСТЬ» и </w:t>
      </w:r>
      <w:r w:rsidRPr="009F47FE">
        <w:rPr>
          <w:sz w:val="24"/>
          <w:szCs w:val="24"/>
          <w:lang w:val="ru-RU"/>
        </w:rPr>
        <w:t>раздела 7 части I «ОБЩИЕ УСЛОВИЯ ПРОВЕДЕНИЯ ЗАКУПКИ».</w:t>
      </w:r>
      <w:r w:rsidRPr="009F47FE">
        <w:rPr>
          <w:sz w:val="24"/>
          <w:lang w:val="ru-RU"/>
        </w:rPr>
        <w:t xml:space="preserve"> Поля «Наименование производителя», «ЕИ», «Цена единицы без НДС, руб.», «Цена единицы с НДС, руб.» должны быть полностью заполнены по всей предлагаемой Участником продукции, указанной в поле «Наименование продукции, Тип, марка» либо «ЭКВИВАЛЕНТ (заполняется Участником в случае если предлагаемая продукция отличается от заявленной Заказчиком</w:t>
      </w:r>
      <w:r w:rsidR="00A90EA6" w:rsidRPr="009F47FE">
        <w:rPr>
          <w:sz w:val="24"/>
          <w:lang w:val="ru-RU"/>
        </w:rPr>
        <w:t>(</w:t>
      </w:r>
      <w:proofErr w:type="spellStart"/>
      <w:r w:rsidR="00A90EA6" w:rsidRPr="009F47FE">
        <w:rPr>
          <w:sz w:val="24"/>
          <w:lang w:val="ru-RU"/>
        </w:rPr>
        <w:t>ами</w:t>
      </w:r>
      <w:proofErr w:type="spellEnd"/>
      <w:r w:rsidR="00A90EA6" w:rsidRPr="009F47FE">
        <w:rPr>
          <w:sz w:val="24"/>
          <w:lang w:val="ru-RU"/>
        </w:rPr>
        <w:t>)</w:t>
      </w:r>
      <w:r w:rsidRPr="009F47FE">
        <w:rPr>
          <w:sz w:val="24"/>
          <w:lang w:val="ru-RU"/>
        </w:rPr>
        <w:t>) Наименование, тип, марка, ГОСТ, ТУ и прочие сведения об эквиваленте». В противном случае Заявка Участника будет отклонена.</w:t>
      </w:r>
    </w:p>
    <w:p w14:paraId="350C5A8A" w14:textId="77777777" w:rsidR="003566E8" w:rsidRPr="009F47FE" w:rsidRDefault="003566E8" w:rsidP="0077519A">
      <w:pPr>
        <w:pStyle w:val="aff0"/>
        <w:numPr>
          <w:ilvl w:val="3"/>
          <w:numId w:val="22"/>
        </w:numPr>
        <w:tabs>
          <w:tab w:val="left" w:pos="567"/>
          <w:tab w:val="left" w:pos="1985"/>
        </w:tabs>
        <w:spacing w:line="240" w:lineRule="auto"/>
        <w:ind w:left="0" w:right="34" w:firstLine="1134"/>
        <w:rPr>
          <w:sz w:val="24"/>
          <w:lang w:val="ru-RU"/>
        </w:rPr>
      </w:pPr>
      <w:r w:rsidRPr="009F47FE">
        <w:rPr>
          <w:sz w:val="24"/>
        </w:rPr>
        <w:t>В случае, если Участник применяет УСН</w:t>
      </w:r>
      <w:r w:rsidR="00381C26" w:rsidRPr="009F47FE">
        <w:rPr>
          <w:sz w:val="24"/>
        </w:rPr>
        <w:t xml:space="preserve"> или в случае если</w:t>
      </w:r>
      <w:r w:rsidR="00ED4459" w:rsidRPr="009F47FE">
        <w:rPr>
          <w:sz w:val="24"/>
        </w:rPr>
        <w:t xml:space="preserve"> проводится закупка</w:t>
      </w:r>
      <w:r w:rsidR="00ED4459" w:rsidRPr="009F47FE">
        <w:rPr>
          <w:sz w:val="24"/>
          <w:szCs w:val="24"/>
        </w:rPr>
        <w:t>,</w:t>
      </w:r>
      <w:r w:rsidR="00ED4459" w:rsidRPr="009F47FE">
        <w:rPr>
          <w:sz w:val="24"/>
        </w:rPr>
        <w:t xml:space="preserve"> для которой НДС не предусмотрен</w:t>
      </w:r>
      <w:r w:rsidRPr="009F47FE">
        <w:rPr>
          <w:sz w:val="24"/>
        </w:rPr>
        <w:t xml:space="preserve"> –</w:t>
      </w:r>
      <w:r w:rsidRPr="009F47FE">
        <w:rPr>
          <w:sz w:val="24"/>
          <w:lang w:val="ru-RU"/>
        </w:rPr>
        <w:t xml:space="preserve"> в соответствующих графах таблиц</w:t>
      </w:r>
      <w:r w:rsidRPr="009F47FE">
        <w:rPr>
          <w:sz w:val="24"/>
        </w:rPr>
        <w:t xml:space="preserve"> указывается сумма с НДС, равная сумме без НДС (НДС</w:t>
      </w:r>
      <w:r w:rsidRPr="009F47FE">
        <w:rPr>
          <w:sz w:val="24"/>
          <w:lang w:val="ru-RU"/>
        </w:rPr>
        <w:t xml:space="preserve"> в таком случае</w:t>
      </w:r>
      <w:r w:rsidRPr="009F47FE">
        <w:rPr>
          <w:sz w:val="24"/>
        </w:rPr>
        <w:t xml:space="preserve"> равен нулю)</w:t>
      </w:r>
      <w:r w:rsidRPr="009F47FE">
        <w:rPr>
          <w:sz w:val="24"/>
          <w:lang w:val="ru-RU"/>
        </w:rPr>
        <w:t>.</w:t>
      </w:r>
    </w:p>
    <w:p w14:paraId="57C90295" w14:textId="77777777" w:rsidR="00CE4F89" w:rsidRPr="009F47FE" w:rsidRDefault="00872051" w:rsidP="0077519A">
      <w:pPr>
        <w:pStyle w:val="aff0"/>
        <w:numPr>
          <w:ilvl w:val="3"/>
          <w:numId w:val="22"/>
        </w:numPr>
        <w:tabs>
          <w:tab w:val="left" w:pos="567"/>
          <w:tab w:val="left" w:pos="1985"/>
        </w:tabs>
        <w:spacing w:line="240" w:lineRule="auto"/>
        <w:ind w:left="0" w:right="34" w:firstLine="1134"/>
        <w:rPr>
          <w:sz w:val="24"/>
          <w:lang w:val="ru-RU"/>
        </w:rPr>
      </w:pPr>
      <w:r w:rsidRPr="009F47FE">
        <w:rPr>
          <w:sz w:val="24"/>
        </w:rPr>
        <w:t>Сводная таблица стоимости поставок</w:t>
      </w:r>
      <w:r w:rsidRPr="009F47FE">
        <w:rPr>
          <w:sz w:val="24"/>
          <w:lang w:val="ru-RU"/>
        </w:rPr>
        <w:t xml:space="preserve"> </w:t>
      </w:r>
      <w:r w:rsidR="00CE4F89" w:rsidRPr="009F47FE">
        <w:rPr>
          <w:sz w:val="24"/>
          <w:lang w:val="ru-RU"/>
        </w:rPr>
        <w:t>будет служить основой для подготовки приложения к Договору</w:t>
      </w:r>
      <w:r w:rsidR="009A5F9A" w:rsidRPr="009F47FE">
        <w:rPr>
          <w:sz w:val="24"/>
          <w:lang w:val="ru-RU"/>
        </w:rPr>
        <w:t>(</w:t>
      </w:r>
      <w:proofErr w:type="spellStart"/>
      <w:r w:rsidR="009A5F9A" w:rsidRPr="009F47FE">
        <w:rPr>
          <w:sz w:val="24"/>
          <w:lang w:val="ru-RU"/>
        </w:rPr>
        <w:t>ам</w:t>
      </w:r>
      <w:proofErr w:type="spellEnd"/>
      <w:r w:rsidR="009A5F9A" w:rsidRPr="009F47FE">
        <w:rPr>
          <w:sz w:val="24"/>
          <w:lang w:val="ru-RU"/>
        </w:rPr>
        <w:t>)</w:t>
      </w:r>
      <w:r w:rsidR="00CE4F89" w:rsidRPr="009F47FE">
        <w:rPr>
          <w:sz w:val="24"/>
          <w:lang w:val="ru-RU"/>
        </w:rPr>
        <w:t>. В этой связи в целях снижения общих затрат сил и времени Заказчика</w:t>
      </w:r>
      <w:r w:rsidR="00A90EA6" w:rsidRPr="009F47FE">
        <w:rPr>
          <w:sz w:val="24"/>
          <w:lang w:val="ru-RU"/>
        </w:rPr>
        <w:t>(</w:t>
      </w:r>
      <w:proofErr w:type="spellStart"/>
      <w:r w:rsidR="00A90EA6" w:rsidRPr="009F47FE">
        <w:rPr>
          <w:sz w:val="24"/>
          <w:lang w:val="ru-RU"/>
        </w:rPr>
        <w:t>ов</w:t>
      </w:r>
      <w:proofErr w:type="spellEnd"/>
      <w:r w:rsidR="00A90EA6" w:rsidRPr="009F47FE">
        <w:rPr>
          <w:sz w:val="24"/>
          <w:lang w:val="ru-RU"/>
        </w:rPr>
        <w:t>)</w:t>
      </w:r>
      <w:r w:rsidR="00CE4F89" w:rsidRPr="009F47FE">
        <w:rPr>
          <w:sz w:val="24"/>
          <w:lang w:val="ru-RU"/>
        </w:rPr>
        <w:t xml:space="preserve"> и Участника на подготовку Договора</w:t>
      </w:r>
      <w:r w:rsidR="009A5F9A" w:rsidRPr="009F47FE">
        <w:rPr>
          <w:sz w:val="24"/>
          <w:lang w:val="ru-RU"/>
        </w:rPr>
        <w:t>(</w:t>
      </w:r>
      <w:proofErr w:type="spellStart"/>
      <w:r w:rsidR="009A5F9A" w:rsidRPr="009F47FE">
        <w:rPr>
          <w:sz w:val="24"/>
          <w:lang w:val="ru-RU"/>
        </w:rPr>
        <w:t>ов</w:t>
      </w:r>
      <w:proofErr w:type="spellEnd"/>
      <w:r w:rsidR="009A5F9A" w:rsidRPr="009F47FE">
        <w:rPr>
          <w:sz w:val="24"/>
          <w:lang w:val="ru-RU"/>
        </w:rPr>
        <w:t>)</w:t>
      </w:r>
      <w:r w:rsidR="00CE4F89" w:rsidRPr="009F47FE">
        <w:rPr>
          <w:sz w:val="24"/>
          <w:lang w:val="ru-RU"/>
        </w:rPr>
        <w:t xml:space="preserve"> </w:t>
      </w:r>
      <w:r w:rsidRPr="009F47FE">
        <w:rPr>
          <w:sz w:val="24"/>
          <w:lang w:val="ru-RU"/>
        </w:rPr>
        <w:t>данн</w:t>
      </w:r>
      <w:r w:rsidR="00AA7C07" w:rsidRPr="009F47FE">
        <w:rPr>
          <w:sz w:val="24"/>
          <w:lang w:val="ru-RU"/>
        </w:rPr>
        <w:t>ую</w:t>
      </w:r>
      <w:r w:rsidRPr="009F47FE">
        <w:rPr>
          <w:sz w:val="24"/>
          <w:lang w:val="ru-RU"/>
        </w:rPr>
        <w:t xml:space="preserve"> </w:t>
      </w:r>
      <w:r w:rsidRPr="009F47FE">
        <w:rPr>
          <w:sz w:val="24"/>
        </w:rPr>
        <w:t>Сводн</w:t>
      </w:r>
      <w:r w:rsidR="00AA7C07" w:rsidRPr="009F47FE">
        <w:rPr>
          <w:sz w:val="24"/>
          <w:lang w:val="ru-RU"/>
        </w:rPr>
        <w:t>ую</w:t>
      </w:r>
      <w:r w:rsidRPr="009F47FE">
        <w:rPr>
          <w:sz w:val="24"/>
        </w:rPr>
        <w:t xml:space="preserve"> таблиц</w:t>
      </w:r>
      <w:r w:rsidR="00AA7C07" w:rsidRPr="009F47FE">
        <w:rPr>
          <w:sz w:val="24"/>
          <w:lang w:val="ru-RU"/>
        </w:rPr>
        <w:t>у</w:t>
      </w:r>
      <w:r w:rsidRPr="009F47FE">
        <w:rPr>
          <w:sz w:val="24"/>
        </w:rPr>
        <w:t xml:space="preserve"> стоимости поставок</w:t>
      </w:r>
      <w:r w:rsidRPr="009F47FE">
        <w:rPr>
          <w:sz w:val="24"/>
          <w:lang w:val="ru-RU"/>
        </w:rPr>
        <w:t xml:space="preserve"> </w:t>
      </w:r>
      <w:r w:rsidR="00CE4F89" w:rsidRPr="009F47FE">
        <w:rPr>
          <w:sz w:val="24"/>
          <w:lang w:val="ru-RU"/>
        </w:rPr>
        <w:t>следует подготовить так, чтобы ее можно было с минимальными изменениями включить в Договор</w:t>
      </w:r>
      <w:r w:rsidR="009A5F9A" w:rsidRPr="009F47FE">
        <w:rPr>
          <w:sz w:val="24"/>
          <w:lang w:val="ru-RU"/>
        </w:rPr>
        <w:t>(ы)</w:t>
      </w:r>
      <w:r w:rsidR="00CE4F89" w:rsidRPr="009F47FE">
        <w:rPr>
          <w:sz w:val="24"/>
          <w:lang w:val="ru-RU"/>
        </w:rPr>
        <w:t>.</w:t>
      </w:r>
    </w:p>
    <w:p w14:paraId="5574EB1D" w14:textId="77777777" w:rsidR="00CE4F89" w:rsidRPr="009F47FE" w:rsidRDefault="00CE4F89" w:rsidP="0077519A">
      <w:pPr>
        <w:pStyle w:val="aff0"/>
        <w:numPr>
          <w:ilvl w:val="3"/>
          <w:numId w:val="22"/>
        </w:numPr>
        <w:tabs>
          <w:tab w:val="left" w:pos="567"/>
          <w:tab w:val="left" w:pos="1985"/>
        </w:tabs>
        <w:spacing w:line="240" w:lineRule="auto"/>
        <w:ind w:left="0" w:right="34" w:firstLine="1134"/>
        <w:rPr>
          <w:sz w:val="24"/>
          <w:lang w:val="ru-RU"/>
        </w:rPr>
      </w:pPr>
      <w:r w:rsidRPr="009F47FE">
        <w:rPr>
          <w:sz w:val="24"/>
          <w:lang w:val="ru-RU"/>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с НДС округляется до двух знаков после запятой.</w:t>
      </w:r>
    </w:p>
    <w:p w14:paraId="016CA157" w14:textId="77777777" w:rsidR="00CE4F89" w:rsidRPr="009F47FE" w:rsidRDefault="00CF744A" w:rsidP="0077519A">
      <w:pPr>
        <w:pStyle w:val="aff0"/>
        <w:numPr>
          <w:ilvl w:val="3"/>
          <w:numId w:val="22"/>
        </w:numPr>
        <w:tabs>
          <w:tab w:val="left" w:pos="567"/>
          <w:tab w:val="left" w:pos="1985"/>
        </w:tabs>
        <w:spacing w:line="240" w:lineRule="auto"/>
        <w:ind w:left="0" w:right="34" w:firstLine="1134"/>
        <w:rPr>
          <w:sz w:val="24"/>
          <w:lang w:val="ru-RU"/>
        </w:rPr>
      </w:pPr>
      <w:r w:rsidRPr="009F47FE">
        <w:rPr>
          <w:sz w:val="24"/>
        </w:rPr>
        <w:t>В случае, если Участником предлагается продукция, «Наименование продукции, тип, марка» которой соответствуют заявленной к закупке Заказчиком</w:t>
      </w:r>
      <w:r w:rsidR="00A90EA6" w:rsidRPr="009F47FE">
        <w:rPr>
          <w:sz w:val="24"/>
          <w:lang w:val="ru-RU"/>
        </w:rPr>
        <w:t>(</w:t>
      </w:r>
      <w:proofErr w:type="spellStart"/>
      <w:r w:rsidR="00A90EA6" w:rsidRPr="009F47FE">
        <w:rPr>
          <w:sz w:val="24"/>
          <w:lang w:val="ru-RU"/>
        </w:rPr>
        <w:t>ами</w:t>
      </w:r>
      <w:proofErr w:type="spellEnd"/>
      <w:r w:rsidR="00A90EA6" w:rsidRPr="009F47FE">
        <w:rPr>
          <w:sz w:val="24"/>
          <w:lang w:val="ru-RU"/>
        </w:rPr>
        <w:t>)</w:t>
      </w:r>
      <w:r w:rsidRPr="009F47FE">
        <w:rPr>
          <w:sz w:val="24"/>
          <w:lang w:val="ru-RU"/>
        </w:rPr>
        <w:t xml:space="preserve"> в Техническом задании</w:t>
      </w:r>
      <w:r w:rsidRPr="009F47FE">
        <w:rPr>
          <w:sz w:val="24"/>
        </w:rPr>
        <w:t xml:space="preserve">, поле </w:t>
      </w:r>
      <w:r w:rsidRPr="009F47FE">
        <w:rPr>
          <w:i/>
          <w:sz w:val="24"/>
        </w:rPr>
        <w:t>«ЭКВИВАЛЕНТ (заполняется Участником в случае если предлагаемая продукция отличается от заявленной Заказчиком</w:t>
      </w:r>
      <w:r w:rsidR="00A90EA6" w:rsidRPr="009F47FE">
        <w:rPr>
          <w:i/>
          <w:sz w:val="24"/>
          <w:lang w:val="ru-RU"/>
        </w:rPr>
        <w:t>(</w:t>
      </w:r>
      <w:proofErr w:type="spellStart"/>
      <w:r w:rsidR="00A90EA6" w:rsidRPr="009F47FE">
        <w:rPr>
          <w:i/>
          <w:sz w:val="24"/>
          <w:lang w:val="ru-RU"/>
        </w:rPr>
        <w:t>ами</w:t>
      </w:r>
      <w:proofErr w:type="spellEnd"/>
      <w:r w:rsidR="00A90EA6" w:rsidRPr="009F47FE">
        <w:rPr>
          <w:i/>
          <w:sz w:val="24"/>
          <w:lang w:val="ru-RU"/>
        </w:rPr>
        <w:t>)</w:t>
      </w:r>
      <w:r w:rsidRPr="009F47FE">
        <w:rPr>
          <w:i/>
          <w:sz w:val="24"/>
        </w:rPr>
        <w:t>) Наименование, тип, марка, ГОСТ, ТУ и прочие сведения об эквиваленте»</w:t>
      </w:r>
      <w:r w:rsidRPr="009F47FE">
        <w:rPr>
          <w:sz w:val="24"/>
        </w:rPr>
        <w:t xml:space="preserve"> не заполняется. Указанное поле заполняется Участником в случае если предлагаемая продукция отличается от заявленной Заказчиком</w:t>
      </w:r>
      <w:r w:rsidR="00A90EA6" w:rsidRPr="009F47FE">
        <w:rPr>
          <w:sz w:val="24"/>
          <w:lang w:val="ru-RU"/>
        </w:rPr>
        <w:t>(</w:t>
      </w:r>
      <w:proofErr w:type="spellStart"/>
      <w:r w:rsidR="00A90EA6" w:rsidRPr="009F47FE">
        <w:rPr>
          <w:sz w:val="24"/>
          <w:lang w:val="ru-RU"/>
        </w:rPr>
        <w:t>ами</w:t>
      </w:r>
      <w:proofErr w:type="spellEnd"/>
      <w:r w:rsidR="00A90EA6" w:rsidRPr="009F47FE">
        <w:rPr>
          <w:sz w:val="24"/>
          <w:lang w:val="ru-RU"/>
        </w:rPr>
        <w:t>)</w:t>
      </w:r>
      <w:r w:rsidRPr="009F47FE">
        <w:rPr>
          <w:sz w:val="24"/>
        </w:rPr>
        <w:t xml:space="preserve">. При этом в поле </w:t>
      </w:r>
      <w:r w:rsidRPr="009F47FE">
        <w:rPr>
          <w:i/>
          <w:sz w:val="24"/>
        </w:rPr>
        <w:t>«ЭКВИВАЛЕНТ (заполняется Участником в случае если предлагаемая продукция отличается от заявленной Заказчиком</w:t>
      </w:r>
      <w:r w:rsidR="00A90EA6" w:rsidRPr="009F47FE">
        <w:rPr>
          <w:i/>
          <w:sz w:val="24"/>
          <w:lang w:val="ru-RU"/>
        </w:rPr>
        <w:t>(</w:t>
      </w:r>
      <w:proofErr w:type="spellStart"/>
      <w:r w:rsidR="00A90EA6" w:rsidRPr="009F47FE">
        <w:rPr>
          <w:i/>
          <w:sz w:val="24"/>
          <w:lang w:val="ru-RU"/>
        </w:rPr>
        <w:t>ами</w:t>
      </w:r>
      <w:proofErr w:type="spellEnd"/>
      <w:r w:rsidR="00A90EA6" w:rsidRPr="009F47FE">
        <w:rPr>
          <w:i/>
          <w:sz w:val="24"/>
          <w:lang w:val="ru-RU"/>
        </w:rPr>
        <w:t>)</w:t>
      </w:r>
      <w:r w:rsidRPr="009F47FE">
        <w:rPr>
          <w:i/>
          <w:sz w:val="24"/>
        </w:rPr>
        <w:t>) Наименование, тип, марка, ГОСТ, ТУ и прочие сведения об эквиваленте»</w:t>
      </w:r>
      <w:r w:rsidRPr="009F47FE">
        <w:rPr>
          <w:sz w:val="24"/>
        </w:rPr>
        <w:t xml:space="preserve"> указывается наименование продукции, тип, марка и иные параметры предлагаемого к поставке Участником эквивалента, а в поле </w:t>
      </w:r>
      <w:r w:rsidRPr="009F47FE">
        <w:rPr>
          <w:i/>
          <w:sz w:val="24"/>
        </w:rPr>
        <w:t>«Наименование продукции, Тип, марка»</w:t>
      </w:r>
      <w:r w:rsidRPr="009F47FE">
        <w:rPr>
          <w:sz w:val="24"/>
        </w:rPr>
        <w:t xml:space="preserve"> указывается наименование продукции, тип, марка согласно технического задания.</w:t>
      </w:r>
    </w:p>
    <w:p w14:paraId="3F762600" w14:textId="180C3137" w:rsidR="00D66E05" w:rsidRPr="009F47FE" w:rsidRDefault="00FF37FC" w:rsidP="0077519A">
      <w:pPr>
        <w:pStyle w:val="aff0"/>
        <w:numPr>
          <w:ilvl w:val="3"/>
          <w:numId w:val="22"/>
        </w:numPr>
        <w:tabs>
          <w:tab w:val="left" w:pos="567"/>
          <w:tab w:val="left" w:pos="1985"/>
        </w:tabs>
        <w:spacing w:line="240" w:lineRule="auto"/>
        <w:ind w:left="0" w:right="34" w:firstLine="1134"/>
        <w:rPr>
          <w:sz w:val="24"/>
          <w:lang w:val="ru-RU"/>
        </w:rPr>
      </w:pPr>
      <w:r w:rsidRPr="009F47FE">
        <w:rPr>
          <w:sz w:val="24"/>
          <w:lang w:val="ru-RU"/>
        </w:rPr>
        <w:t>В таблицах-</w:t>
      </w:r>
      <w:r w:rsidR="00052D21" w:rsidRPr="009F47FE">
        <w:rPr>
          <w:sz w:val="24"/>
          <w:szCs w:val="24"/>
          <w:lang w:val="ru-RU"/>
        </w:rPr>
        <w:t>2</w:t>
      </w:r>
      <w:r w:rsidRPr="009F47FE">
        <w:rPr>
          <w:sz w:val="24"/>
          <w:szCs w:val="24"/>
          <w:lang w:val="ru-RU"/>
        </w:rPr>
        <w:t xml:space="preserve"> (</w:t>
      </w:r>
      <w:r w:rsidR="00052D21" w:rsidRPr="009F47FE">
        <w:rPr>
          <w:sz w:val="24"/>
          <w:szCs w:val="24"/>
          <w:lang w:val="ru-RU"/>
        </w:rPr>
        <w:t>2</w:t>
      </w:r>
      <w:r w:rsidRPr="009F47FE">
        <w:rPr>
          <w:sz w:val="24"/>
          <w:lang w:val="ru-RU"/>
        </w:rPr>
        <w:t xml:space="preserve">.1 и </w:t>
      </w:r>
      <w:r w:rsidR="00052D21" w:rsidRPr="009F47FE">
        <w:rPr>
          <w:sz w:val="24"/>
          <w:szCs w:val="24"/>
          <w:lang w:val="ru-RU"/>
        </w:rPr>
        <w:t>2</w:t>
      </w:r>
      <w:r w:rsidRPr="009F47FE">
        <w:rPr>
          <w:sz w:val="24"/>
          <w:lang w:val="ru-RU"/>
        </w:rPr>
        <w:t xml:space="preserve">.2) приводится стоимость </w:t>
      </w:r>
      <w:r w:rsidRPr="009F47FE">
        <w:rPr>
          <w:sz w:val="24"/>
        </w:rPr>
        <w:t>заключаемого</w:t>
      </w:r>
      <w:r w:rsidRPr="009F47FE">
        <w:rPr>
          <w:sz w:val="24"/>
          <w:lang w:val="ru-RU"/>
        </w:rPr>
        <w:t>(</w:t>
      </w:r>
      <w:proofErr w:type="spellStart"/>
      <w:r w:rsidRPr="009F47FE">
        <w:rPr>
          <w:sz w:val="24"/>
          <w:lang w:val="ru-RU"/>
        </w:rPr>
        <w:t>ых</w:t>
      </w:r>
      <w:proofErr w:type="spellEnd"/>
      <w:r w:rsidRPr="009F47FE">
        <w:rPr>
          <w:sz w:val="24"/>
          <w:lang w:val="ru-RU"/>
        </w:rPr>
        <w:t>)</w:t>
      </w:r>
      <w:r w:rsidRPr="009F47FE">
        <w:rPr>
          <w:sz w:val="24"/>
        </w:rPr>
        <w:t xml:space="preserve"> договора</w:t>
      </w:r>
      <w:r w:rsidRPr="009F47FE">
        <w:rPr>
          <w:sz w:val="24"/>
          <w:lang w:val="ru-RU"/>
        </w:rPr>
        <w:t>(</w:t>
      </w:r>
      <w:proofErr w:type="spellStart"/>
      <w:r w:rsidRPr="009F47FE">
        <w:rPr>
          <w:sz w:val="24"/>
          <w:lang w:val="ru-RU"/>
        </w:rPr>
        <w:t>ов</w:t>
      </w:r>
      <w:proofErr w:type="spellEnd"/>
      <w:r w:rsidRPr="009F47FE">
        <w:rPr>
          <w:sz w:val="24"/>
          <w:lang w:val="ru-RU"/>
        </w:rPr>
        <w:t xml:space="preserve">) как общая по лоту, так и с разбивкой </w:t>
      </w:r>
      <w:r w:rsidR="00E07CE8" w:rsidRPr="009F47FE">
        <w:rPr>
          <w:sz w:val="24"/>
          <w:lang w:val="ru-RU"/>
        </w:rPr>
        <w:t xml:space="preserve">по </w:t>
      </w:r>
      <w:r w:rsidRPr="009F47FE">
        <w:rPr>
          <w:sz w:val="24"/>
          <w:lang w:val="ru-RU"/>
        </w:rPr>
        <w:t xml:space="preserve">филиалам, в случае, если разбиение по филиалам указано </w:t>
      </w:r>
      <w:r w:rsidR="009B3704" w:rsidRPr="009F47FE">
        <w:rPr>
          <w:sz w:val="24"/>
          <w:lang w:val="ru-RU"/>
        </w:rPr>
        <w:t>в</w:t>
      </w:r>
      <w:r w:rsidR="00E07CE8" w:rsidRPr="009F47FE">
        <w:rPr>
          <w:sz w:val="24"/>
          <w:lang w:val="ru-RU"/>
        </w:rPr>
        <w:t xml:space="preserve"> разделе 5</w:t>
      </w:r>
      <w:r w:rsidR="009B3704" w:rsidRPr="009F47FE">
        <w:rPr>
          <w:sz w:val="24"/>
          <w:lang w:val="ru-RU"/>
        </w:rPr>
        <w:t xml:space="preserve"> </w:t>
      </w:r>
      <w:r w:rsidR="009B3704" w:rsidRPr="009F47FE">
        <w:rPr>
          <w:sz w:val="24"/>
        </w:rPr>
        <w:t xml:space="preserve">части </w:t>
      </w:r>
      <w:r w:rsidR="009B3704" w:rsidRPr="009F47FE">
        <w:rPr>
          <w:rStyle w:val="110"/>
          <w:rFonts w:ascii="Times New Roman" w:hAnsi="Times New Roman"/>
          <w:b w:val="0"/>
          <w:sz w:val="24"/>
          <w:lang w:val="en-US"/>
        </w:rPr>
        <w:t>IV</w:t>
      </w:r>
      <w:r w:rsidR="009B3704" w:rsidRPr="009F47FE" w:rsidDel="00413E80">
        <w:rPr>
          <w:sz w:val="24"/>
        </w:rPr>
        <w:t xml:space="preserve"> </w:t>
      </w:r>
      <w:r w:rsidR="009B3704" w:rsidRPr="009F47FE">
        <w:rPr>
          <w:sz w:val="24"/>
        </w:rPr>
        <w:t>«ИНФОРМАЦИОННАЯ КАРТА ЗАКУПКИ»</w:t>
      </w:r>
      <w:r w:rsidR="00D66E05" w:rsidRPr="009F47FE">
        <w:rPr>
          <w:sz w:val="24"/>
          <w:lang w:val="ru-RU"/>
        </w:rPr>
        <w:t xml:space="preserve">.  </w:t>
      </w:r>
    </w:p>
    <w:p w14:paraId="329CABF6" w14:textId="77777777" w:rsidR="00D66E05" w:rsidRPr="009F47FE" w:rsidRDefault="00D66E05" w:rsidP="0077519A">
      <w:pPr>
        <w:pStyle w:val="aff0"/>
        <w:numPr>
          <w:ilvl w:val="3"/>
          <w:numId w:val="22"/>
        </w:numPr>
        <w:tabs>
          <w:tab w:val="left" w:pos="567"/>
          <w:tab w:val="left" w:pos="1985"/>
        </w:tabs>
        <w:spacing w:line="240" w:lineRule="auto"/>
        <w:ind w:left="0" w:right="34" w:firstLine="1134"/>
        <w:rPr>
          <w:sz w:val="24"/>
          <w:lang w:val="ru-RU"/>
        </w:rPr>
      </w:pPr>
      <w:r w:rsidRPr="009F47FE">
        <w:rPr>
          <w:sz w:val="24"/>
          <w:lang w:val="ru-RU"/>
        </w:rPr>
        <w:t>Стоимость заключаемого(</w:t>
      </w:r>
      <w:proofErr w:type="spellStart"/>
      <w:r w:rsidRPr="009F47FE">
        <w:rPr>
          <w:sz w:val="24"/>
          <w:lang w:val="ru-RU"/>
        </w:rPr>
        <w:t>ых</w:t>
      </w:r>
      <w:proofErr w:type="spellEnd"/>
      <w:r w:rsidRPr="009F47FE">
        <w:rPr>
          <w:sz w:val="24"/>
          <w:lang w:val="ru-RU"/>
        </w:rPr>
        <w:t>) договора(</w:t>
      </w:r>
      <w:proofErr w:type="spellStart"/>
      <w:r w:rsidRPr="009F47FE">
        <w:rPr>
          <w:sz w:val="24"/>
          <w:lang w:val="ru-RU"/>
        </w:rPr>
        <w:t>ов</w:t>
      </w:r>
      <w:proofErr w:type="spellEnd"/>
      <w:r w:rsidRPr="009F47FE">
        <w:rPr>
          <w:sz w:val="24"/>
          <w:lang w:val="ru-RU"/>
        </w:rPr>
        <w:t>)</w:t>
      </w:r>
      <w:r w:rsidR="00256873" w:rsidRPr="009F47FE">
        <w:rPr>
          <w:sz w:val="24"/>
          <w:lang w:val="ru-RU"/>
        </w:rPr>
        <w:t>, в том числе с разбивкой по филиалам,</w:t>
      </w:r>
      <w:r w:rsidRPr="009F47FE">
        <w:rPr>
          <w:sz w:val="24"/>
          <w:lang w:val="ru-RU"/>
        </w:rPr>
        <w:t xml:space="preserve"> не может отличаться от </w:t>
      </w:r>
      <w:r w:rsidR="00E07CE8" w:rsidRPr="009F47FE">
        <w:rPr>
          <w:sz w:val="24"/>
          <w:lang w:val="ru-RU"/>
        </w:rPr>
        <w:t xml:space="preserve">Начальной (максимальной) цены, </w:t>
      </w:r>
      <w:r w:rsidRPr="009F47FE">
        <w:rPr>
          <w:sz w:val="24"/>
          <w:lang w:val="ru-RU"/>
        </w:rPr>
        <w:t>указанной(</w:t>
      </w:r>
      <w:proofErr w:type="spellStart"/>
      <w:r w:rsidRPr="009F47FE">
        <w:rPr>
          <w:sz w:val="24"/>
          <w:lang w:val="ru-RU"/>
        </w:rPr>
        <w:t>ых</w:t>
      </w:r>
      <w:proofErr w:type="spellEnd"/>
      <w:r w:rsidRPr="009F47FE">
        <w:rPr>
          <w:sz w:val="24"/>
          <w:lang w:val="ru-RU"/>
        </w:rPr>
        <w:t xml:space="preserve">) </w:t>
      </w:r>
      <w:r w:rsidR="00E07CE8" w:rsidRPr="009F47FE">
        <w:rPr>
          <w:sz w:val="24"/>
          <w:lang w:val="ru-RU"/>
        </w:rPr>
        <w:t>в разделе 5</w:t>
      </w:r>
      <w:r w:rsidRPr="009F47FE">
        <w:rPr>
          <w:sz w:val="24"/>
          <w:lang w:val="ru-RU"/>
        </w:rPr>
        <w:t xml:space="preserve"> </w:t>
      </w:r>
      <w:r w:rsidRPr="009F47FE">
        <w:rPr>
          <w:sz w:val="24"/>
        </w:rPr>
        <w:t xml:space="preserve">части </w:t>
      </w:r>
      <w:r w:rsidRPr="009F47FE">
        <w:rPr>
          <w:rStyle w:val="110"/>
          <w:rFonts w:ascii="Times New Roman" w:hAnsi="Times New Roman"/>
          <w:b w:val="0"/>
          <w:sz w:val="24"/>
          <w:lang w:val="en-US"/>
        </w:rPr>
        <w:t>IV</w:t>
      </w:r>
      <w:r w:rsidRPr="009F47FE" w:rsidDel="00413E80">
        <w:rPr>
          <w:sz w:val="24"/>
        </w:rPr>
        <w:t xml:space="preserve"> </w:t>
      </w:r>
      <w:r w:rsidRPr="009F47FE">
        <w:rPr>
          <w:sz w:val="24"/>
        </w:rPr>
        <w:t>«ИНФОРМАЦИОННАЯ КАРТА ЗАКУПКИ»</w:t>
      </w:r>
      <w:r w:rsidRPr="009F47FE">
        <w:rPr>
          <w:sz w:val="24"/>
          <w:lang w:val="ru-RU"/>
        </w:rPr>
        <w:t>. В противном случае Заявка Участника будет отклонена.</w:t>
      </w:r>
    </w:p>
    <w:p w14:paraId="3F7DD921" w14:textId="77777777" w:rsidR="00E252A3" w:rsidRPr="009F47FE" w:rsidRDefault="00E252A3" w:rsidP="0077519A">
      <w:pPr>
        <w:pStyle w:val="aff0"/>
        <w:numPr>
          <w:ilvl w:val="3"/>
          <w:numId w:val="22"/>
        </w:numPr>
        <w:tabs>
          <w:tab w:val="left" w:pos="567"/>
          <w:tab w:val="left" w:pos="1985"/>
        </w:tabs>
        <w:spacing w:line="240" w:lineRule="auto"/>
        <w:ind w:left="0" w:right="34" w:firstLine="1134"/>
        <w:rPr>
          <w:sz w:val="24"/>
          <w:lang w:val="ru-RU"/>
        </w:rPr>
      </w:pPr>
      <w:r w:rsidRPr="009F47FE">
        <w:rPr>
          <w:sz w:val="24"/>
          <w:lang w:val="ru-RU"/>
        </w:rPr>
        <w:lastRenderedPageBreak/>
        <w:t xml:space="preserve">Все суммы </w:t>
      </w:r>
      <w:r w:rsidRPr="009F47FE">
        <w:rPr>
          <w:sz w:val="24"/>
        </w:rPr>
        <w:t>Сводн</w:t>
      </w:r>
      <w:r w:rsidRPr="009F47FE">
        <w:rPr>
          <w:sz w:val="24"/>
          <w:lang w:val="ru-RU"/>
        </w:rPr>
        <w:t>ой</w:t>
      </w:r>
      <w:r w:rsidRPr="009F47FE">
        <w:rPr>
          <w:sz w:val="24"/>
        </w:rPr>
        <w:t xml:space="preserve"> таблиц</w:t>
      </w:r>
      <w:r w:rsidRPr="009F47FE">
        <w:rPr>
          <w:sz w:val="24"/>
          <w:lang w:val="ru-RU"/>
        </w:rPr>
        <w:t>ы</w:t>
      </w:r>
      <w:r w:rsidRPr="009F47FE">
        <w:rPr>
          <w:sz w:val="24"/>
        </w:rPr>
        <w:t xml:space="preserve"> стоимости поставок</w:t>
      </w:r>
      <w:r w:rsidRPr="009F47FE">
        <w:rPr>
          <w:sz w:val="24"/>
          <w:lang w:val="ru-RU"/>
        </w:rPr>
        <w:t xml:space="preserve"> должны быть представлены в формате XXX </w:t>
      </w:r>
      <w:proofErr w:type="spellStart"/>
      <w:r w:rsidRPr="009F47FE">
        <w:rPr>
          <w:sz w:val="24"/>
          <w:lang w:val="ru-RU"/>
        </w:rPr>
        <w:t>XXX</w:t>
      </w:r>
      <w:proofErr w:type="spellEnd"/>
      <w:r w:rsidRPr="009F47FE">
        <w:rPr>
          <w:sz w:val="24"/>
          <w:lang w:val="ru-RU"/>
        </w:rPr>
        <w:t xml:space="preserve"> </w:t>
      </w:r>
      <w:proofErr w:type="gramStart"/>
      <w:r w:rsidRPr="009F47FE">
        <w:rPr>
          <w:sz w:val="24"/>
          <w:lang w:val="ru-RU"/>
        </w:rPr>
        <w:t>XXX,XX</w:t>
      </w:r>
      <w:proofErr w:type="gramEnd"/>
      <w:r w:rsidRPr="009F47FE">
        <w:rPr>
          <w:sz w:val="24"/>
          <w:lang w:val="ru-RU"/>
        </w:rPr>
        <w:t xml:space="preserve"> руб. например: «1 234 567,89 руб.».</w:t>
      </w:r>
    </w:p>
    <w:p w14:paraId="59FF9BE1" w14:textId="77777777" w:rsidR="005F79A2" w:rsidRPr="009F47FE" w:rsidRDefault="005F79A2" w:rsidP="0077519A">
      <w:pPr>
        <w:pStyle w:val="aff0"/>
        <w:numPr>
          <w:ilvl w:val="3"/>
          <w:numId w:val="22"/>
        </w:numPr>
        <w:tabs>
          <w:tab w:val="left" w:pos="567"/>
          <w:tab w:val="left" w:pos="1985"/>
        </w:tabs>
        <w:spacing w:line="240" w:lineRule="auto"/>
        <w:ind w:left="0" w:right="34" w:firstLine="1134"/>
        <w:rPr>
          <w:sz w:val="24"/>
          <w:lang w:val="ru-RU"/>
        </w:rPr>
      </w:pPr>
      <w:r w:rsidRPr="009F47FE">
        <w:rPr>
          <w:sz w:val="24"/>
        </w:rPr>
        <w:t>*Разбиение по Обществам (ПАО «</w:t>
      </w:r>
      <w:r w:rsidR="00502B1E" w:rsidRPr="009F47FE">
        <w:rPr>
          <w:sz w:val="24"/>
          <w:lang w:val="ru-RU"/>
        </w:rPr>
        <w:t>Россети Центр</w:t>
      </w:r>
      <w:r w:rsidRPr="009F47FE">
        <w:rPr>
          <w:sz w:val="24"/>
        </w:rPr>
        <w:t>» и ПАО «</w:t>
      </w:r>
      <w:r w:rsidR="00502B1E" w:rsidRPr="009F47FE">
        <w:rPr>
          <w:sz w:val="24"/>
          <w:lang w:val="ru-RU"/>
        </w:rPr>
        <w:t>Россети Центр и Приволжье</w:t>
      </w:r>
      <w:r w:rsidRPr="009F47FE">
        <w:rPr>
          <w:sz w:val="24"/>
        </w:rPr>
        <w:t>») и/или филиалам Обществ(а) в данной форме необходимо выполнять только если Сведения о начальной (максимальной) цене договора</w:t>
      </w:r>
      <w:r w:rsidR="009A5F9A" w:rsidRPr="009F47FE">
        <w:rPr>
          <w:sz w:val="24"/>
          <w:lang w:val="ru-RU"/>
        </w:rPr>
        <w:t>(</w:t>
      </w:r>
      <w:proofErr w:type="spellStart"/>
      <w:r w:rsidR="009A5F9A" w:rsidRPr="009F47FE">
        <w:rPr>
          <w:sz w:val="24"/>
          <w:lang w:val="ru-RU"/>
        </w:rPr>
        <w:t>ов</w:t>
      </w:r>
      <w:proofErr w:type="spellEnd"/>
      <w:r w:rsidR="009A5F9A" w:rsidRPr="009F47FE">
        <w:rPr>
          <w:sz w:val="24"/>
          <w:lang w:val="ru-RU"/>
        </w:rPr>
        <w:t>)</w:t>
      </w:r>
      <w:r w:rsidRPr="009F47FE">
        <w:rPr>
          <w:sz w:val="24"/>
        </w:rPr>
        <w:t xml:space="preserve"> (указанные в Информационной карте закупочной документации) содержат такое разбиение по Обществам (ПАО «</w:t>
      </w:r>
      <w:r w:rsidR="00502B1E" w:rsidRPr="009F47FE">
        <w:rPr>
          <w:sz w:val="24"/>
          <w:lang w:val="ru-RU"/>
        </w:rPr>
        <w:t>Россети Центр</w:t>
      </w:r>
      <w:r w:rsidRPr="009F47FE">
        <w:rPr>
          <w:sz w:val="24"/>
        </w:rPr>
        <w:t>» и ПАО «</w:t>
      </w:r>
      <w:r w:rsidR="00502B1E" w:rsidRPr="009F47FE">
        <w:rPr>
          <w:sz w:val="24"/>
          <w:lang w:val="ru-RU"/>
        </w:rPr>
        <w:t>Россети Центр и Приволжье</w:t>
      </w:r>
      <w:r w:rsidRPr="009F47FE">
        <w:rPr>
          <w:sz w:val="24"/>
        </w:rPr>
        <w:t>») и/или филиалам Обществ(а)</w:t>
      </w:r>
      <w:r w:rsidRPr="009F47FE">
        <w:rPr>
          <w:sz w:val="24"/>
          <w:lang w:val="ru-RU"/>
        </w:rPr>
        <w:t>.</w:t>
      </w:r>
    </w:p>
    <w:p w14:paraId="3E0BFF39" w14:textId="77777777" w:rsidR="000140C8" w:rsidRPr="009F47FE" w:rsidRDefault="000140C8" w:rsidP="0077519A">
      <w:pPr>
        <w:pStyle w:val="aff0"/>
        <w:numPr>
          <w:ilvl w:val="3"/>
          <w:numId w:val="22"/>
        </w:numPr>
        <w:tabs>
          <w:tab w:val="left" w:pos="567"/>
          <w:tab w:val="left" w:pos="1985"/>
        </w:tabs>
        <w:spacing w:line="240" w:lineRule="auto"/>
        <w:ind w:left="0" w:right="34" w:firstLine="993"/>
        <w:rPr>
          <w:sz w:val="24"/>
          <w:lang w:val="ru-RU"/>
        </w:rPr>
      </w:pPr>
      <w:r w:rsidRPr="009F47FE">
        <w:rPr>
          <w:sz w:val="24"/>
        </w:rPr>
        <w:t>**Разбиение по филиалам и Обществам осуществляется на основе Технического(их) задания(</w:t>
      </w:r>
      <w:proofErr w:type="spellStart"/>
      <w:r w:rsidRPr="009F47FE">
        <w:rPr>
          <w:sz w:val="24"/>
        </w:rPr>
        <w:t>ий</w:t>
      </w:r>
      <w:proofErr w:type="spellEnd"/>
      <w:r w:rsidRPr="009F47FE">
        <w:rPr>
          <w:sz w:val="24"/>
        </w:rPr>
        <w:t>). Итоговые цены в графах «</w:t>
      </w:r>
      <w:r w:rsidRPr="009F47FE">
        <w:rPr>
          <w:b/>
          <w:color w:val="000000"/>
          <w:sz w:val="24"/>
        </w:rPr>
        <w:t xml:space="preserve">ИТОГО </w:t>
      </w:r>
      <w:r w:rsidR="00BE6DDC" w:rsidRPr="009F47FE">
        <w:rPr>
          <w:b/>
          <w:color w:val="000000"/>
          <w:sz w:val="24"/>
        </w:rPr>
        <w:t xml:space="preserve">единиц расценок </w:t>
      </w:r>
      <w:r w:rsidRPr="009F47FE">
        <w:rPr>
          <w:b/>
          <w:color w:val="000000"/>
          <w:sz w:val="24"/>
        </w:rPr>
        <w:t>без НДС, руб.</w:t>
      </w:r>
      <w:r w:rsidRPr="009F47FE">
        <w:rPr>
          <w:sz w:val="24"/>
        </w:rPr>
        <w:t>» и «</w:t>
      </w:r>
      <w:r w:rsidRPr="009F47FE">
        <w:rPr>
          <w:b/>
          <w:color w:val="000000"/>
          <w:sz w:val="24"/>
        </w:rPr>
        <w:t xml:space="preserve">ИТОГО </w:t>
      </w:r>
      <w:r w:rsidR="00BE6DDC" w:rsidRPr="009F47FE">
        <w:rPr>
          <w:b/>
          <w:color w:val="000000"/>
          <w:sz w:val="24"/>
        </w:rPr>
        <w:t xml:space="preserve">единиц расценок </w:t>
      </w:r>
      <w:r w:rsidRPr="009F47FE">
        <w:rPr>
          <w:b/>
          <w:color w:val="000000"/>
          <w:sz w:val="24"/>
        </w:rPr>
        <w:t>с НДС, руб.</w:t>
      </w:r>
      <w:r w:rsidRPr="009F47FE">
        <w:rPr>
          <w:sz w:val="24"/>
        </w:rPr>
        <w:t xml:space="preserve">» </w:t>
      </w:r>
      <w:r w:rsidR="005020E1" w:rsidRPr="009F47FE">
        <w:rPr>
          <w:sz w:val="24"/>
          <w:lang w:val="ru-RU"/>
        </w:rPr>
        <w:t xml:space="preserve">в таблице-1 </w:t>
      </w:r>
      <w:r w:rsidRPr="009F47FE">
        <w:rPr>
          <w:sz w:val="24"/>
        </w:rPr>
        <w:t>должны соответствовать ценам, указанным участником на «котировочной доске» торговой площадки.</w:t>
      </w:r>
    </w:p>
    <w:p w14:paraId="6D4B0A8A" w14:textId="77777777" w:rsidR="000140C8" w:rsidRPr="009F47FE" w:rsidRDefault="000140C8" w:rsidP="0077519A">
      <w:pPr>
        <w:pStyle w:val="aff0"/>
        <w:numPr>
          <w:ilvl w:val="3"/>
          <w:numId w:val="22"/>
        </w:numPr>
        <w:tabs>
          <w:tab w:val="left" w:pos="567"/>
          <w:tab w:val="left" w:pos="1985"/>
        </w:tabs>
        <w:spacing w:line="240" w:lineRule="auto"/>
        <w:ind w:left="0" w:right="34" w:firstLine="993"/>
        <w:rPr>
          <w:sz w:val="24"/>
          <w:lang w:val="ru-RU"/>
        </w:rPr>
      </w:pPr>
      <w:r w:rsidRPr="009F47FE">
        <w:rPr>
          <w:sz w:val="24"/>
        </w:rPr>
        <w:t>В случае, если по всем позициям весь перечень информации по различным филиалам Общества дублируется, филиалы Общества перечисляются через запятую</w:t>
      </w:r>
      <w:r w:rsidRPr="009F47FE">
        <w:rPr>
          <w:sz w:val="24"/>
          <w:lang w:val="ru-RU"/>
        </w:rPr>
        <w:t>,</w:t>
      </w:r>
      <w:r w:rsidRPr="009F47FE">
        <w:rPr>
          <w:rFonts w:ascii="Times New Roman CYR" w:hAnsi="Times New Roman CYR"/>
          <w:sz w:val="24"/>
        </w:rPr>
        <w:t> а дублирующая информация указывается однократно</w:t>
      </w:r>
      <w:r w:rsidRPr="009F47FE">
        <w:rPr>
          <w:rFonts w:ascii="Times New Roman CYR" w:hAnsi="Times New Roman CYR"/>
          <w:sz w:val="24"/>
          <w:lang w:val="ru-RU"/>
        </w:rPr>
        <w:t>.</w:t>
      </w:r>
    </w:p>
    <w:p w14:paraId="72E0525B" w14:textId="77777777" w:rsidR="00B52035" w:rsidRPr="009F47FE" w:rsidRDefault="00B52035" w:rsidP="0077519A">
      <w:pPr>
        <w:pStyle w:val="aff0"/>
        <w:numPr>
          <w:ilvl w:val="3"/>
          <w:numId w:val="22"/>
        </w:numPr>
        <w:tabs>
          <w:tab w:val="left" w:pos="567"/>
          <w:tab w:val="left" w:pos="1985"/>
        </w:tabs>
        <w:spacing w:line="240" w:lineRule="auto"/>
        <w:ind w:left="0" w:right="34" w:firstLine="993"/>
        <w:rPr>
          <w:sz w:val="24"/>
          <w:szCs w:val="24"/>
          <w:lang w:val="ru-RU"/>
        </w:rPr>
      </w:pPr>
      <w:r w:rsidRPr="009F47FE">
        <w:rPr>
          <w:sz w:val="24"/>
          <w:szCs w:val="24"/>
          <w:lang w:val="ru-RU"/>
        </w:rPr>
        <w:t>В случае если в Техническом задании цена за единицу продукции указывается отдельно за несколько лет (например, за 202</w:t>
      </w:r>
      <w:r w:rsidR="00275326" w:rsidRPr="009F47FE">
        <w:rPr>
          <w:sz w:val="24"/>
          <w:szCs w:val="24"/>
          <w:lang w:val="ru-RU"/>
        </w:rPr>
        <w:t>5</w:t>
      </w:r>
      <w:r w:rsidRPr="009F47FE">
        <w:rPr>
          <w:sz w:val="24"/>
          <w:szCs w:val="24"/>
          <w:lang w:val="ru-RU"/>
        </w:rPr>
        <w:t xml:space="preserve"> год, 202</w:t>
      </w:r>
      <w:r w:rsidR="00275326" w:rsidRPr="009F47FE">
        <w:rPr>
          <w:sz w:val="24"/>
          <w:szCs w:val="24"/>
          <w:lang w:val="ru-RU"/>
        </w:rPr>
        <w:t>6</w:t>
      </w:r>
      <w:r w:rsidRPr="009F47FE">
        <w:rPr>
          <w:sz w:val="24"/>
          <w:szCs w:val="24"/>
          <w:lang w:val="ru-RU"/>
        </w:rPr>
        <w:t xml:space="preserve"> год и т.д.), в</w:t>
      </w:r>
      <w:r w:rsidRPr="009F47FE">
        <w:rPr>
          <w:sz w:val="24"/>
          <w:szCs w:val="24"/>
        </w:rPr>
        <w:t xml:space="preserve"> Сводной таблице стоимости</w:t>
      </w:r>
      <w:r w:rsidRPr="009F47FE">
        <w:rPr>
          <w:bCs/>
          <w:sz w:val="24"/>
          <w:szCs w:val="24"/>
        </w:rPr>
        <w:t xml:space="preserve"> </w:t>
      </w:r>
      <w:r w:rsidRPr="009F47FE">
        <w:rPr>
          <w:sz w:val="24"/>
          <w:szCs w:val="24"/>
        </w:rPr>
        <w:t xml:space="preserve">указывается одна цена за каждую единицу продукции, не превышающая начальную (максимальную) цену за единицу продукции за </w:t>
      </w:r>
      <w:r w:rsidRPr="009F47FE">
        <w:rPr>
          <w:sz w:val="24"/>
          <w:szCs w:val="24"/>
          <w:lang w:val="ru-RU"/>
        </w:rPr>
        <w:t>указанный в документации</w:t>
      </w:r>
      <w:r w:rsidRPr="009F47FE">
        <w:rPr>
          <w:sz w:val="24"/>
          <w:szCs w:val="24"/>
        </w:rPr>
        <w:t xml:space="preserve"> год</w:t>
      </w:r>
      <w:r w:rsidRPr="009F47FE">
        <w:rPr>
          <w:sz w:val="24"/>
          <w:szCs w:val="24"/>
          <w:lang w:val="ru-RU"/>
        </w:rPr>
        <w:t xml:space="preserve"> (например, за 202</w:t>
      </w:r>
      <w:r w:rsidR="00275326" w:rsidRPr="009F47FE">
        <w:rPr>
          <w:sz w:val="24"/>
          <w:szCs w:val="24"/>
          <w:lang w:val="ru-RU"/>
        </w:rPr>
        <w:t>5</w:t>
      </w:r>
      <w:r w:rsidRPr="009F47FE">
        <w:rPr>
          <w:sz w:val="24"/>
          <w:szCs w:val="24"/>
          <w:lang w:val="ru-RU"/>
        </w:rPr>
        <w:t xml:space="preserve"> год, 202</w:t>
      </w:r>
      <w:r w:rsidR="00275326" w:rsidRPr="009F47FE">
        <w:rPr>
          <w:sz w:val="24"/>
          <w:szCs w:val="24"/>
          <w:lang w:val="ru-RU"/>
        </w:rPr>
        <w:t>6</w:t>
      </w:r>
      <w:r w:rsidRPr="009F47FE">
        <w:rPr>
          <w:sz w:val="24"/>
          <w:szCs w:val="24"/>
          <w:lang w:val="ru-RU"/>
        </w:rPr>
        <w:t xml:space="preserve"> год и т.д.).</w:t>
      </w:r>
    </w:p>
    <w:p w14:paraId="22C46193" w14:textId="77777777" w:rsidR="000140C8" w:rsidRPr="009F47FE" w:rsidRDefault="000140C8" w:rsidP="000140C8">
      <w:pPr>
        <w:pStyle w:val="aff0"/>
        <w:tabs>
          <w:tab w:val="clear" w:pos="360"/>
          <w:tab w:val="left" w:pos="567"/>
          <w:tab w:val="left" w:pos="1985"/>
        </w:tabs>
        <w:spacing w:line="240" w:lineRule="auto"/>
        <w:ind w:left="1134" w:right="34" w:firstLine="0"/>
        <w:rPr>
          <w:sz w:val="24"/>
          <w:lang w:val="ru-RU"/>
        </w:rPr>
      </w:pPr>
    </w:p>
    <w:p w14:paraId="62E00942" w14:textId="77777777" w:rsidR="00D66E05" w:rsidRPr="009F47FE" w:rsidRDefault="00D66E05" w:rsidP="00D66E05">
      <w:pPr>
        <w:pStyle w:val="aff0"/>
        <w:tabs>
          <w:tab w:val="clear" w:pos="360"/>
          <w:tab w:val="left" w:pos="567"/>
          <w:tab w:val="left" w:pos="1985"/>
        </w:tabs>
        <w:spacing w:line="240" w:lineRule="auto"/>
        <w:ind w:left="0" w:right="34" w:firstLine="0"/>
        <w:rPr>
          <w:sz w:val="24"/>
          <w:lang w:val="ru-RU"/>
        </w:rPr>
      </w:pPr>
    </w:p>
    <w:p w14:paraId="47D02668" w14:textId="77777777" w:rsidR="003952F4" w:rsidRPr="009F47FE" w:rsidRDefault="003952F4" w:rsidP="00514096">
      <w:pPr>
        <w:pStyle w:val="aff0"/>
        <w:tabs>
          <w:tab w:val="clear" w:pos="360"/>
          <w:tab w:val="left" w:pos="567"/>
          <w:tab w:val="left" w:pos="1985"/>
        </w:tabs>
        <w:spacing w:before="100" w:beforeAutospacing="1" w:after="100" w:afterAutospacing="1" w:line="240" w:lineRule="auto"/>
        <w:ind w:left="0" w:right="34" w:firstLine="0"/>
        <w:rPr>
          <w:sz w:val="2"/>
          <w:szCs w:val="2"/>
        </w:rPr>
      </w:pPr>
    </w:p>
    <w:p w14:paraId="175E402C" w14:textId="77777777" w:rsidR="003952F4" w:rsidRPr="009F47FE" w:rsidRDefault="003952F4" w:rsidP="00514096">
      <w:pPr>
        <w:pStyle w:val="2"/>
        <w:keepNext/>
        <w:pageBreakBefore/>
        <w:numPr>
          <w:ilvl w:val="0"/>
          <w:numId w:val="0"/>
        </w:numPr>
        <w:tabs>
          <w:tab w:val="left" w:pos="567"/>
          <w:tab w:val="left" w:pos="1985"/>
          <w:tab w:val="num" w:pos="5104"/>
        </w:tabs>
        <w:suppressAutoHyphens/>
        <w:spacing w:before="100" w:beforeAutospacing="1" w:after="100" w:afterAutospacing="1" w:line="240" w:lineRule="auto"/>
        <w:ind w:right="34"/>
        <w:jc w:val="left"/>
        <w:rPr>
          <w:color w:val="00B0F0"/>
          <w:sz w:val="2"/>
          <w:szCs w:val="2"/>
        </w:rPr>
        <w:sectPr w:rsidR="003952F4" w:rsidRPr="009F47FE" w:rsidSect="00F8402E">
          <w:footerReference w:type="even" r:id="rId12"/>
          <w:pgSz w:w="16838" w:h="11906" w:orient="landscape" w:code="9"/>
          <w:pgMar w:top="1134" w:right="680" w:bottom="567" w:left="539" w:header="680" w:footer="278" w:gutter="0"/>
          <w:cols w:space="708"/>
          <w:titlePg/>
          <w:docGrid w:linePitch="360"/>
        </w:sectPr>
      </w:pPr>
    </w:p>
    <w:p w14:paraId="15D08A0A" w14:textId="77777777" w:rsidR="00D8740D" w:rsidRPr="009F47FE" w:rsidRDefault="00D8740D" w:rsidP="00514096">
      <w:pPr>
        <w:pStyle w:val="2"/>
        <w:widowControl w:val="0"/>
        <w:numPr>
          <w:ilvl w:val="0"/>
          <w:numId w:val="0"/>
        </w:numPr>
        <w:tabs>
          <w:tab w:val="left" w:pos="567"/>
          <w:tab w:val="left" w:pos="1700"/>
          <w:tab w:val="left" w:pos="1985"/>
        </w:tabs>
        <w:suppressAutoHyphens/>
        <w:spacing w:before="160" w:after="120" w:line="288" w:lineRule="auto"/>
        <w:ind w:right="34"/>
        <w:rPr>
          <w:sz w:val="24"/>
          <w:szCs w:val="24"/>
        </w:rPr>
      </w:pPr>
      <w:bookmarkStart w:id="168" w:name="_Toc189224922"/>
      <w:bookmarkStart w:id="169" w:name="_Toc192172321"/>
      <w:r w:rsidRPr="009F47FE">
        <w:rPr>
          <w:i/>
          <w:szCs w:val="24"/>
          <w:shd w:val="clear" w:color="auto" w:fill="FFFF99"/>
          <w:lang w:eastAsia="ru-RU"/>
        </w:rPr>
        <w:lastRenderedPageBreak/>
        <w:t xml:space="preserve">ДОКУМЕНТЫ </w:t>
      </w:r>
      <w:r w:rsidRPr="009F47FE">
        <w:rPr>
          <w:i/>
          <w:szCs w:val="24"/>
          <w:shd w:val="clear" w:color="auto" w:fill="FFFF99"/>
          <w:lang w:val="ru-RU" w:eastAsia="ru-RU"/>
        </w:rPr>
        <w:t>ВТОРОЙ</w:t>
      </w:r>
      <w:r w:rsidRPr="009F47FE">
        <w:rPr>
          <w:i/>
          <w:szCs w:val="24"/>
          <w:shd w:val="clear" w:color="auto" w:fill="FFFF99"/>
          <w:lang w:eastAsia="ru-RU"/>
        </w:rPr>
        <w:t xml:space="preserve"> ЧАСТИ ЗАЯВКИ</w:t>
      </w:r>
      <w:bookmarkEnd w:id="168"/>
      <w:bookmarkEnd w:id="169"/>
    </w:p>
    <w:p w14:paraId="7C4C61FE" w14:textId="77777777" w:rsidR="00211593" w:rsidRPr="009F47FE" w:rsidRDefault="00211593" w:rsidP="0077519A">
      <w:pPr>
        <w:pStyle w:val="2"/>
        <w:widowControl w:val="0"/>
        <w:numPr>
          <w:ilvl w:val="1"/>
          <w:numId w:val="22"/>
        </w:numPr>
        <w:tabs>
          <w:tab w:val="left" w:pos="567"/>
          <w:tab w:val="num" w:pos="1418"/>
          <w:tab w:val="left" w:pos="1985"/>
        </w:tabs>
        <w:spacing w:before="100" w:beforeAutospacing="1" w:after="100" w:afterAutospacing="1" w:line="240" w:lineRule="auto"/>
        <w:ind w:left="0" w:right="34" w:firstLine="0"/>
        <w:jc w:val="left"/>
        <w:rPr>
          <w:sz w:val="24"/>
          <w:szCs w:val="24"/>
        </w:rPr>
      </w:pPr>
      <w:bookmarkStart w:id="170" w:name="_Ref55335823"/>
      <w:bookmarkStart w:id="171" w:name="_Ref55336359"/>
      <w:bookmarkStart w:id="172" w:name="_Toc57314675"/>
      <w:bookmarkStart w:id="173" w:name="_Toc69728989"/>
      <w:bookmarkStart w:id="174" w:name="_Toc98253939"/>
      <w:bookmarkStart w:id="175" w:name="_Toc165173865"/>
      <w:bookmarkStart w:id="176" w:name="_Toc423423672"/>
      <w:bookmarkStart w:id="177" w:name="_Toc441131118"/>
      <w:bookmarkStart w:id="178" w:name="_Toc189224923"/>
      <w:bookmarkStart w:id="179" w:name="_Toc192172322"/>
      <w:bookmarkEnd w:id="44"/>
      <w:bookmarkEnd w:id="45"/>
      <w:bookmarkEnd w:id="46"/>
      <w:bookmarkEnd w:id="47"/>
      <w:bookmarkEnd w:id="48"/>
      <w:bookmarkEnd w:id="49"/>
      <w:bookmarkEnd w:id="50"/>
      <w:bookmarkEnd w:id="51"/>
      <w:bookmarkEnd w:id="52"/>
      <w:bookmarkEnd w:id="53"/>
      <w:bookmarkEnd w:id="54"/>
      <w:r w:rsidRPr="009F47FE">
        <w:rPr>
          <w:sz w:val="24"/>
          <w:szCs w:val="24"/>
        </w:rPr>
        <w:t xml:space="preserve">Анкета (форма </w:t>
      </w:r>
      <w:r w:rsidR="00392F82" w:rsidRPr="009F47FE">
        <w:rPr>
          <w:sz w:val="24"/>
          <w:szCs w:val="24"/>
          <w:lang w:val="ru-RU"/>
        </w:rPr>
        <w:t>3</w:t>
      </w:r>
      <w:r w:rsidRPr="009F47FE">
        <w:rPr>
          <w:sz w:val="24"/>
          <w:szCs w:val="24"/>
        </w:rPr>
        <w:t>)</w:t>
      </w:r>
      <w:bookmarkEnd w:id="170"/>
      <w:bookmarkEnd w:id="171"/>
      <w:bookmarkEnd w:id="172"/>
      <w:bookmarkEnd w:id="173"/>
      <w:bookmarkEnd w:id="174"/>
      <w:bookmarkEnd w:id="175"/>
      <w:bookmarkEnd w:id="176"/>
      <w:bookmarkEnd w:id="177"/>
      <w:bookmarkEnd w:id="178"/>
      <w:bookmarkEnd w:id="179"/>
    </w:p>
    <w:p w14:paraId="19584E9A" w14:textId="77777777" w:rsidR="00211593" w:rsidRPr="009F47FE" w:rsidRDefault="00211593" w:rsidP="0077519A">
      <w:pPr>
        <w:pStyle w:val="3"/>
        <w:keepNext w:val="0"/>
        <w:widowControl w:val="0"/>
        <w:numPr>
          <w:ilvl w:val="2"/>
          <w:numId w:val="22"/>
        </w:numPr>
        <w:tabs>
          <w:tab w:val="left" w:pos="567"/>
          <w:tab w:val="left" w:pos="1985"/>
        </w:tabs>
        <w:suppressAutoHyphens w:val="0"/>
        <w:ind w:left="0" w:right="34" w:firstLine="0"/>
        <w:rPr>
          <w:sz w:val="24"/>
          <w:szCs w:val="24"/>
        </w:rPr>
      </w:pPr>
      <w:bookmarkStart w:id="180" w:name="_Toc98253940"/>
      <w:bookmarkStart w:id="181" w:name="_Toc157248192"/>
      <w:bookmarkStart w:id="182" w:name="_Toc157496561"/>
      <w:bookmarkStart w:id="183" w:name="_Toc158206100"/>
      <w:bookmarkStart w:id="184" w:name="_Toc164057785"/>
      <w:bookmarkStart w:id="185" w:name="_Toc164137135"/>
      <w:bookmarkStart w:id="186" w:name="_Toc164161295"/>
      <w:bookmarkStart w:id="187" w:name="_Toc165173866"/>
      <w:bookmarkStart w:id="188" w:name="_Toc439170688"/>
      <w:bookmarkStart w:id="189" w:name="_Toc439172790"/>
      <w:bookmarkStart w:id="190" w:name="_Toc439173234"/>
      <w:bookmarkStart w:id="191" w:name="_Toc439238230"/>
      <w:bookmarkStart w:id="192" w:name="_Toc439252778"/>
      <w:bookmarkStart w:id="193" w:name="_Ref440272119"/>
      <w:bookmarkStart w:id="194" w:name="_Toc440361389"/>
      <w:bookmarkStart w:id="195" w:name="_Toc441131119"/>
      <w:bookmarkStart w:id="196" w:name="_Toc442265396"/>
      <w:bookmarkStart w:id="197" w:name="_Ref444173154"/>
      <w:bookmarkStart w:id="198" w:name="_Toc447292633"/>
      <w:bookmarkStart w:id="199" w:name="_Toc461809079"/>
      <w:bookmarkStart w:id="200" w:name="_Toc463514498"/>
      <w:bookmarkStart w:id="201" w:name="_Toc466908618"/>
      <w:bookmarkStart w:id="202" w:name="_Toc469479688"/>
      <w:bookmarkStart w:id="203" w:name="_Toc471986638"/>
      <w:bookmarkStart w:id="204" w:name="_Toc498509272"/>
      <w:bookmarkStart w:id="205" w:name="_Toc524939628"/>
      <w:bookmarkStart w:id="206" w:name="_Toc189224924"/>
      <w:bookmarkStart w:id="207" w:name="_Toc192172323"/>
      <w:r w:rsidRPr="009F47FE">
        <w:rPr>
          <w:sz w:val="24"/>
          <w:szCs w:val="24"/>
        </w:rPr>
        <w:t>Форма Анкеты Участника</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6BCC3133" w14:textId="77777777" w:rsidR="00211593" w:rsidRPr="009F47FE" w:rsidRDefault="00211593" w:rsidP="00386771">
      <w:pPr>
        <w:pBdr>
          <w:top w:val="single" w:sz="4" w:space="1" w:color="auto"/>
        </w:pBdr>
        <w:shd w:val="clear" w:color="auto" w:fill="E0E0E0"/>
        <w:tabs>
          <w:tab w:val="left" w:pos="567"/>
          <w:tab w:val="left" w:pos="1985"/>
        </w:tabs>
        <w:ind w:right="34" w:firstLine="0"/>
        <w:jc w:val="center"/>
        <w:rPr>
          <w:b/>
          <w:color w:val="000000"/>
          <w:spacing w:val="36"/>
          <w:szCs w:val="24"/>
        </w:rPr>
      </w:pPr>
      <w:r w:rsidRPr="009F47FE">
        <w:rPr>
          <w:b/>
          <w:color w:val="000000"/>
          <w:spacing w:val="36"/>
          <w:szCs w:val="24"/>
        </w:rPr>
        <w:t>начало формы</w:t>
      </w:r>
    </w:p>
    <w:p w14:paraId="138867C4" w14:textId="77777777" w:rsidR="00211593" w:rsidRPr="009F47FE" w:rsidRDefault="00211593" w:rsidP="00514096">
      <w:pPr>
        <w:tabs>
          <w:tab w:val="left" w:pos="567"/>
          <w:tab w:val="left" w:pos="1985"/>
        </w:tabs>
        <w:ind w:right="34" w:firstLine="0"/>
        <w:jc w:val="left"/>
        <w:rPr>
          <w:szCs w:val="24"/>
        </w:rPr>
      </w:pPr>
    </w:p>
    <w:p w14:paraId="730195F4" w14:textId="77777777" w:rsidR="00211593" w:rsidRPr="009F47FE" w:rsidRDefault="00211593" w:rsidP="00514096">
      <w:pPr>
        <w:tabs>
          <w:tab w:val="left" w:pos="567"/>
          <w:tab w:val="left" w:pos="1985"/>
        </w:tabs>
        <w:ind w:right="34" w:firstLine="0"/>
        <w:rPr>
          <w:szCs w:val="24"/>
        </w:rPr>
      </w:pPr>
    </w:p>
    <w:p w14:paraId="1EE2A3FC" w14:textId="77777777" w:rsidR="00211593" w:rsidRPr="009F47FE" w:rsidRDefault="00211593" w:rsidP="00514096">
      <w:pPr>
        <w:tabs>
          <w:tab w:val="left" w:pos="567"/>
          <w:tab w:val="left" w:pos="1985"/>
        </w:tabs>
        <w:ind w:right="34" w:firstLine="0"/>
        <w:jc w:val="center"/>
        <w:rPr>
          <w:b/>
          <w:szCs w:val="24"/>
        </w:rPr>
      </w:pPr>
      <w:r w:rsidRPr="009F47FE">
        <w:rPr>
          <w:b/>
          <w:szCs w:val="24"/>
        </w:rPr>
        <w:t>Анкета Участника</w:t>
      </w:r>
    </w:p>
    <w:p w14:paraId="77B9B536" w14:textId="77777777" w:rsidR="00211593" w:rsidRPr="009F47FE" w:rsidRDefault="00211593" w:rsidP="00514096">
      <w:pPr>
        <w:tabs>
          <w:tab w:val="left" w:pos="567"/>
          <w:tab w:val="left" w:pos="1985"/>
        </w:tabs>
        <w:ind w:right="34" w:firstLine="0"/>
        <w:rPr>
          <w:szCs w:val="24"/>
        </w:rPr>
      </w:pPr>
    </w:p>
    <w:p w14:paraId="2A69E170" w14:textId="77777777" w:rsidR="00211593" w:rsidRPr="009F47FE" w:rsidRDefault="00211593" w:rsidP="00514096">
      <w:pPr>
        <w:tabs>
          <w:tab w:val="left" w:pos="567"/>
          <w:tab w:val="left" w:pos="1985"/>
        </w:tabs>
        <w:ind w:right="34" w:firstLine="0"/>
        <w:rPr>
          <w:color w:val="000000"/>
          <w:szCs w:val="24"/>
        </w:rPr>
      </w:pPr>
      <w:r w:rsidRPr="009F47FE">
        <w:rPr>
          <w:color w:val="000000"/>
          <w:szCs w:val="24"/>
        </w:rPr>
        <w:t>Наименование и адрес Участника: _________________________________</w:t>
      </w:r>
    </w:p>
    <w:p w14:paraId="3AFA533D" w14:textId="77777777" w:rsidR="00386771" w:rsidRPr="009F47FE" w:rsidRDefault="00386771" w:rsidP="00386771">
      <w:pPr>
        <w:tabs>
          <w:tab w:val="left" w:pos="567"/>
          <w:tab w:val="left" w:pos="1985"/>
        </w:tabs>
        <w:ind w:right="34" w:firstLine="0"/>
        <w:rPr>
          <w:szCs w:val="24"/>
        </w:rPr>
      </w:pPr>
      <w:bookmarkStart w:id="208" w:name="_Toc439170689"/>
      <w:bookmarkStart w:id="209" w:name="_Toc439172791"/>
      <w:bookmarkStart w:id="210" w:name="_Toc439173235"/>
      <w:bookmarkStart w:id="211" w:name="_Toc439238231"/>
      <w:bookmarkStart w:id="212" w:name="_Toc439252779"/>
      <w:bookmarkStart w:id="213" w:name="_Ref440272147"/>
      <w:bookmarkStart w:id="214" w:name="_Toc440361390"/>
      <w:bookmarkStart w:id="215" w:name="_Toc441131120"/>
      <w:bookmarkStart w:id="216" w:name="_Ref444173080"/>
      <w:bookmarkStart w:id="217" w:name="_Ref444173192"/>
      <w:r w:rsidRPr="009F47FE">
        <w:rPr>
          <w:color w:val="000000"/>
          <w:szCs w:val="24"/>
        </w:rPr>
        <w:t xml:space="preserve">Право заключения </w:t>
      </w:r>
      <w:r w:rsidRPr="009F47FE">
        <w:rPr>
          <w:szCs w:val="24"/>
        </w:rPr>
        <w:t>Договора(</w:t>
      </w:r>
      <w:proofErr w:type="spellStart"/>
      <w:r w:rsidRPr="009F47FE">
        <w:rPr>
          <w:szCs w:val="24"/>
        </w:rPr>
        <w:t>ов</w:t>
      </w:r>
      <w:proofErr w:type="spellEnd"/>
      <w:r w:rsidRPr="009F47FE">
        <w:rPr>
          <w:szCs w:val="24"/>
        </w:rPr>
        <w:t xml:space="preserve">) на _____________________________________________________ </w:t>
      </w:r>
    </w:p>
    <w:p w14:paraId="305824ED" w14:textId="77777777" w:rsidR="00386771" w:rsidRPr="009F47FE" w:rsidRDefault="00386771" w:rsidP="00386771">
      <w:pPr>
        <w:tabs>
          <w:tab w:val="left" w:pos="567"/>
          <w:tab w:val="left" w:pos="1985"/>
        </w:tabs>
        <w:ind w:right="34" w:firstLine="0"/>
        <w:rPr>
          <w:szCs w:val="24"/>
          <w:vertAlign w:val="superscript"/>
        </w:rPr>
      </w:pPr>
      <w:r w:rsidRPr="009F47FE">
        <w:rPr>
          <w:szCs w:val="24"/>
          <w:vertAlign w:val="superscript"/>
        </w:rPr>
        <w:t xml:space="preserve">                                                                                                                     (краткое описание предлагаемой продукции, работ, услуг)</w:t>
      </w:r>
    </w:p>
    <w:p w14:paraId="408D62CD" w14:textId="77777777" w:rsidR="00386771" w:rsidRPr="009F47FE" w:rsidRDefault="00386771" w:rsidP="00386771">
      <w:pPr>
        <w:tabs>
          <w:tab w:val="left" w:pos="567"/>
          <w:tab w:val="left" w:pos="1985"/>
        </w:tabs>
        <w:ind w:right="34"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395"/>
        <w:gridCol w:w="2800"/>
      </w:tblGrid>
      <w:tr w:rsidR="00386771" w:rsidRPr="009F47FE" w14:paraId="37BBF319" w14:textId="77777777" w:rsidTr="00FE33FF">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142FFD" w14:textId="77777777" w:rsidR="00386771" w:rsidRPr="009F47FE" w:rsidRDefault="00386771" w:rsidP="00FE33FF">
            <w:pPr>
              <w:tabs>
                <w:tab w:val="left" w:pos="567"/>
                <w:tab w:val="left" w:pos="1985"/>
              </w:tabs>
              <w:ind w:right="34" w:firstLine="0"/>
              <w:jc w:val="center"/>
              <w:rPr>
                <w:szCs w:val="24"/>
              </w:rPr>
            </w:pPr>
            <w:r w:rsidRPr="009F47FE">
              <w:rPr>
                <w:szCs w:val="24"/>
              </w:rPr>
              <w:t>№ п/п</w:t>
            </w:r>
          </w:p>
        </w:tc>
        <w:tc>
          <w:tcPr>
            <w:tcW w:w="6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081A466" w14:textId="77777777" w:rsidR="00386771" w:rsidRPr="009F47FE" w:rsidRDefault="00386771" w:rsidP="00FE33FF">
            <w:pPr>
              <w:pStyle w:val="af4"/>
              <w:tabs>
                <w:tab w:val="left" w:pos="567"/>
                <w:tab w:val="left" w:pos="1985"/>
              </w:tabs>
              <w:spacing w:before="0" w:after="0"/>
              <w:ind w:left="0" w:right="34"/>
              <w:jc w:val="center"/>
              <w:rPr>
                <w:sz w:val="24"/>
                <w:szCs w:val="24"/>
              </w:rPr>
            </w:pPr>
            <w:r w:rsidRPr="009F47FE">
              <w:rPr>
                <w:sz w:val="24"/>
                <w:szCs w:val="24"/>
              </w:rPr>
              <w:t>Наименование</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8CAC55" w14:textId="77777777" w:rsidR="00386771" w:rsidRPr="009F47FE" w:rsidRDefault="00386771" w:rsidP="00FE33FF">
            <w:pPr>
              <w:pStyle w:val="af4"/>
              <w:tabs>
                <w:tab w:val="left" w:pos="567"/>
                <w:tab w:val="left" w:pos="1985"/>
              </w:tabs>
              <w:spacing w:before="0" w:after="0"/>
              <w:ind w:left="0" w:right="34"/>
              <w:jc w:val="center"/>
              <w:rPr>
                <w:sz w:val="24"/>
                <w:szCs w:val="24"/>
              </w:rPr>
            </w:pPr>
            <w:r w:rsidRPr="009F47FE">
              <w:rPr>
                <w:sz w:val="24"/>
                <w:szCs w:val="24"/>
              </w:rPr>
              <w:t>Сведения о Участнике</w:t>
            </w:r>
          </w:p>
        </w:tc>
      </w:tr>
      <w:tr w:rsidR="00386771" w:rsidRPr="009F47FE" w14:paraId="52449933" w14:textId="77777777" w:rsidTr="00FE33FF">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69E517" w14:textId="77777777" w:rsidR="00386771" w:rsidRPr="009F47FE" w:rsidRDefault="00386771" w:rsidP="0077519A">
            <w:pPr>
              <w:widowControl/>
              <w:numPr>
                <w:ilvl w:val="0"/>
                <w:numId w:val="20"/>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14:paraId="3986897C" w14:textId="77777777" w:rsidR="00386771" w:rsidRPr="009F47FE" w:rsidRDefault="00386771" w:rsidP="00FE33FF">
            <w:pPr>
              <w:pStyle w:val="af7"/>
              <w:tabs>
                <w:tab w:val="left" w:pos="567"/>
                <w:tab w:val="left" w:pos="1985"/>
              </w:tabs>
              <w:spacing w:before="0" w:after="0"/>
              <w:ind w:left="0" w:right="34"/>
              <w:rPr>
                <w:szCs w:val="24"/>
              </w:rPr>
            </w:pPr>
            <w:r w:rsidRPr="009F47FE">
              <w:rPr>
                <w:szCs w:val="24"/>
              </w:rPr>
              <w:t xml:space="preserve">Наименование, фирменное наименование (при наличии) Участника </w:t>
            </w:r>
            <w:r w:rsidRPr="009F47FE">
              <w:rPr>
                <w:i/>
                <w:szCs w:val="24"/>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14:paraId="795523A0" w14:textId="77777777" w:rsidR="00386771" w:rsidRPr="009F47FE" w:rsidRDefault="00386771" w:rsidP="00FE33FF">
            <w:pPr>
              <w:pStyle w:val="af7"/>
              <w:tabs>
                <w:tab w:val="left" w:pos="567"/>
                <w:tab w:val="left" w:pos="1985"/>
              </w:tabs>
              <w:spacing w:before="0" w:after="0"/>
              <w:ind w:left="0" w:right="34"/>
              <w:rPr>
                <w:szCs w:val="24"/>
              </w:rPr>
            </w:pPr>
          </w:p>
        </w:tc>
      </w:tr>
      <w:tr w:rsidR="00386771" w:rsidRPr="009F47FE" w14:paraId="4F3F4BA9" w14:textId="77777777" w:rsidTr="00FE33FF">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B61EE8" w14:textId="77777777" w:rsidR="00386771" w:rsidRPr="009F47FE" w:rsidRDefault="00386771" w:rsidP="0077519A">
            <w:pPr>
              <w:widowControl/>
              <w:numPr>
                <w:ilvl w:val="0"/>
                <w:numId w:val="20"/>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14:paraId="61CC7AE7" w14:textId="77777777" w:rsidR="00386771" w:rsidRPr="009F47FE" w:rsidRDefault="00386771" w:rsidP="00FE33FF">
            <w:pPr>
              <w:pStyle w:val="af7"/>
              <w:tabs>
                <w:tab w:val="left" w:pos="567"/>
                <w:tab w:val="left" w:pos="1985"/>
              </w:tabs>
              <w:spacing w:before="0" w:after="0"/>
              <w:ind w:left="0" w:right="34"/>
              <w:rPr>
                <w:szCs w:val="24"/>
              </w:rPr>
            </w:pPr>
            <w:r w:rsidRPr="009F47FE">
              <w:rPr>
                <w:szCs w:val="24"/>
              </w:rPr>
              <w:t xml:space="preserve">Адрес юридического лица в пределах нахождения юридического лица </w:t>
            </w:r>
            <w:r w:rsidRPr="009F47FE">
              <w:rPr>
                <w:i/>
                <w:szCs w:val="24"/>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14:paraId="7C93DAD6" w14:textId="77777777" w:rsidR="00386771" w:rsidRPr="009F47FE" w:rsidRDefault="00386771" w:rsidP="00FE33FF">
            <w:pPr>
              <w:pStyle w:val="af7"/>
              <w:tabs>
                <w:tab w:val="left" w:pos="567"/>
                <w:tab w:val="left" w:pos="1985"/>
              </w:tabs>
              <w:spacing w:before="0" w:after="0"/>
              <w:ind w:left="0" w:right="34"/>
              <w:rPr>
                <w:szCs w:val="24"/>
              </w:rPr>
            </w:pPr>
          </w:p>
        </w:tc>
      </w:tr>
      <w:tr w:rsidR="00386771" w:rsidRPr="009F47FE" w14:paraId="1FE06CAF" w14:textId="77777777" w:rsidTr="00FE33FF">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467F6A" w14:textId="77777777" w:rsidR="00386771" w:rsidRPr="009F47FE" w:rsidRDefault="00386771" w:rsidP="0077519A">
            <w:pPr>
              <w:widowControl/>
              <w:numPr>
                <w:ilvl w:val="0"/>
                <w:numId w:val="20"/>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14:paraId="0D92EA5D" w14:textId="77777777" w:rsidR="00386771" w:rsidRPr="009F47FE" w:rsidRDefault="00386771" w:rsidP="00FE33FF">
            <w:pPr>
              <w:pStyle w:val="af7"/>
              <w:tabs>
                <w:tab w:val="left" w:pos="567"/>
                <w:tab w:val="left" w:pos="1985"/>
              </w:tabs>
              <w:spacing w:before="0" w:after="0"/>
              <w:ind w:left="0" w:right="34"/>
              <w:rPr>
                <w:szCs w:val="24"/>
              </w:rPr>
            </w:pPr>
            <w:r w:rsidRPr="009F47FE">
              <w:rPr>
                <w:szCs w:val="24"/>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9F47FE">
              <w:rPr>
                <w:i/>
                <w:szCs w:val="24"/>
              </w:rPr>
              <w:t>(для индивидуального предпринимателя)</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14:paraId="5835B7FE" w14:textId="77777777" w:rsidR="00386771" w:rsidRPr="009F47FE" w:rsidRDefault="00386771" w:rsidP="00FE33FF">
            <w:pPr>
              <w:pStyle w:val="af7"/>
              <w:tabs>
                <w:tab w:val="left" w:pos="567"/>
                <w:tab w:val="left" w:pos="1985"/>
              </w:tabs>
              <w:spacing w:before="0" w:after="0"/>
              <w:ind w:left="0" w:right="34"/>
              <w:rPr>
                <w:szCs w:val="24"/>
              </w:rPr>
            </w:pPr>
          </w:p>
        </w:tc>
      </w:tr>
      <w:tr w:rsidR="00386771" w:rsidRPr="009F47FE" w14:paraId="76D03E61" w14:textId="77777777" w:rsidTr="00FE33FF">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B62E24" w14:textId="77777777" w:rsidR="00386771" w:rsidRPr="009F47FE" w:rsidRDefault="00386771" w:rsidP="0077519A">
            <w:pPr>
              <w:widowControl/>
              <w:numPr>
                <w:ilvl w:val="0"/>
                <w:numId w:val="20"/>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14:paraId="0B15209B" w14:textId="77777777" w:rsidR="00386771" w:rsidRPr="009F47FE" w:rsidRDefault="00386771" w:rsidP="00FE33FF">
            <w:pPr>
              <w:pStyle w:val="af7"/>
              <w:tabs>
                <w:tab w:val="left" w:pos="567"/>
                <w:tab w:val="left" w:pos="1985"/>
              </w:tabs>
              <w:spacing w:before="0" w:after="0"/>
              <w:ind w:left="0" w:right="34"/>
              <w:rPr>
                <w:szCs w:val="24"/>
              </w:rPr>
            </w:pPr>
            <w:r w:rsidRPr="009F47FE">
              <w:rPr>
                <w:szCs w:val="24"/>
              </w:rPr>
              <w:t xml:space="preserve">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w:t>
            </w:r>
            <w:r w:rsidRPr="009F47FE">
              <w:rPr>
                <w:i/>
                <w:szCs w:val="24"/>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14:paraId="449081CC" w14:textId="77777777" w:rsidR="00386771" w:rsidRPr="009F47FE" w:rsidRDefault="00386771" w:rsidP="00FE33FF">
            <w:pPr>
              <w:pStyle w:val="af7"/>
              <w:tabs>
                <w:tab w:val="left" w:pos="567"/>
                <w:tab w:val="left" w:pos="1985"/>
              </w:tabs>
              <w:spacing w:before="0" w:after="0"/>
              <w:ind w:left="0" w:right="34"/>
              <w:rPr>
                <w:szCs w:val="24"/>
              </w:rPr>
            </w:pPr>
          </w:p>
        </w:tc>
      </w:tr>
      <w:tr w:rsidR="00386771" w:rsidRPr="009F47FE" w14:paraId="15496CF3" w14:textId="77777777" w:rsidTr="00FE33FF">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F61630" w14:textId="77777777" w:rsidR="00386771" w:rsidRPr="009F47FE" w:rsidRDefault="00386771" w:rsidP="0077519A">
            <w:pPr>
              <w:widowControl/>
              <w:numPr>
                <w:ilvl w:val="0"/>
                <w:numId w:val="20"/>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14:paraId="54BDE828" w14:textId="77777777" w:rsidR="00386771" w:rsidRPr="009F47FE" w:rsidRDefault="00386771" w:rsidP="00FE33FF">
            <w:pPr>
              <w:widowControl/>
              <w:autoSpaceDE w:val="0"/>
              <w:autoSpaceDN w:val="0"/>
              <w:adjustRightInd w:val="0"/>
              <w:ind w:firstLine="0"/>
              <w:rPr>
                <w:szCs w:val="24"/>
              </w:rPr>
            </w:pPr>
            <w:r w:rsidRPr="009F47FE">
              <w:rPr>
                <w:szCs w:val="24"/>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лицам </w:t>
            </w:r>
            <w:r w:rsidRPr="009F47FE">
              <w:rPr>
                <w:i/>
                <w:szCs w:val="24"/>
              </w:rPr>
              <w:t>(для юридического лица)</w:t>
            </w:r>
            <w:r w:rsidRPr="009F47FE">
              <w:rPr>
                <w:szCs w:val="24"/>
              </w:rPr>
              <w:t xml:space="preserve">, или в соответствии с законодательством соответствующего иностранного государства аналог идентификационного номера налогоплательщика таких лиц </w:t>
            </w:r>
            <w:r w:rsidRPr="009F47FE">
              <w:rPr>
                <w:i/>
                <w:szCs w:val="24"/>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14:paraId="148033A1" w14:textId="77777777" w:rsidR="00386771" w:rsidRPr="009F47FE" w:rsidRDefault="00386771" w:rsidP="00FE33FF">
            <w:pPr>
              <w:pStyle w:val="af7"/>
              <w:tabs>
                <w:tab w:val="left" w:pos="567"/>
                <w:tab w:val="left" w:pos="1985"/>
              </w:tabs>
              <w:spacing w:before="0" w:after="0"/>
              <w:ind w:left="0" w:right="34"/>
              <w:rPr>
                <w:szCs w:val="24"/>
              </w:rPr>
            </w:pPr>
          </w:p>
        </w:tc>
      </w:tr>
      <w:tr w:rsidR="00386771" w:rsidRPr="009F47FE" w14:paraId="5BD34938" w14:textId="77777777" w:rsidTr="00FE33FF">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E5685D" w14:textId="77777777" w:rsidR="00386771" w:rsidRPr="009F47FE" w:rsidRDefault="00386771" w:rsidP="0077519A">
            <w:pPr>
              <w:widowControl/>
              <w:numPr>
                <w:ilvl w:val="0"/>
                <w:numId w:val="20"/>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14:paraId="47E19991" w14:textId="77777777" w:rsidR="00386771" w:rsidRPr="009F47FE" w:rsidRDefault="00386771" w:rsidP="00FE33FF">
            <w:pPr>
              <w:pStyle w:val="af7"/>
              <w:tabs>
                <w:tab w:val="left" w:pos="567"/>
                <w:tab w:val="left" w:pos="1985"/>
              </w:tabs>
              <w:spacing w:before="0" w:after="0"/>
              <w:ind w:left="0" w:right="34"/>
              <w:rPr>
                <w:szCs w:val="24"/>
              </w:rPr>
            </w:pPr>
            <w:r w:rsidRPr="009F47FE">
              <w:rPr>
                <w:szCs w:val="24"/>
              </w:rPr>
              <w:t>Телефоны Участника (с указанием кода города)</w:t>
            </w:r>
          </w:p>
          <w:p w14:paraId="34CD2B17" w14:textId="77777777" w:rsidR="00386771" w:rsidRPr="009F47FE" w:rsidRDefault="00386771" w:rsidP="00FE33FF">
            <w:pPr>
              <w:pStyle w:val="af7"/>
              <w:tabs>
                <w:tab w:val="left" w:pos="567"/>
                <w:tab w:val="left" w:pos="1985"/>
              </w:tabs>
              <w:spacing w:before="0" w:after="0"/>
              <w:ind w:left="0" w:right="34"/>
              <w:rPr>
                <w:i/>
                <w:szCs w:val="24"/>
              </w:rPr>
            </w:pPr>
            <w:r w:rsidRPr="009F47FE">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14:paraId="3DFADBE9" w14:textId="77777777" w:rsidR="00386771" w:rsidRPr="009F47FE" w:rsidRDefault="00386771" w:rsidP="00FE33FF">
            <w:pPr>
              <w:pStyle w:val="af7"/>
              <w:tabs>
                <w:tab w:val="left" w:pos="567"/>
                <w:tab w:val="left" w:pos="1985"/>
              </w:tabs>
              <w:spacing w:before="0" w:after="0"/>
              <w:ind w:left="0" w:right="34"/>
              <w:rPr>
                <w:szCs w:val="24"/>
              </w:rPr>
            </w:pPr>
          </w:p>
        </w:tc>
      </w:tr>
      <w:tr w:rsidR="00386771" w:rsidRPr="009F47FE" w14:paraId="0CDD809F" w14:textId="77777777" w:rsidTr="00FE33FF">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ACBF6F" w14:textId="77777777" w:rsidR="00386771" w:rsidRPr="009F47FE" w:rsidRDefault="00386771" w:rsidP="0077519A">
            <w:pPr>
              <w:widowControl/>
              <w:numPr>
                <w:ilvl w:val="0"/>
                <w:numId w:val="20"/>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14:paraId="2538FA37" w14:textId="77777777" w:rsidR="00386771" w:rsidRPr="009F47FE" w:rsidRDefault="00386771" w:rsidP="00FE33FF">
            <w:pPr>
              <w:pStyle w:val="af7"/>
              <w:tabs>
                <w:tab w:val="left" w:pos="567"/>
                <w:tab w:val="left" w:pos="1985"/>
              </w:tabs>
              <w:spacing w:before="0" w:after="0"/>
              <w:ind w:left="0" w:right="34"/>
              <w:rPr>
                <w:szCs w:val="24"/>
              </w:rPr>
            </w:pPr>
            <w:r w:rsidRPr="009F47FE">
              <w:rPr>
                <w:szCs w:val="24"/>
              </w:rPr>
              <w:t>Факс Участника (с указанием кода города)</w:t>
            </w:r>
          </w:p>
          <w:p w14:paraId="15E3D13F" w14:textId="77777777" w:rsidR="00386771" w:rsidRPr="009F47FE" w:rsidRDefault="00386771" w:rsidP="00FE33FF">
            <w:pPr>
              <w:pStyle w:val="af7"/>
              <w:tabs>
                <w:tab w:val="left" w:pos="567"/>
                <w:tab w:val="left" w:pos="1985"/>
              </w:tabs>
              <w:spacing w:before="0" w:after="0"/>
              <w:ind w:left="0" w:right="34"/>
              <w:rPr>
                <w:szCs w:val="24"/>
              </w:rPr>
            </w:pPr>
            <w:r w:rsidRPr="009F47FE">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14:paraId="5FDF1961" w14:textId="77777777" w:rsidR="00386771" w:rsidRPr="009F47FE" w:rsidRDefault="00386771" w:rsidP="00FE33FF">
            <w:pPr>
              <w:pStyle w:val="af7"/>
              <w:tabs>
                <w:tab w:val="left" w:pos="567"/>
                <w:tab w:val="left" w:pos="1985"/>
              </w:tabs>
              <w:spacing w:before="0" w:after="0"/>
              <w:ind w:left="0" w:right="34"/>
              <w:rPr>
                <w:szCs w:val="24"/>
              </w:rPr>
            </w:pPr>
          </w:p>
        </w:tc>
      </w:tr>
      <w:tr w:rsidR="00386771" w:rsidRPr="009F47FE" w14:paraId="59B49AEE" w14:textId="77777777" w:rsidTr="00FE33FF">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9C1A32" w14:textId="77777777" w:rsidR="00386771" w:rsidRPr="009F47FE" w:rsidRDefault="00386771" w:rsidP="0077519A">
            <w:pPr>
              <w:widowControl/>
              <w:numPr>
                <w:ilvl w:val="0"/>
                <w:numId w:val="20"/>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14:paraId="07A5C01E" w14:textId="77777777" w:rsidR="00386771" w:rsidRPr="009F47FE" w:rsidRDefault="00386771" w:rsidP="00FE33FF">
            <w:pPr>
              <w:pStyle w:val="af7"/>
              <w:tabs>
                <w:tab w:val="left" w:pos="567"/>
                <w:tab w:val="left" w:pos="1985"/>
              </w:tabs>
              <w:spacing w:before="0" w:after="0"/>
              <w:ind w:left="0" w:right="34"/>
              <w:rPr>
                <w:szCs w:val="24"/>
              </w:rPr>
            </w:pPr>
            <w:r w:rsidRPr="009F47FE">
              <w:rPr>
                <w:szCs w:val="24"/>
              </w:rPr>
              <w:t>Адрес электронной почты Участника</w:t>
            </w:r>
          </w:p>
          <w:p w14:paraId="7CC7EB1A" w14:textId="77777777" w:rsidR="00386771" w:rsidRPr="009F47FE" w:rsidRDefault="00386771" w:rsidP="00FE33FF">
            <w:pPr>
              <w:pStyle w:val="af7"/>
              <w:tabs>
                <w:tab w:val="left" w:pos="567"/>
                <w:tab w:val="left" w:pos="1985"/>
              </w:tabs>
              <w:spacing w:before="0" w:after="0"/>
              <w:ind w:left="0" w:right="34"/>
              <w:rPr>
                <w:szCs w:val="24"/>
              </w:rPr>
            </w:pPr>
            <w:r w:rsidRPr="009F47FE">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14:paraId="1C934B18" w14:textId="77777777" w:rsidR="00386771" w:rsidRPr="009F47FE" w:rsidRDefault="00386771" w:rsidP="00FE33FF">
            <w:pPr>
              <w:pStyle w:val="af7"/>
              <w:tabs>
                <w:tab w:val="left" w:pos="567"/>
                <w:tab w:val="left" w:pos="1985"/>
              </w:tabs>
              <w:spacing w:before="0" w:after="0"/>
              <w:ind w:left="0" w:right="34"/>
              <w:rPr>
                <w:szCs w:val="24"/>
              </w:rPr>
            </w:pPr>
          </w:p>
        </w:tc>
      </w:tr>
    </w:tbl>
    <w:p w14:paraId="00A873AF" w14:textId="77777777" w:rsidR="00386771" w:rsidRPr="009F47FE" w:rsidRDefault="00386771" w:rsidP="00386771">
      <w:pPr>
        <w:widowControl/>
        <w:tabs>
          <w:tab w:val="left" w:pos="567"/>
          <w:tab w:val="left" w:pos="1985"/>
        </w:tabs>
        <w:snapToGrid w:val="0"/>
        <w:ind w:right="34"/>
        <w:jc w:val="center"/>
        <w:rPr>
          <w:szCs w:val="24"/>
        </w:rPr>
      </w:pPr>
    </w:p>
    <w:p w14:paraId="596A9E2B" w14:textId="77777777" w:rsidR="00386771" w:rsidRPr="009F47FE" w:rsidRDefault="00386771" w:rsidP="00386771">
      <w:pPr>
        <w:tabs>
          <w:tab w:val="left" w:pos="567"/>
          <w:tab w:val="left" w:pos="1985"/>
        </w:tabs>
        <w:ind w:right="5810" w:firstLine="0"/>
      </w:pPr>
    </w:p>
    <w:p w14:paraId="6A42CE28" w14:textId="77777777" w:rsidR="00386771" w:rsidRPr="009F47FE" w:rsidRDefault="00386771" w:rsidP="00386771">
      <w:pPr>
        <w:tabs>
          <w:tab w:val="left" w:pos="567"/>
          <w:tab w:val="left" w:pos="1985"/>
        </w:tabs>
        <w:ind w:right="5810" w:firstLine="0"/>
        <w:rPr>
          <w:color w:val="000000"/>
        </w:rPr>
      </w:pPr>
      <w:r w:rsidRPr="009F47FE">
        <w:rPr>
          <w:color w:val="000000"/>
        </w:rPr>
        <w:t>___________________________________</w:t>
      </w:r>
    </w:p>
    <w:p w14:paraId="1FEBC779" w14:textId="77777777" w:rsidR="00386771" w:rsidRPr="009F47FE" w:rsidRDefault="00386771" w:rsidP="00386771">
      <w:pPr>
        <w:tabs>
          <w:tab w:val="left" w:pos="567"/>
          <w:tab w:val="left" w:pos="1985"/>
        </w:tabs>
        <w:ind w:right="5810" w:firstLine="0"/>
        <w:jc w:val="center"/>
        <w:rPr>
          <w:color w:val="000000"/>
          <w:vertAlign w:val="superscript"/>
        </w:rPr>
      </w:pPr>
      <w:r w:rsidRPr="009F47FE">
        <w:rPr>
          <w:color w:val="000000"/>
          <w:vertAlign w:val="superscript"/>
        </w:rPr>
        <w:t>(подпись, М.П.)</w:t>
      </w:r>
    </w:p>
    <w:p w14:paraId="335038DC" w14:textId="77777777" w:rsidR="00386771" w:rsidRPr="009F47FE" w:rsidRDefault="00386771" w:rsidP="00386771">
      <w:pPr>
        <w:tabs>
          <w:tab w:val="left" w:pos="567"/>
          <w:tab w:val="left" w:pos="1985"/>
        </w:tabs>
        <w:ind w:right="5810" w:firstLine="0"/>
        <w:rPr>
          <w:color w:val="000000"/>
        </w:rPr>
      </w:pPr>
      <w:r w:rsidRPr="009F47FE">
        <w:rPr>
          <w:color w:val="000000"/>
        </w:rPr>
        <w:t>___________________________________</w:t>
      </w:r>
    </w:p>
    <w:p w14:paraId="27A229D6" w14:textId="77777777" w:rsidR="00386771" w:rsidRPr="009F47FE" w:rsidRDefault="00386771" w:rsidP="00386771">
      <w:pPr>
        <w:tabs>
          <w:tab w:val="left" w:pos="567"/>
          <w:tab w:val="left" w:pos="1985"/>
        </w:tabs>
        <w:ind w:right="5810" w:firstLine="0"/>
        <w:jc w:val="center"/>
        <w:rPr>
          <w:color w:val="000000"/>
          <w:vertAlign w:val="superscript"/>
        </w:rPr>
      </w:pPr>
      <w:r w:rsidRPr="009F47FE">
        <w:rPr>
          <w:color w:val="000000"/>
          <w:vertAlign w:val="superscript"/>
        </w:rPr>
        <w:t>(фамилия, имя, отчество подписавшего, должность)</w:t>
      </w:r>
    </w:p>
    <w:p w14:paraId="132BCF63" w14:textId="77777777" w:rsidR="00211593" w:rsidRPr="009F47FE" w:rsidRDefault="00386771" w:rsidP="00386771">
      <w:pPr>
        <w:tabs>
          <w:tab w:val="left" w:pos="567"/>
          <w:tab w:val="left" w:pos="1985"/>
        </w:tabs>
        <w:ind w:right="5810" w:firstLine="0"/>
        <w:rPr>
          <w:color w:val="000000"/>
        </w:rPr>
      </w:pPr>
      <w:r w:rsidRPr="009F47FE">
        <w:br w:type="page"/>
      </w:r>
      <w:bookmarkStart w:id="218" w:name="_Toc125426243"/>
      <w:bookmarkStart w:id="219" w:name="_Toc396984070"/>
      <w:bookmarkStart w:id="220" w:name="_Toc423423673"/>
      <w:bookmarkEnd w:id="208"/>
      <w:bookmarkEnd w:id="209"/>
      <w:bookmarkEnd w:id="210"/>
      <w:bookmarkEnd w:id="211"/>
      <w:bookmarkEnd w:id="212"/>
      <w:bookmarkEnd w:id="213"/>
      <w:bookmarkEnd w:id="214"/>
      <w:bookmarkEnd w:id="215"/>
      <w:bookmarkEnd w:id="216"/>
      <w:bookmarkEnd w:id="217"/>
    </w:p>
    <w:p w14:paraId="12BFB7E0" w14:textId="77777777" w:rsidR="00386771" w:rsidRPr="009F47FE" w:rsidRDefault="00386771" w:rsidP="00386771">
      <w:pPr>
        <w:tabs>
          <w:tab w:val="left" w:pos="567"/>
          <w:tab w:val="left" w:pos="1985"/>
        </w:tabs>
        <w:ind w:right="5810" w:firstLine="0"/>
        <w:rPr>
          <w:b/>
          <w:sz w:val="2"/>
          <w:szCs w:val="2"/>
        </w:rPr>
      </w:pPr>
    </w:p>
    <w:p w14:paraId="5FFDB49C" w14:textId="77777777" w:rsidR="00211593" w:rsidRPr="009F47FE" w:rsidRDefault="00211593" w:rsidP="0077519A">
      <w:pPr>
        <w:pStyle w:val="3"/>
        <w:numPr>
          <w:ilvl w:val="2"/>
          <w:numId w:val="22"/>
        </w:numPr>
        <w:tabs>
          <w:tab w:val="left" w:pos="567"/>
          <w:tab w:val="left" w:pos="1985"/>
        </w:tabs>
        <w:ind w:left="0" w:right="34" w:firstLine="0"/>
        <w:rPr>
          <w:sz w:val="24"/>
          <w:szCs w:val="24"/>
        </w:rPr>
      </w:pPr>
      <w:bookmarkStart w:id="221" w:name="_Toc466908620"/>
      <w:bookmarkStart w:id="222" w:name="_Toc469479690"/>
      <w:bookmarkStart w:id="223" w:name="_Toc471986640"/>
      <w:bookmarkStart w:id="224" w:name="_Toc498509274"/>
      <w:bookmarkStart w:id="225" w:name="_Toc524939630"/>
      <w:bookmarkStart w:id="226" w:name="_Toc535853819"/>
      <w:bookmarkStart w:id="227" w:name="_Toc536020450"/>
      <w:bookmarkStart w:id="228" w:name="_Toc189224925"/>
      <w:bookmarkStart w:id="229" w:name="_Toc439170691"/>
      <w:bookmarkStart w:id="230" w:name="_Toc439172793"/>
      <w:bookmarkStart w:id="231" w:name="_Toc439173237"/>
      <w:bookmarkStart w:id="232" w:name="_Toc439238233"/>
      <w:bookmarkStart w:id="233" w:name="_Toc439252780"/>
      <w:bookmarkStart w:id="234" w:name="_Toc439323754"/>
      <w:bookmarkStart w:id="235" w:name="_Toc440361391"/>
      <w:bookmarkStart w:id="236" w:name="_Toc440376146"/>
      <w:bookmarkStart w:id="237" w:name="_Toc440376273"/>
      <w:bookmarkStart w:id="238" w:name="_Toc440382531"/>
      <w:bookmarkStart w:id="239" w:name="_Toc440447201"/>
      <w:bookmarkStart w:id="240" w:name="_Toc440632362"/>
      <w:bookmarkStart w:id="241" w:name="_Toc440875134"/>
      <w:bookmarkStart w:id="242" w:name="_Toc441131121"/>
      <w:bookmarkStart w:id="243" w:name="_Toc441485149"/>
      <w:bookmarkStart w:id="244" w:name="_Toc441503334"/>
      <w:bookmarkStart w:id="245" w:name="_Toc441572126"/>
      <w:bookmarkStart w:id="246" w:name="_Toc441575218"/>
      <w:bookmarkStart w:id="247" w:name="_Toc442195887"/>
      <w:bookmarkStart w:id="248" w:name="_Toc442251929"/>
      <w:bookmarkStart w:id="249" w:name="_Toc442258878"/>
      <w:bookmarkStart w:id="250" w:name="_Toc442259118"/>
      <w:bookmarkStart w:id="251" w:name="_Toc442265429"/>
      <w:bookmarkStart w:id="252" w:name="_Toc447292635"/>
      <w:bookmarkStart w:id="253" w:name="_Toc461809081"/>
      <w:bookmarkStart w:id="254" w:name="_Toc463514500"/>
      <w:bookmarkStart w:id="255" w:name="_Toc192172324"/>
      <w:r w:rsidRPr="009F47FE">
        <w:rPr>
          <w:sz w:val="24"/>
          <w:szCs w:val="24"/>
        </w:rPr>
        <w:t>Инструкции по заполнению</w:t>
      </w:r>
      <w:bookmarkEnd w:id="218"/>
      <w:bookmarkEnd w:id="221"/>
      <w:bookmarkEnd w:id="222"/>
      <w:bookmarkEnd w:id="223"/>
      <w:bookmarkEnd w:id="224"/>
      <w:bookmarkEnd w:id="225"/>
      <w:bookmarkEnd w:id="226"/>
      <w:bookmarkEnd w:id="227"/>
      <w:bookmarkEnd w:id="228"/>
      <w:bookmarkEnd w:id="255"/>
      <w:r w:rsidRPr="009F47FE">
        <w:rPr>
          <w:sz w:val="24"/>
          <w:szCs w:val="24"/>
        </w:rPr>
        <w:t xml:space="preserve"> </w:t>
      </w:r>
      <w:bookmarkEnd w:id="219"/>
      <w:bookmarkEnd w:id="220"/>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306B345" w14:textId="77777777" w:rsidR="00386771" w:rsidRPr="009F47FE" w:rsidRDefault="00386771" w:rsidP="0077519A">
      <w:pPr>
        <w:pStyle w:val="aff0"/>
        <w:numPr>
          <w:ilvl w:val="3"/>
          <w:numId w:val="22"/>
        </w:numPr>
        <w:tabs>
          <w:tab w:val="left" w:pos="567"/>
          <w:tab w:val="left" w:pos="1985"/>
        </w:tabs>
        <w:snapToGrid w:val="0"/>
        <w:spacing w:before="100" w:beforeAutospacing="1" w:line="240" w:lineRule="auto"/>
        <w:ind w:left="0" w:right="34" w:firstLine="1134"/>
        <w:rPr>
          <w:sz w:val="24"/>
          <w:szCs w:val="24"/>
        </w:rPr>
      </w:pPr>
      <w:r w:rsidRPr="009F47FE">
        <w:rPr>
          <w:sz w:val="24"/>
          <w:szCs w:val="24"/>
        </w:rPr>
        <w:t xml:space="preserve">Участник указывает свое фирменное наименование (в </w:t>
      </w:r>
      <w:proofErr w:type="spellStart"/>
      <w:r w:rsidRPr="009F47FE">
        <w:rPr>
          <w:sz w:val="24"/>
          <w:szCs w:val="24"/>
        </w:rPr>
        <w:t>т.ч</w:t>
      </w:r>
      <w:proofErr w:type="spellEnd"/>
      <w:r w:rsidRPr="009F47FE">
        <w:rPr>
          <w:sz w:val="24"/>
          <w:szCs w:val="24"/>
        </w:rPr>
        <w:t>. организационно-правовую форму) и свой юридический адрес.</w:t>
      </w:r>
    </w:p>
    <w:p w14:paraId="53181570" w14:textId="77777777" w:rsidR="00386771" w:rsidRPr="009F47FE" w:rsidRDefault="00386771" w:rsidP="0077519A">
      <w:pPr>
        <w:pStyle w:val="aff0"/>
        <w:numPr>
          <w:ilvl w:val="3"/>
          <w:numId w:val="22"/>
        </w:numPr>
        <w:tabs>
          <w:tab w:val="left" w:pos="567"/>
          <w:tab w:val="left" w:pos="1985"/>
        </w:tabs>
        <w:snapToGrid w:val="0"/>
        <w:spacing w:before="100" w:beforeAutospacing="1" w:line="240" w:lineRule="auto"/>
        <w:ind w:left="0" w:right="34" w:firstLine="1134"/>
        <w:rPr>
          <w:sz w:val="24"/>
          <w:szCs w:val="24"/>
        </w:rPr>
      </w:pPr>
      <w:r w:rsidRPr="009F47FE">
        <w:rPr>
          <w:sz w:val="24"/>
          <w:szCs w:val="24"/>
          <w:lang w:val="ru-RU"/>
        </w:rPr>
        <w:t>Указывается предмет закупки.</w:t>
      </w:r>
    </w:p>
    <w:p w14:paraId="5DFB4C71" w14:textId="77777777" w:rsidR="00386771" w:rsidRPr="009F47FE" w:rsidRDefault="00386771" w:rsidP="0077519A">
      <w:pPr>
        <w:pStyle w:val="aff0"/>
        <w:numPr>
          <w:ilvl w:val="3"/>
          <w:numId w:val="22"/>
        </w:numPr>
        <w:tabs>
          <w:tab w:val="left" w:pos="567"/>
          <w:tab w:val="left" w:pos="1985"/>
        </w:tabs>
        <w:snapToGrid w:val="0"/>
        <w:spacing w:before="100" w:beforeAutospacing="1" w:line="240" w:lineRule="auto"/>
        <w:ind w:left="0" w:right="34" w:firstLine="1134"/>
        <w:rPr>
          <w:sz w:val="24"/>
          <w:szCs w:val="24"/>
        </w:rPr>
      </w:pPr>
      <w:r w:rsidRPr="009F47FE">
        <w:rPr>
          <w:sz w:val="24"/>
          <w:szCs w:val="24"/>
        </w:rPr>
        <w:t>Участники должны заполнить приведенные выше таблицы по позициям</w:t>
      </w:r>
      <w:r w:rsidR="00B32D26" w:rsidRPr="009F47FE">
        <w:rPr>
          <w:sz w:val="24"/>
          <w:szCs w:val="24"/>
          <w:lang w:val="ru-RU"/>
        </w:rPr>
        <w:t xml:space="preserve"> 1-5</w:t>
      </w:r>
      <w:r w:rsidRPr="009F47FE">
        <w:rPr>
          <w:sz w:val="24"/>
          <w:szCs w:val="24"/>
        </w:rPr>
        <w:t xml:space="preserve">. </w:t>
      </w:r>
    </w:p>
    <w:p w14:paraId="0CB07454" w14:textId="77777777" w:rsidR="002409E6" w:rsidRPr="009F47FE" w:rsidRDefault="002409E6" w:rsidP="002409E6">
      <w:pPr>
        <w:pStyle w:val="aff0"/>
        <w:tabs>
          <w:tab w:val="clear" w:pos="360"/>
          <w:tab w:val="left" w:pos="567"/>
          <w:tab w:val="left" w:pos="1985"/>
        </w:tabs>
        <w:snapToGrid w:val="0"/>
        <w:spacing w:before="100" w:beforeAutospacing="1" w:line="240" w:lineRule="auto"/>
        <w:ind w:right="34"/>
        <w:rPr>
          <w:sz w:val="24"/>
          <w:szCs w:val="24"/>
        </w:rPr>
      </w:pPr>
      <w:bookmarkStart w:id="256" w:name="_Ref55336378"/>
      <w:bookmarkStart w:id="257" w:name="_Toc57314676"/>
      <w:bookmarkStart w:id="258" w:name="_Toc69728990"/>
      <w:bookmarkStart w:id="259" w:name="_Toc98253942"/>
      <w:bookmarkStart w:id="260" w:name="_Toc165173868"/>
      <w:bookmarkStart w:id="261" w:name="_Toc423423674"/>
      <w:bookmarkStart w:id="262" w:name="_Toc441131122"/>
    </w:p>
    <w:p w14:paraId="686B75DB" w14:textId="77777777" w:rsidR="002409E6" w:rsidRPr="009F47FE" w:rsidRDefault="002409E6" w:rsidP="0077519A">
      <w:pPr>
        <w:widowControl/>
        <w:numPr>
          <w:ilvl w:val="0"/>
          <w:numId w:val="20"/>
        </w:numPr>
        <w:tabs>
          <w:tab w:val="left" w:pos="567"/>
          <w:tab w:val="left" w:pos="1985"/>
        </w:tabs>
        <w:snapToGrid w:val="0"/>
        <w:ind w:left="0" w:right="34" w:firstLine="0"/>
        <w:jc w:val="center"/>
        <w:rPr>
          <w:szCs w:val="24"/>
        </w:rPr>
        <w:sectPr w:rsidR="002409E6" w:rsidRPr="009F47FE" w:rsidSect="002409E6">
          <w:footerReference w:type="even" r:id="rId13"/>
          <w:footnotePr>
            <w:numRestart w:val="eachSect"/>
          </w:footnotePr>
          <w:pgSz w:w="11906" w:h="16838" w:code="9"/>
          <w:pgMar w:top="680" w:right="567" w:bottom="539" w:left="1134" w:header="680" w:footer="278" w:gutter="0"/>
          <w:cols w:space="708"/>
          <w:titlePg/>
          <w:docGrid w:linePitch="360"/>
        </w:sectPr>
      </w:pPr>
    </w:p>
    <w:p w14:paraId="7D954D5D" w14:textId="77777777" w:rsidR="00211593" w:rsidRPr="009F47FE" w:rsidRDefault="00211593" w:rsidP="0077519A">
      <w:pPr>
        <w:pStyle w:val="2"/>
        <w:keepNext/>
        <w:pageBreakBefore/>
        <w:numPr>
          <w:ilvl w:val="1"/>
          <w:numId w:val="22"/>
        </w:numPr>
        <w:tabs>
          <w:tab w:val="left" w:pos="567"/>
          <w:tab w:val="num" w:pos="1418"/>
          <w:tab w:val="left" w:pos="1985"/>
        </w:tabs>
        <w:suppressAutoHyphens/>
        <w:spacing w:before="100" w:beforeAutospacing="1" w:after="100" w:afterAutospacing="1" w:line="240" w:lineRule="auto"/>
        <w:ind w:left="0" w:right="34" w:firstLine="0"/>
        <w:jc w:val="left"/>
        <w:rPr>
          <w:color w:val="000000"/>
          <w:sz w:val="24"/>
          <w:szCs w:val="24"/>
        </w:rPr>
      </w:pPr>
      <w:bookmarkStart w:id="263" w:name="_Ref440376324"/>
      <w:bookmarkStart w:id="264" w:name="_Ref440376401"/>
      <w:bookmarkStart w:id="265" w:name="_Toc441131149"/>
      <w:bookmarkStart w:id="266" w:name="_Toc189224926"/>
      <w:bookmarkStart w:id="267" w:name="_Toc192172325"/>
      <w:bookmarkEnd w:id="256"/>
      <w:bookmarkEnd w:id="257"/>
      <w:bookmarkEnd w:id="258"/>
      <w:bookmarkEnd w:id="259"/>
      <w:bookmarkEnd w:id="260"/>
      <w:bookmarkEnd w:id="261"/>
      <w:bookmarkEnd w:id="262"/>
      <w:r w:rsidRPr="009F47FE">
        <w:rPr>
          <w:sz w:val="24"/>
          <w:szCs w:val="24"/>
        </w:rPr>
        <w:lastRenderedPageBreak/>
        <w:t xml:space="preserve">План распределения объемов </w:t>
      </w:r>
      <w:r w:rsidR="00E964CF" w:rsidRPr="009F47FE">
        <w:rPr>
          <w:sz w:val="24"/>
          <w:szCs w:val="24"/>
          <w:lang w:val="ru-RU"/>
        </w:rPr>
        <w:t>по Договору</w:t>
      </w:r>
      <w:r w:rsidR="009A5F9A" w:rsidRPr="009F47FE">
        <w:rPr>
          <w:sz w:val="24"/>
          <w:szCs w:val="24"/>
          <w:lang w:val="ru-RU"/>
        </w:rPr>
        <w:t>(</w:t>
      </w:r>
      <w:proofErr w:type="spellStart"/>
      <w:r w:rsidR="009A5F9A" w:rsidRPr="009F47FE">
        <w:rPr>
          <w:sz w:val="24"/>
          <w:szCs w:val="24"/>
          <w:lang w:val="ru-RU"/>
        </w:rPr>
        <w:t>ам</w:t>
      </w:r>
      <w:proofErr w:type="spellEnd"/>
      <w:r w:rsidR="009A5F9A" w:rsidRPr="009F47FE">
        <w:rPr>
          <w:sz w:val="24"/>
          <w:szCs w:val="24"/>
          <w:lang w:val="ru-RU"/>
        </w:rPr>
        <w:t>)</w:t>
      </w:r>
      <w:r w:rsidR="00E964CF" w:rsidRPr="009F47FE">
        <w:rPr>
          <w:sz w:val="24"/>
          <w:szCs w:val="24"/>
        </w:rPr>
        <w:t xml:space="preserve"> </w:t>
      </w:r>
      <w:r w:rsidR="007E20E1" w:rsidRPr="009F47FE">
        <w:rPr>
          <w:sz w:val="24"/>
          <w:szCs w:val="24"/>
          <w:lang w:val="ru-RU"/>
        </w:rPr>
        <w:t>между членами</w:t>
      </w:r>
      <w:r w:rsidRPr="009F47FE">
        <w:rPr>
          <w:sz w:val="24"/>
          <w:szCs w:val="24"/>
        </w:rPr>
        <w:t xml:space="preserve"> коллективного Участника </w:t>
      </w:r>
      <w:r w:rsidRPr="009F47FE">
        <w:rPr>
          <w:color w:val="000000"/>
          <w:sz w:val="24"/>
          <w:szCs w:val="24"/>
        </w:rPr>
        <w:t>(форма </w:t>
      </w:r>
      <w:r w:rsidR="00392F82" w:rsidRPr="009F47FE">
        <w:rPr>
          <w:color w:val="000000"/>
          <w:sz w:val="24"/>
          <w:szCs w:val="24"/>
          <w:lang w:val="ru-RU"/>
        </w:rPr>
        <w:t>4</w:t>
      </w:r>
      <w:r w:rsidRPr="009F47FE">
        <w:rPr>
          <w:color w:val="000000"/>
          <w:sz w:val="24"/>
          <w:szCs w:val="24"/>
        </w:rPr>
        <w:t>)</w:t>
      </w:r>
      <w:bookmarkEnd w:id="263"/>
      <w:bookmarkEnd w:id="264"/>
      <w:bookmarkEnd w:id="265"/>
      <w:bookmarkEnd w:id="266"/>
      <w:bookmarkEnd w:id="267"/>
    </w:p>
    <w:p w14:paraId="63C5DDD2" w14:textId="77777777" w:rsidR="00211593" w:rsidRPr="009F47FE" w:rsidRDefault="00211593" w:rsidP="00514096">
      <w:pPr>
        <w:tabs>
          <w:tab w:val="left" w:pos="567"/>
          <w:tab w:val="left" w:pos="1985"/>
        </w:tabs>
        <w:ind w:right="34" w:firstLine="0"/>
        <w:rPr>
          <w:szCs w:val="24"/>
        </w:rPr>
      </w:pPr>
      <w:r w:rsidRPr="009F47FE">
        <w:rPr>
          <w:szCs w:val="24"/>
        </w:rPr>
        <w:t>(</w:t>
      </w:r>
      <w:r w:rsidRPr="009F47FE">
        <w:rPr>
          <w:szCs w:val="24"/>
          <w:shd w:val="clear" w:color="auto" w:fill="FFFF99"/>
        </w:rPr>
        <w:t>заполняется отдельно по каждому из лотов с указанием номера и названия лота</w:t>
      </w:r>
      <w:r w:rsidRPr="009F47FE">
        <w:rPr>
          <w:szCs w:val="24"/>
        </w:rPr>
        <w:t>)</w:t>
      </w:r>
    </w:p>
    <w:p w14:paraId="38DBB701" w14:textId="77777777" w:rsidR="00211593" w:rsidRPr="009F47FE" w:rsidRDefault="00211593" w:rsidP="0077519A">
      <w:pPr>
        <w:pStyle w:val="3"/>
        <w:numPr>
          <w:ilvl w:val="2"/>
          <w:numId w:val="22"/>
        </w:numPr>
        <w:tabs>
          <w:tab w:val="left" w:pos="567"/>
          <w:tab w:val="left" w:pos="1985"/>
        </w:tabs>
        <w:ind w:left="0" w:right="34" w:firstLine="0"/>
        <w:rPr>
          <w:sz w:val="24"/>
          <w:szCs w:val="24"/>
        </w:rPr>
      </w:pPr>
      <w:bookmarkStart w:id="268" w:name="_Toc440376305"/>
      <w:bookmarkStart w:id="269" w:name="_Toc440382563"/>
      <w:bookmarkStart w:id="270" w:name="_Toc440447233"/>
      <w:bookmarkStart w:id="271" w:name="_Toc440632394"/>
      <w:bookmarkStart w:id="272" w:name="_Toc440875163"/>
      <w:bookmarkStart w:id="273" w:name="_Toc441131150"/>
      <w:bookmarkStart w:id="274" w:name="_Toc441572157"/>
      <w:bookmarkStart w:id="275" w:name="_Toc441575249"/>
      <w:bookmarkStart w:id="276" w:name="_Toc442195914"/>
      <w:bookmarkStart w:id="277" w:name="_Toc442251956"/>
      <w:bookmarkStart w:id="278" w:name="_Toc442258905"/>
      <w:bookmarkStart w:id="279" w:name="_Toc442259145"/>
      <w:bookmarkStart w:id="280" w:name="_Toc442265457"/>
      <w:bookmarkStart w:id="281" w:name="_Toc447292662"/>
      <w:bookmarkStart w:id="282" w:name="_Toc461809114"/>
      <w:bookmarkStart w:id="283" w:name="_Toc463514533"/>
      <w:bookmarkStart w:id="284" w:name="_Toc466908651"/>
      <w:bookmarkStart w:id="285" w:name="_Toc468196590"/>
      <w:bookmarkStart w:id="286" w:name="_Toc468446671"/>
      <w:bookmarkStart w:id="287" w:name="_Toc468446865"/>
      <w:bookmarkStart w:id="288" w:name="_Toc469479721"/>
      <w:bookmarkStart w:id="289" w:name="_Toc471986671"/>
      <w:bookmarkStart w:id="290" w:name="_Toc498509305"/>
      <w:bookmarkStart w:id="291" w:name="_Toc524939658"/>
      <w:bookmarkStart w:id="292" w:name="_Toc535853844"/>
      <w:bookmarkStart w:id="293" w:name="_Toc536020472"/>
      <w:bookmarkStart w:id="294" w:name="_Toc189224927"/>
      <w:bookmarkStart w:id="295" w:name="_Toc192172326"/>
      <w:r w:rsidRPr="009F47FE">
        <w:rPr>
          <w:sz w:val="24"/>
          <w:szCs w:val="24"/>
        </w:rPr>
        <w:t xml:space="preserve">Форма плана распределения объемов </w:t>
      </w:r>
      <w:r w:rsidR="00E964CF" w:rsidRPr="009F47FE">
        <w:rPr>
          <w:sz w:val="24"/>
          <w:szCs w:val="24"/>
          <w:lang w:val="ru-RU"/>
        </w:rPr>
        <w:t>по Договору</w:t>
      </w:r>
      <w:r w:rsidR="009A5F9A" w:rsidRPr="009F47FE">
        <w:rPr>
          <w:sz w:val="24"/>
          <w:szCs w:val="24"/>
          <w:lang w:val="ru-RU"/>
        </w:rPr>
        <w:t>(</w:t>
      </w:r>
      <w:proofErr w:type="spellStart"/>
      <w:r w:rsidR="009A5F9A" w:rsidRPr="009F47FE">
        <w:rPr>
          <w:sz w:val="24"/>
          <w:szCs w:val="24"/>
          <w:lang w:val="ru-RU"/>
        </w:rPr>
        <w:t>ам</w:t>
      </w:r>
      <w:proofErr w:type="spellEnd"/>
      <w:r w:rsidR="009A5F9A" w:rsidRPr="009F47FE">
        <w:rPr>
          <w:sz w:val="24"/>
          <w:szCs w:val="24"/>
          <w:lang w:val="ru-RU"/>
        </w:rPr>
        <w:t>)</w:t>
      </w:r>
      <w:r w:rsidR="003260DA" w:rsidRPr="009F47FE">
        <w:rPr>
          <w:sz w:val="24"/>
          <w:szCs w:val="24"/>
        </w:rPr>
        <w:t xml:space="preserve"> </w:t>
      </w:r>
      <w:r w:rsidR="007E20E1" w:rsidRPr="009F47FE">
        <w:rPr>
          <w:sz w:val="24"/>
          <w:szCs w:val="24"/>
          <w:lang w:val="ru-RU"/>
        </w:rPr>
        <w:t>между членами</w:t>
      </w:r>
      <w:r w:rsidR="007E20E1" w:rsidRPr="009F47FE">
        <w:rPr>
          <w:sz w:val="24"/>
          <w:szCs w:val="24"/>
        </w:rPr>
        <w:t xml:space="preserve"> </w:t>
      </w:r>
      <w:r w:rsidRPr="009F47FE">
        <w:rPr>
          <w:sz w:val="24"/>
          <w:szCs w:val="24"/>
        </w:rPr>
        <w:t>коллективного Участника</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6008628D" w14:textId="77777777" w:rsidR="00211593" w:rsidRPr="009F47FE" w:rsidRDefault="00211593" w:rsidP="00514096">
      <w:pPr>
        <w:pBdr>
          <w:top w:val="single" w:sz="4" w:space="1" w:color="auto"/>
        </w:pBdr>
        <w:shd w:val="clear" w:color="auto" w:fill="E0E0E0"/>
        <w:tabs>
          <w:tab w:val="left" w:pos="567"/>
          <w:tab w:val="left" w:pos="1985"/>
        </w:tabs>
        <w:ind w:right="34" w:firstLine="0"/>
        <w:jc w:val="center"/>
        <w:rPr>
          <w:b/>
          <w:color w:val="000000"/>
          <w:spacing w:val="36"/>
          <w:szCs w:val="24"/>
        </w:rPr>
      </w:pPr>
      <w:r w:rsidRPr="009F47FE">
        <w:rPr>
          <w:b/>
          <w:color w:val="000000"/>
          <w:spacing w:val="36"/>
          <w:szCs w:val="24"/>
        </w:rPr>
        <w:t>начало формы</w:t>
      </w:r>
    </w:p>
    <w:p w14:paraId="3CB9961C" w14:textId="77777777" w:rsidR="00211593" w:rsidRPr="009F47FE" w:rsidRDefault="00211593" w:rsidP="00FE33FF">
      <w:pPr>
        <w:tabs>
          <w:tab w:val="left" w:pos="567"/>
          <w:tab w:val="left" w:pos="1985"/>
        </w:tabs>
        <w:ind w:right="34" w:firstLine="0"/>
        <w:jc w:val="left"/>
        <w:rPr>
          <w:color w:val="000000"/>
          <w:szCs w:val="24"/>
        </w:rPr>
      </w:pPr>
    </w:p>
    <w:p w14:paraId="36C096AD" w14:textId="77777777" w:rsidR="00211593" w:rsidRPr="009F47FE" w:rsidRDefault="00211593" w:rsidP="00514096">
      <w:pPr>
        <w:tabs>
          <w:tab w:val="left" w:pos="567"/>
          <w:tab w:val="left" w:pos="1985"/>
        </w:tabs>
        <w:ind w:right="34" w:firstLine="0"/>
        <w:jc w:val="center"/>
        <w:rPr>
          <w:b/>
          <w:szCs w:val="24"/>
        </w:rPr>
      </w:pPr>
      <w:r w:rsidRPr="009F47FE">
        <w:rPr>
          <w:b/>
          <w:szCs w:val="24"/>
        </w:rPr>
        <w:t xml:space="preserve">План распределения объемов </w:t>
      </w:r>
      <w:r w:rsidR="00E964CF" w:rsidRPr="009F47FE">
        <w:rPr>
          <w:b/>
          <w:szCs w:val="24"/>
        </w:rPr>
        <w:t>по Договору</w:t>
      </w:r>
      <w:r w:rsidR="009A5F9A" w:rsidRPr="009F47FE">
        <w:rPr>
          <w:b/>
          <w:szCs w:val="24"/>
        </w:rPr>
        <w:t>(</w:t>
      </w:r>
      <w:proofErr w:type="spellStart"/>
      <w:r w:rsidR="009A5F9A" w:rsidRPr="009F47FE">
        <w:rPr>
          <w:b/>
          <w:szCs w:val="24"/>
        </w:rPr>
        <w:t>ам</w:t>
      </w:r>
      <w:proofErr w:type="spellEnd"/>
      <w:r w:rsidR="009A5F9A" w:rsidRPr="009F47FE">
        <w:rPr>
          <w:b/>
          <w:szCs w:val="24"/>
        </w:rPr>
        <w:t>)</w:t>
      </w:r>
      <w:r w:rsidR="00E964CF" w:rsidRPr="009F47FE">
        <w:rPr>
          <w:b/>
          <w:szCs w:val="24"/>
        </w:rPr>
        <w:t xml:space="preserve"> </w:t>
      </w:r>
      <w:r w:rsidR="007E20E1" w:rsidRPr="009F47FE">
        <w:rPr>
          <w:b/>
          <w:szCs w:val="24"/>
        </w:rPr>
        <w:t>между членами</w:t>
      </w:r>
      <w:r w:rsidR="007E20E1" w:rsidRPr="009F47FE">
        <w:rPr>
          <w:szCs w:val="24"/>
        </w:rPr>
        <w:t xml:space="preserve"> </w:t>
      </w:r>
      <w:r w:rsidRPr="009F47FE">
        <w:rPr>
          <w:b/>
          <w:szCs w:val="24"/>
        </w:rPr>
        <w:t>коллективного Участника</w:t>
      </w:r>
    </w:p>
    <w:p w14:paraId="156130E9" w14:textId="77777777" w:rsidR="00211593" w:rsidRPr="009F47FE" w:rsidRDefault="00211593" w:rsidP="00514096">
      <w:pPr>
        <w:tabs>
          <w:tab w:val="left" w:pos="567"/>
          <w:tab w:val="left" w:pos="1985"/>
        </w:tabs>
        <w:ind w:right="34" w:firstLine="0"/>
        <w:rPr>
          <w:color w:val="000000"/>
          <w:szCs w:val="24"/>
        </w:rPr>
      </w:pPr>
    </w:p>
    <w:p w14:paraId="4C9E07C0" w14:textId="77777777" w:rsidR="00211593" w:rsidRPr="009F47FE" w:rsidRDefault="00211593" w:rsidP="00514096">
      <w:pPr>
        <w:tabs>
          <w:tab w:val="left" w:pos="567"/>
          <w:tab w:val="left" w:pos="1985"/>
        </w:tabs>
        <w:ind w:right="34" w:firstLine="0"/>
        <w:rPr>
          <w:color w:val="000000"/>
          <w:szCs w:val="24"/>
        </w:rPr>
      </w:pPr>
      <w:r w:rsidRPr="009F47FE">
        <w:rPr>
          <w:color w:val="000000"/>
          <w:szCs w:val="24"/>
        </w:rPr>
        <w:t>Наименование и адрес лидера коллективного Участника: _______________________</w:t>
      </w:r>
    </w:p>
    <w:p w14:paraId="659C37ED" w14:textId="77777777" w:rsidR="00FE33FF" w:rsidRPr="009F47FE" w:rsidRDefault="00FE33FF" w:rsidP="00FE33FF">
      <w:pPr>
        <w:tabs>
          <w:tab w:val="left" w:pos="567"/>
          <w:tab w:val="left" w:pos="1985"/>
        </w:tabs>
        <w:ind w:right="34" w:firstLine="0"/>
        <w:rPr>
          <w:szCs w:val="24"/>
        </w:rPr>
      </w:pPr>
      <w:r w:rsidRPr="009F47FE">
        <w:rPr>
          <w:color w:val="000000"/>
          <w:szCs w:val="24"/>
        </w:rPr>
        <w:t xml:space="preserve">Право заключения </w:t>
      </w:r>
      <w:r w:rsidRPr="009F47FE">
        <w:rPr>
          <w:szCs w:val="24"/>
        </w:rPr>
        <w:t>Договора(</w:t>
      </w:r>
      <w:proofErr w:type="spellStart"/>
      <w:r w:rsidRPr="009F47FE">
        <w:rPr>
          <w:szCs w:val="24"/>
        </w:rPr>
        <w:t>ов</w:t>
      </w:r>
      <w:proofErr w:type="spellEnd"/>
      <w:r w:rsidRPr="009F47FE">
        <w:rPr>
          <w:szCs w:val="24"/>
        </w:rPr>
        <w:t xml:space="preserve">) на _____________________________________________________ </w:t>
      </w:r>
    </w:p>
    <w:p w14:paraId="351A5D82" w14:textId="77777777" w:rsidR="00FE33FF" w:rsidRPr="009F47FE" w:rsidRDefault="00FE33FF" w:rsidP="00FE33FF">
      <w:pPr>
        <w:tabs>
          <w:tab w:val="left" w:pos="567"/>
          <w:tab w:val="left" w:pos="1985"/>
        </w:tabs>
        <w:ind w:right="34" w:firstLine="0"/>
        <w:rPr>
          <w:szCs w:val="24"/>
          <w:vertAlign w:val="superscript"/>
        </w:rPr>
      </w:pPr>
      <w:r w:rsidRPr="009F47FE">
        <w:rPr>
          <w:szCs w:val="24"/>
          <w:vertAlign w:val="superscript"/>
        </w:rPr>
        <w:t xml:space="preserve">                                                                                                                     (краткое описание предлагаемой продукции, работ, услуг)</w:t>
      </w:r>
    </w:p>
    <w:p w14:paraId="4F8218F8" w14:textId="77777777" w:rsidR="00FE33FF" w:rsidRPr="009F47FE" w:rsidRDefault="00FE33FF" w:rsidP="00514096">
      <w:pPr>
        <w:tabs>
          <w:tab w:val="left" w:pos="567"/>
          <w:tab w:val="left" w:pos="1985"/>
        </w:tabs>
        <w:ind w:right="34" w:firstLine="0"/>
        <w:rPr>
          <w:color w:val="000000"/>
          <w:szCs w:val="24"/>
        </w:rPr>
      </w:pPr>
    </w:p>
    <w:p w14:paraId="4D04CCA4" w14:textId="77777777" w:rsidR="00211593" w:rsidRPr="009F47FE" w:rsidRDefault="00211593" w:rsidP="00514096">
      <w:pPr>
        <w:tabs>
          <w:tab w:val="left" w:pos="567"/>
          <w:tab w:val="left" w:pos="1985"/>
        </w:tabs>
        <w:ind w:right="34"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2707"/>
        <w:gridCol w:w="1612"/>
      </w:tblGrid>
      <w:tr w:rsidR="00BD0ED5" w:rsidRPr="009F47FE" w14:paraId="069AC53D" w14:textId="77777777" w:rsidTr="00015B77">
        <w:trPr>
          <w:trHeight w:val="1022"/>
        </w:trPr>
        <w:tc>
          <w:tcPr>
            <w:tcW w:w="633" w:type="dxa"/>
            <w:vAlign w:val="center"/>
          </w:tcPr>
          <w:p w14:paraId="4C2B94A8" w14:textId="77777777" w:rsidR="00BD0ED5" w:rsidRPr="009F47FE" w:rsidRDefault="00BD0ED5" w:rsidP="00514096">
            <w:pPr>
              <w:tabs>
                <w:tab w:val="left" w:pos="567"/>
                <w:tab w:val="left" w:pos="1985"/>
              </w:tabs>
              <w:ind w:right="34" w:firstLine="0"/>
              <w:jc w:val="center"/>
              <w:rPr>
                <w:b/>
              </w:rPr>
            </w:pPr>
            <w:r w:rsidRPr="009F47FE">
              <w:rPr>
                <w:b/>
              </w:rPr>
              <w:t>№ п/п</w:t>
            </w:r>
          </w:p>
        </w:tc>
        <w:tc>
          <w:tcPr>
            <w:tcW w:w="2736" w:type="dxa"/>
            <w:vAlign w:val="center"/>
          </w:tcPr>
          <w:p w14:paraId="3EF2CC25" w14:textId="77777777" w:rsidR="00E964CF" w:rsidRPr="009F47FE" w:rsidRDefault="00BD0ED5" w:rsidP="00514096">
            <w:pPr>
              <w:pStyle w:val="af4"/>
              <w:tabs>
                <w:tab w:val="left" w:pos="567"/>
                <w:tab w:val="left" w:pos="1985"/>
              </w:tabs>
              <w:spacing w:before="0" w:after="0"/>
              <w:ind w:left="0" w:right="34"/>
              <w:jc w:val="center"/>
              <w:rPr>
                <w:sz w:val="24"/>
                <w:szCs w:val="24"/>
              </w:rPr>
            </w:pPr>
            <w:r w:rsidRPr="009F47FE">
              <w:rPr>
                <w:b/>
              </w:rPr>
              <w:t xml:space="preserve">Наименование </w:t>
            </w:r>
            <w:r w:rsidR="00E964CF" w:rsidRPr="009F47FE">
              <w:rPr>
                <w:b/>
              </w:rPr>
              <w:t xml:space="preserve">этапа по </w:t>
            </w:r>
            <w:r w:rsidR="00E964CF" w:rsidRPr="009F47FE">
              <w:rPr>
                <w:b/>
                <w:sz w:val="24"/>
                <w:szCs w:val="24"/>
              </w:rPr>
              <w:t>Договору</w:t>
            </w:r>
            <w:r w:rsidR="009A5F9A" w:rsidRPr="009F47FE">
              <w:rPr>
                <w:b/>
                <w:sz w:val="24"/>
                <w:szCs w:val="24"/>
              </w:rPr>
              <w:t>(</w:t>
            </w:r>
            <w:proofErr w:type="spellStart"/>
            <w:r w:rsidR="009A5F9A" w:rsidRPr="009F47FE">
              <w:rPr>
                <w:b/>
                <w:sz w:val="24"/>
                <w:szCs w:val="24"/>
              </w:rPr>
              <w:t>ам</w:t>
            </w:r>
            <w:proofErr w:type="spellEnd"/>
            <w:r w:rsidR="009A5F9A" w:rsidRPr="009F47FE">
              <w:rPr>
                <w:b/>
                <w:sz w:val="24"/>
                <w:szCs w:val="24"/>
              </w:rPr>
              <w:t>)</w:t>
            </w:r>
            <w:r w:rsidR="00E964CF" w:rsidRPr="009F47FE">
              <w:rPr>
                <w:sz w:val="24"/>
                <w:szCs w:val="24"/>
              </w:rPr>
              <w:t xml:space="preserve"> </w:t>
            </w:r>
          </w:p>
          <w:p w14:paraId="038E7C7D" w14:textId="77777777" w:rsidR="00BD0ED5" w:rsidRPr="009F47FE" w:rsidRDefault="00E964CF" w:rsidP="00E964CF">
            <w:pPr>
              <w:pStyle w:val="af4"/>
              <w:tabs>
                <w:tab w:val="left" w:pos="567"/>
                <w:tab w:val="left" w:pos="1985"/>
              </w:tabs>
              <w:spacing w:before="0" w:after="0"/>
              <w:ind w:left="0" w:right="34"/>
              <w:jc w:val="center"/>
              <w:rPr>
                <w:b/>
              </w:rPr>
            </w:pPr>
            <w:r w:rsidRPr="009F47FE">
              <w:rPr>
                <w:b/>
                <w:sz w:val="24"/>
                <w:szCs w:val="24"/>
              </w:rPr>
              <w:t xml:space="preserve">(наименование </w:t>
            </w:r>
            <w:r w:rsidRPr="009F47FE">
              <w:rPr>
                <w:b/>
              </w:rPr>
              <w:t>работ/услуг,</w:t>
            </w:r>
            <w:r w:rsidRPr="009F47FE">
              <w:rPr>
                <w:b/>
                <w:sz w:val="24"/>
                <w:szCs w:val="24"/>
              </w:rPr>
              <w:t xml:space="preserve"> </w:t>
            </w:r>
            <w:r w:rsidR="00BD0ED5" w:rsidRPr="009F47FE">
              <w:rPr>
                <w:b/>
              </w:rPr>
              <w:t>продукции</w:t>
            </w:r>
            <w:r w:rsidRPr="009F47FE">
              <w:rPr>
                <w:b/>
              </w:rPr>
              <w:t>:</w:t>
            </w:r>
            <w:r w:rsidR="00BD0ED5" w:rsidRPr="009F47FE">
              <w:rPr>
                <w:b/>
              </w:rPr>
              <w:t xml:space="preserve"> тип, марка</w:t>
            </w:r>
            <w:r w:rsidRPr="009F47FE">
              <w:rPr>
                <w:b/>
              </w:rPr>
              <w:t>)</w:t>
            </w:r>
          </w:p>
        </w:tc>
        <w:tc>
          <w:tcPr>
            <w:tcW w:w="2146" w:type="dxa"/>
            <w:vAlign w:val="center"/>
          </w:tcPr>
          <w:p w14:paraId="0C4A811C" w14:textId="77777777" w:rsidR="00BD0ED5" w:rsidRPr="009F47FE" w:rsidRDefault="00BD0ED5" w:rsidP="00514096">
            <w:pPr>
              <w:pStyle w:val="af4"/>
              <w:tabs>
                <w:tab w:val="left" w:pos="567"/>
                <w:tab w:val="left" w:pos="1985"/>
              </w:tabs>
              <w:spacing w:before="0" w:after="0"/>
              <w:ind w:left="0" w:right="34"/>
              <w:jc w:val="center"/>
              <w:rPr>
                <w:b/>
              </w:rPr>
            </w:pPr>
            <w:r w:rsidRPr="009F47FE">
              <w:rPr>
                <w:b/>
              </w:rPr>
              <w:t>Наименование организации</w:t>
            </w:r>
          </w:p>
        </w:tc>
        <w:tc>
          <w:tcPr>
            <w:tcW w:w="2707" w:type="dxa"/>
            <w:vAlign w:val="center"/>
          </w:tcPr>
          <w:p w14:paraId="2147BD68" w14:textId="77777777" w:rsidR="00BD0ED5" w:rsidRPr="009F47FE" w:rsidRDefault="00BD0ED5" w:rsidP="00514096">
            <w:pPr>
              <w:pStyle w:val="af4"/>
              <w:tabs>
                <w:tab w:val="left" w:pos="567"/>
                <w:tab w:val="left" w:pos="1985"/>
              </w:tabs>
              <w:spacing w:before="0" w:after="0"/>
              <w:ind w:left="0" w:right="34"/>
              <w:jc w:val="center"/>
              <w:rPr>
                <w:b/>
              </w:rPr>
            </w:pPr>
            <w:r w:rsidRPr="009F47FE">
              <w:rPr>
                <w:b/>
              </w:rPr>
              <w:t xml:space="preserve">Стоимость </w:t>
            </w:r>
            <w:r w:rsidR="00E964CF" w:rsidRPr="009F47FE">
              <w:rPr>
                <w:b/>
              </w:rPr>
              <w:t xml:space="preserve">по </w:t>
            </w:r>
            <w:r w:rsidR="00E964CF" w:rsidRPr="009F47FE">
              <w:rPr>
                <w:b/>
                <w:sz w:val="24"/>
                <w:szCs w:val="24"/>
              </w:rPr>
              <w:t>Договору</w:t>
            </w:r>
            <w:r w:rsidR="009A5F9A" w:rsidRPr="009F47FE">
              <w:rPr>
                <w:b/>
                <w:sz w:val="24"/>
                <w:szCs w:val="24"/>
              </w:rPr>
              <w:t>(</w:t>
            </w:r>
            <w:proofErr w:type="spellStart"/>
            <w:r w:rsidR="009A5F9A" w:rsidRPr="009F47FE">
              <w:rPr>
                <w:b/>
                <w:sz w:val="24"/>
                <w:szCs w:val="24"/>
              </w:rPr>
              <w:t>ам</w:t>
            </w:r>
            <w:proofErr w:type="spellEnd"/>
            <w:r w:rsidR="009A5F9A" w:rsidRPr="009F47FE">
              <w:rPr>
                <w:b/>
                <w:sz w:val="24"/>
                <w:szCs w:val="24"/>
              </w:rPr>
              <w:t>)</w:t>
            </w:r>
            <w:r w:rsidR="00E964CF" w:rsidRPr="009F47FE">
              <w:rPr>
                <w:sz w:val="24"/>
                <w:szCs w:val="24"/>
              </w:rPr>
              <w:t xml:space="preserve"> </w:t>
            </w:r>
            <w:r w:rsidRPr="009F47FE">
              <w:rPr>
                <w:b/>
              </w:rPr>
              <w:t>в % от общей стоимости</w:t>
            </w:r>
          </w:p>
          <w:p w14:paraId="5839F507" w14:textId="77777777" w:rsidR="00BD0ED5" w:rsidRPr="009F47FE" w:rsidRDefault="00BD0ED5" w:rsidP="00514096">
            <w:pPr>
              <w:pStyle w:val="af4"/>
              <w:tabs>
                <w:tab w:val="left" w:pos="567"/>
                <w:tab w:val="left" w:pos="1985"/>
              </w:tabs>
              <w:spacing w:before="0" w:after="0"/>
              <w:ind w:left="0" w:right="34"/>
              <w:jc w:val="center"/>
              <w:rPr>
                <w:b/>
              </w:rPr>
            </w:pPr>
            <w:r w:rsidRPr="009F47FE">
              <w:rPr>
                <w:b/>
              </w:rPr>
              <w:t>100%</w:t>
            </w:r>
          </w:p>
        </w:tc>
        <w:tc>
          <w:tcPr>
            <w:tcW w:w="1349" w:type="dxa"/>
            <w:vAlign w:val="center"/>
          </w:tcPr>
          <w:p w14:paraId="4279FADD" w14:textId="77777777" w:rsidR="00E964CF" w:rsidRPr="009F47FE" w:rsidRDefault="00BD0ED5" w:rsidP="00E964CF">
            <w:pPr>
              <w:pStyle w:val="af4"/>
              <w:tabs>
                <w:tab w:val="left" w:pos="567"/>
                <w:tab w:val="left" w:pos="1985"/>
              </w:tabs>
              <w:spacing w:before="0" w:after="0"/>
              <w:ind w:left="0" w:right="34"/>
              <w:jc w:val="center"/>
              <w:rPr>
                <w:b/>
                <w:sz w:val="24"/>
                <w:szCs w:val="24"/>
              </w:rPr>
            </w:pPr>
            <w:r w:rsidRPr="009F47FE">
              <w:rPr>
                <w:b/>
              </w:rPr>
              <w:t xml:space="preserve">Сроки </w:t>
            </w:r>
            <w:r w:rsidR="00E964CF" w:rsidRPr="009F47FE">
              <w:rPr>
                <w:b/>
                <w:sz w:val="24"/>
                <w:szCs w:val="24"/>
              </w:rPr>
              <w:t>выполнения</w:t>
            </w:r>
          </w:p>
          <w:p w14:paraId="5C99CAA6" w14:textId="77777777" w:rsidR="00E964CF" w:rsidRPr="009F47FE" w:rsidRDefault="00E964CF" w:rsidP="00E964CF">
            <w:pPr>
              <w:pStyle w:val="af4"/>
              <w:tabs>
                <w:tab w:val="left" w:pos="567"/>
                <w:tab w:val="left" w:pos="1985"/>
              </w:tabs>
              <w:spacing w:before="0" w:after="0"/>
              <w:ind w:left="0" w:right="34"/>
              <w:jc w:val="center"/>
              <w:rPr>
                <w:b/>
                <w:sz w:val="24"/>
                <w:szCs w:val="24"/>
              </w:rPr>
            </w:pPr>
            <w:r w:rsidRPr="009F47FE">
              <w:rPr>
                <w:b/>
                <w:sz w:val="24"/>
                <w:szCs w:val="24"/>
              </w:rPr>
              <w:t xml:space="preserve">этапа </w:t>
            </w:r>
          </w:p>
          <w:p w14:paraId="13001E65" w14:textId="77777777" w:rsidR="00BD0ED5" w:rsidRPr="009F47FE" w:rsidRDefault="00E964CF" w:rsidP="00E964CF">
            <w:pPr>
              <w:pStyle w:val="af4"/>
              <w:tabs>
                <w:tab w:val="left" w:pos="567"/>
                <w:tab w:val="left" w:pos="1985"/>
              </w:tabs>
              <w:spacing w:before="0" w:after="0"/>
              <w:ind w:left="0" w:right="34"/>
              <w:jc w:val="center"/>
              <w:rPr>
                <w:b/>
              </w:rPr>
            </w:pPr>
            <w:r w:rsidRPr="009F47FE">
              <w:rPr>
                <w:sz w:val="24"/>
                <w:szCs w:val="24"/>
              </w:rPr>
              <w:t xml:space="preserve"> </w:t>
            </w:r>
            <w:r w:rsidR="00BD0ED5" w:rsidRPr="009F47FE">
              <w:rPr>
                <w:b/>
              </w:rPr>
              <w:t>(начало и окончание)</w:t>
            </w:r>
          </w:p>
        </w:tc>
      </w:tr>
      <w:tr w:rsidR="00BD0ED5" w:rsidRPr="009F47FE" w14:paraId="4390CB8A" w14:textId="77777777" w:rsidTr="00015B77">
        <w:trPr>
          <w:trHeight w:val="256"/>
        </w:trPr>
        <w:tc>
          <w:tcPr>
            <w:tcW w:w="633" w:type="dxa"/>
            <w:vAlign w:val="center"/>
          </w:tcPr>
          <w:p w14:paraId="7A8D5FA4" w14:textId="77777777" w:rsidR="00BD0ED5" w:rsidRPr="009F47FE" w:rsidRDefault="00BD0ED5" w:rsidP="0077519A">
            <w:pPr>
              <w:pStyle w:val="af7"/>
              <w:numPr>
                <w:ilvl w:val="0"/>
                <w:numId w:val="17"/>
              </w:numPr>
              <w:tabs>
                <w:tab w:val="left" w:pos="567"/>
                <w:tab w:val="left" w:pos="1985"/>
              </w:tabs>
              <w:spacing w:before="0" w:after="0"/>
              <w:ind w:left="0" w:right="34"/>
              <w:jc w:val="center"/>
              <w:rPr>
                <w:color w:val="000000"/>
                <w:sz w:val="22"/>
              </w:rPr>
            </w:pPr>
          </w:p>
        </w:tc>
        <w:tc>
          <w:tcPr>
            <w:tcW w:w="2736" w:type="dxa"/>
            <w:vAlign w:val="center"/>
          </w:tcPr>
          <w:p w14:paraId="1C9B1669" w14:textId="77777777" w:rsidR="00BD0ED5" w:rsidRPr="009F47FE" w:rsidRDefault="00BD0ED5" w:rsidP="00514096">
            <w:pPr>
              <w:pStyle w:val="af7"/>
              <w:tabs>
                <w:tab w:val="left" w:pos="567"/>
                <w:tab w:val="left" w:pos="1985"/>
              </w:tabs>
              <w:spacing w:before="0" w:after="0"/>
              <w:ind w:left="0" w:right="34"/>
              <w:jc w:val="center"/>
              <w:rPr>
                <w:sz w:val="22"/>
              </w:rPr>
            </w:pPr>
          </w:p>
        </w:tc>
        <w:tc>
          <w:tcPr>
            <w:tcW w:w="2146" w:type="dxa"/>
            <w:vAlign w:val="center"/>
          </w:tcPr>
          <w:p w14:paraId="04B76921" w14:textId="77777777" w:rsidR="00BD0ED5" w:rsidRPr="009F47FE" w:rsidRDefault="00BD0ED5" w:rsidP="00514096">
            <w:pPr>
              <w:pStyle w:val="af7"/>
              <w:tabs>
                <w:tab w:val="left" w:pos="567"/>
                <w:tab w:val="left" w:pos="1985"/>
              </w:tabs>
              <w:spacing w:before="0" w:after="0"/>
              <w:ind w:left="0" w:right="34"/>
              <w:jc w:val="center"/>
              <w:rPr>
                <w:sz w:val="22"/>
              </w:rPr>
            </w:pPr>
          </w:p>
        </w:tc>
        <w:tc>
          <w:tcPr>
            <w:tcW w:w="2707" w:type="dxa"/>
            <w:vAlign w:val="center"/>
          </w:tcPr>
          <w:p w14:paraId="0B48C632" w14:textId="77777777" w:rsidR="00BD0ED5" w:rsidRPr="009F47FE" w:rsidRDefault="00BD0ED5" w:rsidP="00514096">
            <w:pPr>
              <w:pStyle w:val="af7"/>
              <w:tabs>
                <w:tab w:val="left" w:pos="567"/>
                <w:tab w:val="left" w:pos="1985"/>
              </w:tabs>
              <w:spacing w:before="0" w:after="0"/>
              <w:ind w:left="0" w:right="34"/>
              <w:jc w:val="center"/>
              <w:rPr>
                <w:sz w:val="22"/>
              </w:rPr>
            </w:pPr>
          </w:p>
        </w:tc>
        <w:tc>
          <w:tcPr>
            <w:tcW w:w="1349" w:type="dxa"/>
            <w:vAlign w:val="center"/>
          </w:tcPr>
          <w:p w14:paraId="01E83047" w14:textId="77777777" w:rsidR="00BD0ED5" w:rsidRPr="009F47FE" w:rsidRDefault="00BD0ED5" w:rsidP="00514096">
            <w:pPr>
              <w:pStyle w:val="af7"/>
              <w:tabs>
                <w:tab w:val="left" w:pos="567"/>
                <w:tab w:val="left" w:pos="1985"/>
              </w:tabs>
              <w:spacing w:before="0" w:after="0"/>
              <w:ind w:left="0" w:right="34"/>
              <w:jc w:val="center"/>
              <w:rPr>
                <w:sz w:val="22"/>
              </w:rPr>
            </w:pPr>
          </w:p>
        </w:tc>
      </w:tr>
      <w:tr w:rsidR="00BD0ED5" w:rsidRPr="009F47FE" w14:paraId="443B7CF1" w14:textId="77777777" w:rsidTr="00015B77">
        <w:trPr>
          <w:trHeight w:val="256"/>
        </w:trPr>
        <w:tc>
          <w:tcPr>
            <w:tcW w:w="633" w:type="dxa"/>
            <w:vAlign w:val="center"/>
          </w:tcPr>
          <w:p w14:paraId="24DD4C5F" w14:textId="77777777" w:rsidR="00BD0ED5" w:rsidRPr="009F47FE" w:rsidRDefault="00BD0ED5" w:rsidP="0077519A">
            <w:pPr>
              <w:pStyle w:val="af7"/>
              <w:numPr>
                <w:ilvl w:val="0"/>
                <w:numId w:val="17"/>
              </w:numPr>
              <w:tabs>
                <w:tab w:val="left" w:pos="567"/>
                <w:tab w:val="left" w:pos="1985"/>
              </w:tabs>
              <w:spacing w:before="0" w:after="0"/>
              <w:ind w:left="0" w:right="34"/>
              <w:jc w:val="center"/>
              <w:rPr>
                <w:color w:val="000000"/>
                <w:sz w:val="22"/>
              </w:rPr>
            </w:pPr>
          </w:p>
        </w:tc>
        <w:tc>
          <w:tcPr>
            <w:tcW w:w="2736" w:type="dxa"/>
            <w:vAlign w:val="center"/>
          </w:tcPr>
          <w:p w14:paraId="58C79DD2" w14:textId="77777777" w:rsidR="00BD0ED5" w:rsidRPr="009F47FE" w:rsidRDefault="00BD0ED5" w:rsidP="00514096">
            <w:pPr>
              <w:pStyle w:val="af7"/>
              <w:tabs>
                <w:tab w:val="left" w:pos="567"/>
                <w:tab w:val="left" w:pos="1985"/>
              </w:tabs>
              <w:spacing w:before="0" w:after="0"/>
              <w:ind w:left="0" w:right="34"/>
              <w:jc w:val="center"/>
              <w:rPr>
                <w:sz w:val="22"/>
              </w:rPr>
            </w:pPr>
          </w:p>
        </w:tc>
        <w:tc>
          <w:tcPr>
            <w:tcW w:w="2146" w:type="dxa"/>
            <w:vAlign w:val="center"/>
          </w:tcPr>
          <w:p w14:paraId="7CFE5BCD" w14:textId="77777777" w:rsidR="00BD0ED5" w:rsidRPr="009F47FE" w:rsidRDefault="00BD0ED5" w:rsidP="00514096">
            <w:pPr>
              <w:pStyle w:val="af7"/>
              <w:tabs>
                <w:tab w:val="left" w:pos="567"/>
                <w:tab w:val="left" w:pos="1985"/>
              </w:tabs>
              <w:spacing w:before="0" w:after="0"/>
              <w:ind w:left="0" w:right="34"/>
              <w:jc w:val="center"/>
              <w:rPr>
                <w:sz w:val="22"/>
              </w:rPr>
            </w:pPr>
          </w:p>
        </w:tc>
        <w:tc>
          <w:tcPr>
            <w:tcW w:w="2707" w:type="dxa"/>
            <w:vAlign w:val="center"/>
          </w:tcPr>
          <w:p w14:paraId="4514B17F" w14:textId="77777777" w:rsidR="00BD0ED5" w:rsidRPr="009F47FE" w:rsidRDefault="00BD0ED5" w:rsidP="00514096">
            <w:pPr>
              <w:pStyle w:val="af7"/>
              <w:tabs>
                <w:tab w:val="left" w:pos="567"/>
                <w:tab w:val="left" w:pos="1985"/>
              </w:tabs>
              <w:spacing w:before="0" w:after="0"/>
              <w:ind w:left="0" w:right="34"/>
              <w:jc w:val="center"/>
              <w:rPr>
                <w:sz w:val="22"/>
              </w:rPr>
            </w:pPr>
          </w:p>
        </w:tc>
        <w:tc>
          <w:tcPr>
            <w:tcW w:w="1349" w:type="dxa"/>
            <w:vAlign w:val="center"/>
          </w:tcPr>
          <w:p w14:paraId="45EA2FE0" w14:textId="77777777" w:rsidR="00BD0ED5" w:rsidRPr="009F47FE" w:rsidRDefault="00BD0ED5" w:rsidP="00514096">
            <w:pPr>
              <w:pStyle w:val="af7"/>
              <w:tabs>
                <w:tab w:val="left" w:pos="567"/>
                <w:tab w:val="left" w:pos="1985"/>
              </w:tabs>
              <w:spacing w:before="0" w:after="0"/>
              <w:ind w:left="0" w:right="34"/>
              <w:jc w:val="center"/>
              <w:rPr>
                <w:sz w:val="22"/>
              </w:rPr>
            </w:pPr>
          </w:p>
        </w:tc>
      </w:tr>
      <w:tr w:rsidR="00BD0ED5" w:rsidRPr="009F47FE" w14:paraId="666148FD" w14:textId="77777777" w:rsidTr="00015B77">
        <w:trPr>
          <w:trHeight w:val="256"/>
        </w:trPr>
        <w:tc>
          <w:tcPr>
            <w:tcW w:w="633" w:type="dxa"/>
            <w:vAlign w:val="center"/>
          </w:tcPr>
          <w:p w14:paraId="3934F7DA" w14:textId="77777777" w:rsidR="00BD0ED5" w:rsidRPr="009F47FE" w:rsidRDefault="00BD0ED5" w:rsidP="0077519A">
            <w:pPr>
              <w:pStyle w:val="af7"/>
              <w:numPr>
                <w:ilvl w:val="0"/>
                <w:numId w:val="17"/>
              </w:numPr>
              <w:tabs>
                <w:tab w:val="left" w:pos="567"/>
                <w:tab w:val="left" w:pos="1985"/>
              </w:tabs>
              <w:spacing w:before="0" w:after="0"/>
              <w:ind w:left="0" w:right="34"/>
              <w:jc w:val="center"/>
              <w:rPr>
                <w:color w:val="000000"/>
                <w:sz w:val="22"/>
              </w:rPr>
            </w:pPr>
          </w:p>
        </w:tc>
        <w:tc>
          <w:tcPr>
            <w:tcW w:w="2736" w:type="dxa"/>
            <w:vAlign w:val="center"/>
          </w:tcPr>
          <w:p w14:paraId="401538EB" w14:textId="77777777" w:rsidR="00BD0ED5" w:rsidRPr="009F47FE" w:rsidRDefault="00BD0ED5" w:rsidP="00514096">
            <w:pPr>
              <w:pStyle w:val="af7"/>
              <w:tabs>
                <w:tab w:val="left" w:pos="567"/>
                <w:tab w:val="left" w:pos="1985"/>
              </w:tabs>
              <w:spacing w:before="0" w:after="0"/>
              <w:ind w:left="0" w:right="34"/>
              <w:jc w:val="center"/>
              <w:rPr>
                <w:sz w:val="22"/>
              </w:rPr>
            </w:pPr>
          </w:p>
        </w:tc>
        <w:tc>
          <w:tcPr>
            <w:tcW w:w="2146" w:type="dxa"/>
            <w:vAlign w:val="center"/>
          </w:tcPr>
          <w:p w14:paraId="0935573B" w14:textId="77777777" w:rsidR="00BD0ED5" w:rsidRPr="009F47FE" w:rsidRDefault="00BD0ED5" w:rsidP="00514096">
            <w:pPr>
              <w:pStyle w:val="af7"/>
              <w:tabs>
                <w:tab w:val="left" w:pos="567"/>
                <w:tab w:val="left" w:pos="1985"/>
              </w:tabs>
              <w:spacing w:before="0" w:after="0"/>
              <w:ind w:left="0" w:right="34"/>
              <w:jc w:val="center"/>
              <w:rPr>
                <w:sz w:val="22"/>
              </w:rPr>
            </w:pPr>
          </w:p>
        </w:tc>
        <w:tc>
          <w:tcPr>
            <w:tcW w:w="2707" w:type="dxa"/>
            <w:vAlign w:val="center"/>
          </w:tcPr>
          <w:p w14:paraId="5E602D53" w14:textId="77777777" w:rsidR="00BD0ED5" w:rsidRPr="009F47FE" w:rsidRDefault="00BD0ED5" w:rsidP="00514096">
            <w:pPr>
              <w:pStyle w:val="af7"/>
              <w:tabs>
                <w:tab w:val="left" w:pos="567"/>
                <w:tab w:val="left" w:pos="1985"/>
              </w:tabs>
              <w:spacing w:before="0" w:after="0"/>
              <w:ind w:left="0" w:right="34"/>
              <w:jc w:val="center"/>
              <w:rPr>
                <w:sz w:val="22"/>
              </w:rPr>
            </w:pPr>
          </w:p>
        </w:tc>
        <w:tc>
          <w:tcPr>
            <w:tcW w:w="1349" w:type="dxa"/>
            <w:vAlign w:val="center"/>
          </w:tcPr>
          <w:p w14:paraId="2AB7C084" w14:textId="77777777" w:rsidR="00BD0ED5" w:rsidRPr="009F47FE" w:rsidRDefault="00BD0ED5" w:rsidP="00514096">
            <w:pPr>
              <w:pStyle w:val="af7"/>
              <w:tabs>
                <w:tab w:val="left" w:pos="567"/>
                <w:tab w:val="left" w:pos="1985"/>
              </w:tabs>
              <w:spacing w:before="0" w:after="0"/>
              <w:ind w:left="0" w:right="34"/>
              <w:jc w:val="center"/>
              <w:rPr>
                <w:sz w:val="22"/>
              </w:rPr>
            </w:pPr>
          </w:p>
        </w:tc>
      </w:tr>
      <w:tr w:rsidR="00BD0ED5" w:rsidRPr="009F47FE" w14:paraId="27B37BD6" w14:textId="77777777" w:rsidTr="00015B77">
        <w:trPr>
          <w:trHeight w:val="256"/>
        </w:trPr>
        <w:tc>
          <w:tcPr>
            <w:tcW w:w="633" w:type="dxa"/>
            <w:vAlign w:val="center"/>
          </w:tcPr>
          <w:p w14:paraId="3D3A053A" w14:textId="77777777" w:rsidR="00BD0ED5" w:rsidRPr="009F47FE" w:rsidRDefault="00BD0ED5" w:rsidP="00514096">
            <w:pPr>
              <w:pStyle w:val="af7"/>
              <w:tabs>
                <w:tab w:val="left" w:pos="567"/>
                <w:tab w:val="left" w:pos="1985"/>
              </w:tabs>
              <w:spacing w:before="0" w:after="0"/>
              <w:ind w:left="0" w:right="34"/>
              <w:jc w:val="center"/>
              <w:rPr>
                <w:color w:val="000000"/>
                <w:sz w:val="22"/>
              </w:rPr>
            </w:pPr>
            <w:r w:rsidRPr="009F47FE">
              <w:rPr>
                <w:color w:val="000000"/>
                <w:sz w:val="22"/>
              </w:rPr>
              <w:t>…</w:t>
            </w:r>
          </w:p>
        </w:tc>
        <w:tc>
          <w:tcPr>
            <w:tcW w:w="2736" w:type="dxa"/>
            <w:vAlign w:val="center"/>
          </w:tcPr>
          <w:p w14:paraId="75E74A73" w14:textId="77777777" w:rsidR="00BD0ED5" w:rsidRPr="009F47FE" w:rsidRDefault="00BD0ED5" w:rsidP="00514096">
            <w:pPr>
              <w:pStyle w:val="af7"/>
              <w:tabs>
                <w:tab w:val="left" w:pos="567"/>
                <w:tab w:val="left" w:pos="1985"/>
              </w:tabs>
              <w:spacing w:before="0" w:after="0"/>
              <w:ind w:left="0" w:right="34"/>
              <w:jc w:val="center"/>
              <w:rPr>
                <w:sz w:val="22"/>
              </w:rPr>
            </w:pPr>
          </w:p>
        </w:tc>
        <w:tc>
          <w:tcPr>
            <w:tcW w:w="2146" w:type="dxa"/>
            <w:vAlign w:val="center"/>
          </w:tcPr>
          <w:p w14:paraId="45200973" w14:textId="77777777" w:rsidR="00BD0ED5" w:rsidRPr="009F47FE" w:rsidRDefault="00BD0ED5" w:rsidP="00514096">
            <w:pPr>
              <w:pStyle w:val="af7"/>
              <w:tabs>
                <w:tab w:val="left" w:pos="567"/>
                <w:tab w:val="left" w:pos="1985"/>
              </w:tabs>
              <w:spacing w:before="0" w:after="0"/>
              <w:ind w:left="0" w:right="34"/>
              <w:jc w:val="center"/>
              <w:rPr>
                <w:sz w:val="22"/>
              </w:rPr>
            </w:pPr>
          </w:p>
        </w:tc>
        <w:tc>
          <w:tcPr>
            <w:tcW w:w="2707" w:type="dxa"/>
            <w:vAlign w:val="center"/>
          </w:tcPr>
          <w:p w14:paraId="79175B5D" w14:textId="77777777" w:rsidR="00BD0ED5" w:rsidRPr="009F47FE" w:rsidRDefault="00BD0ED5" w:rsidP="00514096">
            <w:pPr>
              <w:pStyle w:val="af7"/>
              <w:tabs>
                <w:tab w:val="left" w:pos="567"/>
                <w:tab w:val="left" w:pos="1985"/>
              </w:tabs>
              <w:spacing w:before="0" w:after="0"/>
              <w:ind w:left="0" w:right="34"/>
              <w:jc w:val="center"/>
              <w:rPr>
                <w:sz w:val="22"/>
              </w:rPr>
            </w:pPr>
          </w:p>
        </w:tc>
        <w:tc>
          <w:tcPr>
            <w:tcW w:w="1349" w:type="dxa"/>
            <w:vAlign w:val="center"/>
          </w:tcPr>
          <w:p w14:paraId="1018EFC8" w14:textId="77777777" w:rsidR="00BD0ED5" w:rsidRPr="009F47FE" w:rsidRDefault="00BD0ED5" w:rsidP="00514096">
            <w:pPr>
              <w:pStyle w:val="af7"/>
              <w:tabs>
                <w:tab w:val="left" w:pos="567"/>
                <w:tab w:val="left" w:pos="1985"/>
              </w:tabs>
              <w:spacing w:before="0" w:after="0"/>
              <w:ind w:left="0" w:right="34"/>
              <w:jc w:val="center"/>
              <w:rPr>
                <w:sz w:val="22"/>
              </w:rPr>
            </w:pPr>
          </w:p>
        </w:tc>
      </w:tr>
      <w:tr w:rsidR="00BD0ED5" w:rsidRPr="009F47FE" w14:paraId="43A0C338" w14:textId="77777777" w:rsidTr="00015B77">
        <w:trPr>
          <w:trHeight w:val="269"/>
        </w:trPr>
        <w:tc>
          <w:tcPr>
            <w:tcW w:w="5515" w:type="dxa"/>
            <w:gridSpan w:val="3"/>
            <w:vAlign w:val="center"/>
          </w:tcPr>
          <w:p w14:paraId="2BA292B7" w14:textId="77777777" w:rsidR="00BD0ED5" w:rsidRPr="009F47FE" w:rsidRDefault="00BD0ED5" w:rsidP="00514096">
            <w:pPr>
              <w:pStyle w:val="af7"/>
              <w:tabs>
                <w:tab w:val="left" w:pos="567"/>
                <w:tab w:val="left" w:pos="1985"/>
              </w:tabs>
              <w:spacing w:before="0" w:after="0"/>
              <w:ind w:left="0" w:right="34"/>
              <w:rPr>
                <w:b/>
                <w:sz w:val="22"/>
              </w:rPr>
            </w:pPr>
            <w:r w:rsidRPr="009F47FE">
              <w:rPr>
                <w:b/>
                <w:sz w:val="22"/>
              </w:rPr>
              <w:t>ИТОГО</w:t>
            </w:r>
          </w:p>
        </w:tc>
        <w:tc>
          <w:tcPr>
            <w:tcW w:w="2707" w:type="dxa"/>
            <w:vAlign w:val="center"/>
          </w:tcPr>
          <w:p w14:paraId="16E34562" w14:textId="77777777" w:rsidR="00BD0ED5" w:rsidRPr="009F47FE" w:rsidRDefault="000924F2" w:rsidP="00514096">
            <w:pPr>
              <w:pStyle w:val="af7"/>
              <w:tabs>
                <w:tab w:val="left" w:pos="567"/>
                <w:tab w:val="left" w:pos="1985"/>
              </w:tabs>
              <w:spacing w:before="0" w:after="0"/>
              <w:ind w:left="0" w:right="34"/>
              <w:jc w:val="center"/>
              <w:rPr>
                <w:b/>
                <w:sz w:val="22"/>
              </w:rPr>
            </w:pPr>
            <w:r w:rsidRPr="009F47FE">
              <w:rPr>
                <w:b/>
                <w:sz w:val="22"/>
              </w:rPr>
              <w:t>100%</w:t>
            </w:r>
          </w:p>
        </w:tc>
        <w:tc>
          <w:tcPr>
            <w:tcW w:w="1349" w:type="dxa"/>
            <w:vAlign w:val="center"/>
          </w:tcPr>
          <w:p w14:paraId="27E97E58" w14:textId="77777777" w:rsidR="00BD0ED5" w:rsidRPr="009F47FE" w:rsidRDefault="00BD0ED5" w:rsidP="00514096">
            <w:pPr>
              <w:pStyle w:val="af7"/>
              <w:tabs>
                <w:tab w:val="left" w:pos="567"/>
                <w:tab w:val="left" w:pos="1985"/>
              </w:tabs>
              <w:spacing w:before="0" w:after="0"/>
              <w:ind w:left="0" w:right="34"/>
              <w:jc w:val="center"/>
              <w:rPr>
                <w:b/>
                <w:sz w:val="22"/>
              </w:rPr>
            </w:pPr>
            <w:r w:rsidRPr="009F47FE">
              <w:rPr>
                <w:b/>
                <w:sz w:val="22"/>
              </w:rPr>
              <w:t>Х</w:t>
            </w:r>
          </w:p>
        </w:tc>
      </w:tr>
    </w:tbl>
    <w:p w14:paraId="096E1F9A" w14:textId="77777777" w:rsidR="00211593" w:rsidRPr="009F47FE" w:rsidRDefault="00211593" w:rsidP="00514096">
      <w:pPr>
        <w:tabs>
          <w:tab w:val="left" w:pos="567"/>
          <w:tab w:val="left" w:pos="1985"/>
        </w:tabs>
        <w:ind w:right="34" w:firstLine="0"/>
        <w:rPr>
          <w:color w:val="000000"/>
          <w:szCs w:val="24"/>
        </w:rPr>
      </w:pPr>
    </w:p>
    <w:p w14:paraId="60BF0BC5" w14:textId="77777777" w:rsidR="00211593" w:rsidRPr="009F47FE" w:rsidRDefault="00211593" w:rsidP="004C4238">
      <w:pPr>
        <w:tabs>
          <w:tab w:val="left" w:pos="567"/>
          <w:tab w:val="left" w:pos="1985"/>
        </w:tabs>
        <w:ind w:right="5669" w:firstLine="0"/>
        <w:rPr>
          <w:color w:val="000000"/>
          <w:szCs w:val="24"/>
        </w:rPr>
      </w:pPr>
      <w:r w:rsidRPr="009F47FE">
        <w:rPr>
          <w:color w:val="000000"/>
          <w:szCs w:val="24"/>
        </w:rPr>
        <w:t>____________________________________</w:t>
      </w:r>
    </w:p>
    <w:p w14:paraId="1C336095" w14:textId="77777777" w:rsidR="00211593" w:rsidRPr="009F47FE" w:rsidRDefault="00211593" w:rsidP="004C4238">
      <w:pPr>
        <w:tabs>
          <w:tab w:val="left" w:pos="567"/>
          <w:tab w:val="left" w:pos="1985"/>
        </w:tabs>
        <w:ind w:right="5669" w:firstLine="0"/>
        <w:jc w:val="center"/>
        <w:rPr>
          <w:color w:val="000000"/>
          <w:szCs w:val="24"/>
          <w:vertAlign w:val="superscript"/>
        </w:rPr>
      </w:pPr>
      <w:r w:rsidRPr="009F47FE">
        <w:rPr>
          <w:color w:val="000000"/>
          <w:szCs w:val="24"/>
          <w:vertAlign w:val="superscript"/>
        </w:rPr>
        <w:t>(подпись, М.П.)</w:t>
      </w:r>
    </w:p>
    <w:p w14:paraId="7A0CE9B3" w14:textId="77777777" w:rsidR="00211593" w:rsidRPr="009F47FE" w:rsidRDefault="00211593" w:rsidP="004C4238">
      <w:pPr>
        <w:tabs>
          <w:tab w:val="left" w:pos="567"/>
          <w:tab w:val="left" w:pos="1985"/>
        </w:tabs>
        <w:ind w:right="5669" w:firstLine="0"/>
        <w:rPr>
          <w:color w:val="000000"/>
          <w:szCs w:val="24"/>
        </w:rPr>
      </w:pPr>
      <w:r w:rsidRPr="009F47FE">
        <w:rPr>
          <w:color w:val="000000"/>
          <w:szCs w:val="24"/>
        </w:rPr>
        <w:t>____________________________________</w:t>
      </w:r>
    </w:p>
    <w:p w14:paraId="5C6E735C" w14:textId="77777777" w:rsidR="00211593" w:rsidRPr="009F47FE" w:rsidRDefault="00211593" w:rsidP="004C4238">
      <w:pPr>
        <w:tabs>
          <w:tab w:val="left" w:pos="567"/>
          <w:tab w:val="left" w:pos="1985"/>
        </w:tabs>
        <w:ind w:right="5669" w:firstLine="0"/>
        <w:jc w:val="center"/>
        <w:rPr>
          <w:color w:val="000000"/>
          <w:szCs w:val="24"/>
          <w:vertAlign w:val="superscript"/>
        </w:rPr>
      </w:pPr>
      <w:r w:rsidRPr="009F47FE">
        <w:rPr>
          <w:color w:val="000000"/>
          <w:szCs w:val="24"/>
          <w:vertAlign w:val="superscript"/>
        </w:rPr>
        <w:t>(фамилия, имя, отчество подписавшего, должность)</w:t>
      </w:r>
    </w:p>
    <w:p w14:paraId="144C69AA" w14:textId="77777777" w:rsidR="00211593" w:rsidRPr="009F47FE" w:rsidRDefault="00211593" w:rsidP="00514096">
      <w:pPr>
        <w:pBdr>
          <w:bottom w:val="single" w:sz="4" w:space="1" w:color="auto"/>
        </w:pBdr>
        <w:shd w:val="clear" w:color="auto" w:fill="E0E0E0"/>
        <w:tabs>
          <w:tab w:val="left" w:pos="567"/>
          <w:tab w:val="left" w:pos="1985"/>
        </w:tabs>
        <w:ind w:right="34" w:firstLine="0"/>
        <w:jc w:val="center"/>
        <w:rPr>
          <w:b/>
          <w:color w:val="000000"/>
          <w:spacing w:val="36"/>
          <w:szCs w:val="24"/>
        </w:rPr>
      </w:pPr>
      <w:r w:rsidRPr="009F47FE">
        <w:rPr>
          <w:b/>
          <w:color w:val="000000"/>
          <w:spacing w:val="36"/>
          <w:szCs w:val="24"/>
        </w:rPr>
        <w:t>конец формы</w:t>
      </w:r>
    </w:p>
    <w:p w14:paraId="527E5F0C" w14:textId="77777777" w:rsidR="00211593" w:rsidRPr="009F47FE" w:rsidRDefault="00211593" w:rsidP="00514096">
      <w:pPr>
        <w:tabs>
          <w:tab w:val="left" w:pos="567"/>
          <w:tab w:val="left" w:pos="1985"/>
        </w:tabs>
        <w:ind w:right="34" w:firstLine="0"/>
        <w:jc w:val="left"/>
        <w:rPr>
          <w:sz w:val="2"/>
          <w:szCs w:val="2"/>
        </w:rPr>
      </w:pPr>
      <w:r w:rsidRPr="009F47FE">
        <w:rPr>
          <w:b/>
          <w:szCs w:val="24"/>
        </w:rPr>
        <w:br w:type="page"/>
      </w:r>
    </w:p>
    <w:p w14:paraId="5511235A" w14:textId="77777777" w:rsidR="00211593" w:rsidRPr="009F47FE" w:rsidRDefault="00211593" w:rsidP="0077519A">
      <w:pPr>
        <w:pStyle w:val="3"/>
        <w:numPr>
          <w:ilvl w:val="2"/>
          <w:numId w:val="22"/>
        </w:numPr>
        <w:tabs>
          <w:tab w:val="left" w:pos="567"/>
          <w:tab w:val="left" w:pos="1985"/>
        </w:tabs>
        <w:ind w:left="0" w:right="34" w:firstLine="0"/>
        <w:rPr>
          <w:sz w:val="24"/>
          <w:szCs w:val="24"/>
        </w:rPr>
      </w:pPr>
      <w:bookmarkStart w:id="296" w:name="_Toc440376306"/>
      <w:bookmarkStart w:id="297" w:name="_Toc440382564"/>
      <w:bookmarkStart w:id="298" w:name="_Toc440447234"/>
      <w:bookmarkStart w:id="299" w:name="_Toc440632395"/>
      <w:bookmarkStart w:id="300" w:name="_Toc440875164"/>
      <w:bookmarkStart w:id="301" w:name="_Toc441131151"/>
      <w:bookmarkStart w:id="302" w:name="_Toc441572158"/>
      <w:bookmarkStart w:id="303" w:name="_Toc441575250"/>
      <w:bookmarkStart w:id="304" w:name="_Toc442195915"/>
      <w:bookmarkStart w:id="305" w:name="_Toc442251957"/>
      <w:bookmarkStart w:id="306" w:name="_Toc442258906"/>
      <w:bookmarkStart w:id="307" w:name="_Toc442259146"/>
      <w:bookmarkStart w:id="308" w:name="_Toc442265458"/>
      <w:bookmarkStart w:id="309" w:name="_Toc447292663"/>
      <w:bookmarkStart w:id="310" w:name="_Toc461809115"/>
      <w:bookmarkStart w:id="311" w:name="_Toc463514534"/>
      <w:bookmarkStart w:id="312" w:name="_Toc466908652"/>
      <w:bookmarkStart w:id="313" w:name="_Toc468196591"/>
      <w:bookmarkStart w:id="314" w:name="_Toc468446672"/>
      <w:bookmarkStart w:id="315" w:name="_Toc468446866"/>
      <w:bookmarkStart w:id="316" w:name="_Toc469479722"/>
      <w:bookmarkStart w:id="317" w:name="_Toc471986672"/>
      <w:bookmarkStart w:id="318" w:name="_Toc498509306"/>
      <w:bookmarkStart w:id="319" w:name="_Toc524939659"/>
      <w:bookmarkStart w:id="320" w:name="_Toc535853845"/>
      <w:bookmarkStart w:id="321" w:name="_Toc536020473"/>
      <w:bookmarkStart w:id="322" w:name="_Toc189224928"/>
      <w:bookmarkStart w:id="323" w:name="_Toc192172327"/>
      <w:r w:rsidRPr="009F47FE">
        <w:rPr>
          <w:sz w:val="24"/>
          <w:szCs w:val="24"/>
        </w:rPr>
        <w:lastRenderedPageBreak/>
        <w:t>Инструкции по заполнению</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0D86254A" w14:textId="77777777" w:rsidR="00211593" w:rsidRPr="009F47FE" w:rsidRDefault="00211593" w:rsidP="0077519A">
      <w:pPr>
        <w:pStyle w:val="aff0"/>
        <w:numPr>
          <w:ilvl w:val="3"/>
          <w:numId w:val="22"/>
        </w:numPr>
        <w:tabs>
          <w:tab w:val="left" w:pos="567"/>
          <w:tab w:val="left" w:pos="1985"/>
        </w:tabs>
        <w:spacing w:before="100" w:beforeAutospacing="1" w:line="240" w:lineRule="auto"/>
        <w:ind w:left="0" w:right="34" w:firstLine="1134"/>
        <w:rPr>
          <w:sz w:val="24"/>
          <w:szCs w:val="24"/>
        </w:rPr>
      </w:pPr>
      <w:r w:rsidRPr="009F47FE">
        <w:rPr>
          <w:sz w:val="24"/>
          <w:szCs w:val="24"/>
        </w:rPr>
        <w:t>Данная форма заполняется только в том случае, если Заявка подается коллективным Участником.</w:t>
      </w:r>
      <w:r w:rsidR="00DF6472" w:rsidRPr="009F47FE">
        <w:rPr>
          <w:sz w:val="24"/>
          <w:szCs w:val="24"/>
          <w:lang w:val="ru-RU"/>
        </w:rPr>
        <w:t xml:space="preserve"> </w:t>
      </w:r>
    </w:p>
    <w:p w14:paraId="6E514971" w14:textId="77777777" w:rsidR="00211593" w:rsidRPr="009F47FE" w:rsidRDefault="00211593" w:rsidP="0077519A">
      <w:pPr>
        <w:pStyle w:val="aff0"/>
        <w:numPr>
          <w:ilvl w:val="3"/>
          <w:numId w:val="22"/>
        </w:numPr>
        <w:tabs>
          <w:tab w:val="left" w:pos="567"/>
          <w:tab w:val="left" w:pos="1985"/>
        </w:tabs>
        <w:spacing w:before="100" w:beforeAutospacing="1" w:line="240" w:lineRule="auto"/>
        <w:ind w:left="0" w:right="34" w:firstLine="1134"/>
        <w:rPr>
          <w:sz w:val="24"/>
          <w:szCs w:val="24"/>
        </w:rPr>
      </w:pPr>
      <w:r w:rsidRPr="009F47FE">
        <w:rPr>
          <w:sz w:val="24"/>
          <w:szCs w:val="24"/>
        </w:rPr>
        <w:t xml:space="preserve">Участник указывает свое фирменное наименование (в </w:t>
      </w:r>
      <w:proofErr w:type="spellStart"/>
      <w:r w:rsidRPr="009F47FE">
        <w:rPr>
          <w:sz w:val="24"/>
          <w:szCs w:val="24"/>
        </w:rPr>
        <w:t>т.ч</w:t>
      </w:r>
      <w:proofErr w:type="spellEnd"/>
      <w:r w:rsidRPr="009F47FE">
        <w:rPr>
          <w:sz w:val="24"/>
          <w:szCs w:val="24"/>
        </w:rPr>
        <w:t>. организационно-правовую форму) и свой адрес.</w:t>
      </w:r>
    </w:p>
    <w:p w14:paraId="3F7B71C8" w14:textId="77777777" w:rsidR="00FE33FF" w:rsidRPr="009F47FE" w:rsidRDefault="00FE33FF" w:rsidP="0077519A">
      <w:pPr>
        <w:pStyle w:val="aff0"/>
        <w:numPr>
          <w:ilvl w:val="3"/>
          <w:numId w:val="22"/>
        </w:numPr>
        <w:tabs>
          <w:tab w:val="left" w:pos="567"/>
          <w:tab w:val="left" w:pos="1985"/>
        </w:tabs>
        <w:spacing w:before="100" w:beforeAutospacing="1" w:line="240" w:lineRule="auto"/>
        <w:ind w:left="0" w:right="34" w:firstLine="1134"/>
        <w:rPr>
          <w:sz w:val="24"/>
          <w:szCs w:val="24"/>
        </w:rPr>
      </w:pPr>
      <w:r w:rsidRPr="009F47FE">
        <w:rPr>
          <w:sz w:val="24"/>
          <w:szCs w:val="24"/>
          <w:lang w:val="ru-RU"/>
        </w:rPr>
        <w:t>Указывается предмет закупки.</w:t>
      </w:r>
    </w:p>
    <w:p w14:paraId="7DC8D7B3" w14:textId="77777777" w:rsidR="00211593" w:rsidRPr="009F47FE" w:rsidRDefault="00211593" w:rsidP="0077519A">
      <w:pPr>
        <w:pStyle w:val="aff0"/>
        <w:numPr>
          <w:ilvl w:val="3"/>
          <w:numId w:val="22"/>
        </w:numPr>
        <w:tabs>
          <w:tab w:val="left" w:pos="567"/>
          <w:tab w:val="left" w:pos="1985"/>
        </w:tabs>
        <w:spacing w:before="100" w:beforeAutospacing="1" w:line="240" w:lineRule="auto"/>
        <w:ind w:left="0" w:right="34" w:firstLine="1134"/>
        <w:rPr>
          <w:sz w:val="24"/>
          <w:szCs w:val="24"/>
        </w:rPr>
      </w:pPr>
      <w:r w:rsidRPr="009F47FE">
        <w:rPr>
          <w:sz w:val="24"/>
          <w:szCs w:val="24"/>
        </w:rPr>
        <w:t>В данной форме лидер коллективного Участника указывает</w:t>
      </w:r>
      <w:r w:rsidR="006B075D" w:rsidRPr="009F47FE">
        <w:rPr>
          <w:sz w:val="24"/>
          <w:szCs w:val="24"/>
          <w:lang w:val="ru-RU"/>
        </w:rPr>
        <w:t xml:space="preserve"> данные </w:t>
      </w:r>
      <w:r w:rsidR="006B075D" w:rsidRPr="009F47FE">
        <w:rPr>
          <w:sz w:val="24"/>
          <w:szCs w:val="24"/>
        </w:rPr>
        <w:t xml:space="preserve">в соответствии с </w:t>
      </w:r>
      <w:r w:rsidR="006B075D" w:rsidRPr="009F47FE">
        <w:rPr>
          <w:sz w:val="24"/>
          <w:szCs w:val="24"/>
          <w:lang w:val="ru-RU"/>
        </w:rPr>
        <w:t xml:space="preserve">документами разделов </w:t>
      </w:r>
      <w:r w:rsidR="006B075D" w:rsidRPr="009F47FE">
        <w:rPr>
          <w:i/>
          <w:sz w:val="24"/>
          <w:szCs w:val="24"/>
          <w:lang w:eastAsia="ru-RU"/>
        </w:rPr>
        <w:t xml:space="preserve">ДОКУМЕНТЫ ПЕРВОЙ ЧАСТИ ЗАЯВКИ </w:t>
      </w:r>
      <w:r w:rsidR="006B075D" w:rsidRPr="009F47FE">
        <w:rPr>
          <w:i/>
          <w:sz w:val="24"/>
          <w:szCs w:val="24"/>
          <w:lang w:val="ru-RU" w:eastAsia="ru-RU"/>
        </w:rPr>
        <w:t xml:space="preserve">и </w:t>
      </w:r>
      <w:r w:rsidR="006B075D" w:rsidRPr="009F47FE">
        <w:rPr>
          <w:i/>
          <w:sz w:val="24"/>
          <w:szCs w:val="24"/>
          <w:lang w:eastAsia="ru-RU"/>
        </w:rPr>
        <w:t xml:space="preserve">ДОКУМЕНТЫ </w:t>
      </w:r>
      <w:r w:rsidR="006B075D" w:rsidRPr="009F47FE">
        <w:rPr>
          <w:i/>
          <w:sz w:val="24"/>
          <w:szCs w:val="24"/>
          <w:lang w:val="ru-RU" w:eastAsia="ru-RU"/>
        </w:rPr>
        <w:t xml:space="preserve">ЦЕНОВОЙ ЧАСТИ </w:t>
      </w:r>
      <w:r w:rsidR="006B075D" w:rsidRPr="009F47FE">
        <w:rPr>
          <w:i/>
          <w:sz w:val="24"/>
          <w:szCs w:val="24"/>
          <w:lang w:eastAsia="ru-RU"/>
        </w:rPr>
        <w:t>ЗАЯВКИ</w:t>
      </w:r>
      <w:r w:rsidRPr="009F47FE">
        <w:rPr>
          <w:sz w:val="24"/>
          <w:szCs w:val="24"/>
        </w:rPr>
        <w:t>:</w:t>
      </w:r>
    </w:p>
    <w:p w14:paraId="1D07EA43" w14:textId="77777777" w:rsidR="00211593" w:rsidRPr="009F47FE" w:rsidRDefault="003260DA" w:rsidP="002D33BE">
      <w:pPr>
        <w:pStyle w:val="a2"/>
        <w:numPr>
          <w:ilvl w:val="4"/>
          <w:numId w:val="7"/>
        </w:numPr>
        <w:tabs>
          <w:tab w:val="clear" w:pos="1701"/>
          <w:tab w:val="left" w:pos="567"/>
          <w:tab w:val="left" w:pos="1985"/>
          <w:tab w:val="num" w:pos="2410"/>
        </w:tabs>
        <w:spacing w:before="100" w:beforeAutospacing="1" w:line="240" w:lineRule="auto"/>
        <w:ind w:left="851" w:right="34" w:firstLine="850"/>
        <w:rPr>
          <w:sz w:val="24"/>
          <w:szCs w:val="24"/>
        </w:rPr>
      </w:pPr>
      <w:r w:rsidRPr="009F47FE">
        <w:rPr>
          <w:sz w:val="24"/>
          <w:szCs w:val="24"/>
        </w:rPr>
        <w:t xml:space="preserve">перечень </w:t>
      </w:r>
      <w:r w:rsidR="00E964CF" w:rsidRPr="009F47FE">
        <w:rPr>
          <w:sz w:val="24"/>
          <w:szCs w:val="24"/>
          <w:lang w:val="ru-RU"/>
        </w:rPr>
        <w:t>объёмов по Договору</w:t>
      </w:r>
      <w:r w:rsidR="009A5F9A" w:rsidRPr="009F47FE">
        <w:rPr>
          <w:sz w:val="24"/>
          <w:szCs w:val="24"/>
          <w:lang w:val="ru-RU"/>
        </w:rPr>
        <w:t>(</w:t>
      </w:r>
      <w:proofErr w:type="spellStart"/>
      <w:r w:rsidR="009A5F9A" w:rsidRPr="009F47FE">
        <w:rPr>
          <w:sz w:val="24"/>
          <w:szCs w:val="24"/>
          <w:lang w:val="ru-RU"/>
        </w:rPr>
        <w:t>ам</w:t>
      </w:r>
      <w:proofErr w:type="spellEnd"/>
      <w:r w:rsidR="009A5F9A" w:rsidRPr="009F47FE">
        <w:rPr>
          <w:sz w:val="24"/>
          <w:szCs w:val="24"/>
          <w:lang w:val="ru-RU"/>
        </w:rPr>
        <w:t>)</w:t>
      </w:r>
      <w:r w:rsidR="00211593" w:rsidRPr="009F47FE">
        <w:rPr>
          <w:sz w:val="24"/>
          <w:szCs w:val="24"/>
        </w:rPr>
        <w:t>;</w:t>
      </w:r>
    </w:p>
    <w:p w14:paraId="53B2C61C" w14:textId="77777777" w:rsidR="00211593" w:rsidRPr="009F47FE" w:rsidRDefault="003260DA" w:rsidP="002D33BE">
      <w:pPr>
        <w:pStyle w:val="a2"/>
        <w:numPr>
          <w:ilvl w:val="4"/>
          <w:numId w:val="7"/>
        </w:numPr>
        <w:tabs>
          <w:tab w:val="clear" w:pos="1701"/>
          <w:tab w:val="left" w:pos="567"/>
          <w:tab w:val="left" w:pos="1985"/>
          <w:tab w:val="num" w:pos="2410"/>
          <w:tab w:val="num" w:pos="2552"/>
        </w:tabs>
        <w:spacing w:before="100" w:beforeAutospacing="1" w:line="240" w:lineRule="auto"/>
        <w:ind w:left="851" w:right="34" w:firstLine="850"/>
        <w:rPr>
          <w:sz w:val="24"/>
          <w:szCs w:val="24"/>
        </w:rPr>
      </w:pPr>
      <w:r w:rsidRPr="009F47FE">
        <w:rPr>
          <w:sz w:val="24"/>
          <w:szCs w:val="24"/>
        </w:rPr>
        <w:t>стоимость продукции в процентном выражении</w:t>
      </w:r>
      <w:r w:rsidR="00211593" w:rsidRPr="009F47FE">
        <w:rPr>
          <w:sz w:val="24"/>
          <w:szCs w:val="24"/>
        </w:rPr>
        <w:t>;</w:t>
      </w:r>
    </w:p>
    <w:p w14:paraId="0C66FBBD" w14:textId="77777777" w:rsidR="00211593" w:rsidRPr="009F47FE" w:rsidRDefault="003260DA" w:rsidP="002D33BE">
      <w:pPr>
        <w:pStyle w:val="a2"/>
        <w:numPr>
          <w:ilvl w:val="4"/>
          <w:numId w:val="7"/>
        </w:numPr>
        <w:tabs>
          <w:tab w:val="clear" w:pos="1701"/>
          <w:tab w:val="left" w:pos="567"/>
          <w:tab w:val="left" w:pos="1985"/>
          <w:tab w:val="num" w:pos="2410"/>
          <w:tab w:val="num" w:pos="2552"/>
        </w:tabs>
        <w:spacing w:before="100" w:beforeAutospacing="1" w:line="240" w:lineRule="auto"/>
        <w:ind w:left="851" w:right="34" w:firstLine="850"/>
        <w:rPr>
          <w:sz w:val="24"/>
          <w:szCs w:val="24"/>
        </w:rPr>
      </w:pPr>
      <w:r w:rsidRPr="009F47FE">
        <w:rPr>
          <w:sz w:val="24"/>
          <w:szCs w:val="24"/>
        </w:rPr>
        <w:t xml:space="preserve">сроки </w:t>
      </w:r>
      <w:r w:rsidR="0046272A" w:rsidRPr="009F47FE">
        <w:rPr>
          <w:sz w:val="24"/>
          <w:szCs w:val="24"/>
          <w:lang w:val="ru-RU"/>
        </w:rPr>
        <w:t>выполнения этапа, указанного в плане</w:t>
      </w:r>
      <w:r w:rsidRPr="009F47FE">
        <w:rPr>
          <w:sz w:val="24"/>
          <w:szCs w:val="24"/>
        </w:rPr>
        <w:t xml:space="preserve"> каждым членом коллективного Участника</w:t>
      </w:r>
      <w:r w:rsidR="00211593" w:rsidRPr="009F47FE">
        <w:rPr>
          <w:sz w:val="24"/>
          <w:szCs w:val="24"/>
        </w:rPr>
        <w:t>.</w:t>
      </w:r>
    </w:p>
    <w:p w14:paraId="65D433C9" w14:textId="77777777" w:rsidR="00633584" w:rsidRPr="009F47FE" w:rsidRDefault="00633584" w:rsidP="0077519A">
      <w:pPr>
        <w:pStyle w:val="2"/>
        <w:keepNext/>
        <w:pageBreakBefore/>
        <w:numPr>
          <w:ilvl w:val="1"/>
          <w:numId w:val="22"/>
        </w:numPr>
        <w:tabs>
          <w:tab w:val="left" w:pos="567"/>
          <w:tab w:val="num" w:pos="1418"/>
          <w:tab w:val="left" w:pos="1985"/>
        </w:tabs>
        <w:suppressAutoHyphens/>
        <w:spacing w:before="100" w:beforeAutospacing="1" w:after="100" w:afterAutospacing="1" w:line="240" w:lineRule="auto"/>
        <w:ind w:left="0" w:right="34" w:firstLine="0"/>
        <w:jc w:val="left"/>
        <w:rPr>
          <w:sz w:val="24"/>
          <w:szCs w:val="24"/>
        </w:rPr>
      </w:pPr>
      <w:bookmarkStart w:id="324" w:name="_Ref93268095"/>
      <w:bookmarkStart w:id="325" w:name="_Ref93268099"/>
      <w:bookmarkStart w:id="326" w:name="_Toc98253958"/>
      <w:bookmarkStart w:id="327" w:name="_Toc165173884"/>
      <w:bookmarkStart w:id="328" w:name="_Toc423423678"/>
      <w:bookmarkStart w:id="329" w:name="_Ref440272510"/>
      <w:bookmarkStart w:id="330" w:name="_Ref440274961"/>
      <w:bookmarkStart w:id="331" w:name="_Ref90381141"/>
      <w:bookmarkStart w:id="332" w:name="_Toc90385121"/>
      <w:bookmarkStart w:id="333" w:name="_Toc98253952"/>
      <w:bookmarkStart w:id="334" w:name="_Toc165173878"/>
      <w:bookmarkStart w:id="335" w:name="_Toc423427449"/>
      <w:bookmarkStart w:id="336" w:name="_Toc441131146"/>
      <w:bookmarkStart w:id="337" w:name="_Toc498512865"/>
      <w:bookmarkStart w:id="338" w:name="_Toc189224929"/>
      <w:bookmarkStart w:id="339" w:name="_Toc192172328"/>
      <w:r w:rsidRPr="009F47FE">
        <w:rPr>
          <w:sz w:val="24"/>
          <w:szCs w:val="24"/>
        </w:rPr>
        <w:lastRenderedPageBreak/>
        <w:t xml:space="preserve">План распределения объемов </w:t>
      </w:r>
      <w:r w:rsidR="0046272A" w:rsidRPr="009F47FE">
        <w:rPr>
          <w:sz w:val="24"/>
          <w:szCs w:val="24"/>
          <w:lang w:val="ru-RU"/>
        </w:rPr>
        <w:t>по Договору</w:t>
      </w:r>
      <w:r w:rsidR="009A5F9A" w:rsidRPr="009F47FE">
        <w:rPr>
          <w:sz w:val="24"/>
          <w:szCs w:val="24"/>
          <w:lang w:val="ru-RU"/>
        </w:rPr>
        <w:t>(</w:t>
      </w:r>
      <w:proofErr w:type="spellStart"/>
      <w:r w:rsidR="009A5F9A" w:rsidRPr="009F47FE">
        <w:rPr>
          <w:sz w:val="24"/>
          <w:szCs w:val="24"/>
          <w:lang w:val="ru-RU"/>
        </w:rPr>
        <w:t>ам</w:t>
      </w:r>
      <w:proofErr w:type="spellEnd"/>
      <w:r w:rsidR="009A5F9A" w:rsidRPr="009F47FE">
        <w:rPr>
          <w:sz w:val="24"/>
          <w:szCs w:val="24"/>
          <w:lang w:val="ru-RU"/>
        </w:rPr>
        <w:t>)</w:t>
      </w:r>
      <w:r w:rsidRPr="009F47FE">
        <w:rPr>
          <w:sz w:val="24"/>
          <w:szCs w:val="24"/>
        </w:rPr>
        <w:t xml:space="preserve"> между Участником и </w:t>
      </w:r>
      <w:r w:rsidR="0046272A" w:rsidRPr="009F47FE">
        <w:rPr>
          <w:sz w:val="24"/>
          <w:szCs w:val="24"/>
        </w:rPr>
        <w:t>соисполнителями</w:t>
      </w:r>
      <w:r w:rsidR="0046272A" w:rsidRPr="009F47FE">
        <w:rPr>
          <w:sz w:val="24"/>
          <w:szCs w:val="24"/>
          <w:lang w:val="ru-RU"/>
        </w:rPr>
        <w:t xml:space="preserve"> (</w:t>
      </w:r>
      <w:r w:rsidR="002C11D9" w:rsidRPr="009F47FE">
        <w:rPr>
          <w:sz w:val="24"/>
          <w:szCs w:val="24"/>
          <w:lang w:val="ru-RU"/>
        </w:rPr>
        <w:t>субподрядчиками</w:t>
      </w:r>
      <w:r w:rsidR="0046272A" w:rsidRPr="009F47FE">
        <w:rPr>
          <w:sz w:val="24"/>
          <w:szCs w:val="24"/>
          <w:lang w:val="ru-RU"/>
        </w:rPr>
        <w:t>)</w:t>
      </w:r>
      <w:r w:rsidRPr="009F47FE">
        <w:rPr>
          <w:sz w:val="24"/>
          <w:szCs w:val="24"/>
        </w:rPr>
        <w:t xml:space="preserve"> (форма </w:t>
      </w:r>
      <w:r w:rsidR="00392F82" w:rsidRPr="009F47FE">
        <w:rPr>
          <w:sz w:val="24"/>
          <w:szCs w:val="24"/>
          <w:lang w:val="ru-RU"/>
        </w:rPr>
        <w:t>5</w:t>
      </w:r>
      <w:r w:rsidRPr="009F47FE">
        <w:rPr>
          <w:sz w:val="24"/>
          <w:szCs w:val="24"/>
        </w:rPr>
        <w:t>)</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18D393B8" w14:textId="77777777" w:rsidR="00633584" w:rsidRPr="009F47FE" w:rsidRDefault="00633584" w:rsidP="00514096">
      <w:pPr>
        <w:tabs>
          <w:tab w:val="left" w:pos="567"/>
          <w:tab w:val="left" w:pos="1985"/>
        </w:tabs>
        <w:ind w:right="34" w:firstLine="0"/>
        <w:rPr>
          <w:szCs w:val="24"/>
        </w:rPr>
      </w:pPr>
      <w:r w:rsidRPr="009F47FE">
        <w:rPr>
          <w:szCs w:val="24"/>
        </w:rPr>
        <w:t>(</w:t>
      </w:r>
      <w:r w:rsidRPr="009F47FE">
        <w:rPr>
          <w:szCs w:val="24"/>
          <w:shd w:val="clear" w:color="auto" w:fill="FFFF99"/>
        </w:rPr>
        <w:t>заполняется отдельно по каждому из лотов с указанием номера и названия лота</w:t>
      </w:r>
      <w:r w:rsidRPr="009F47FE">
        <w:rPr>
          <w:szCs w:val="24"/>
        </w:rPr>
        <w:t>)</w:t>
      </w:r>
    </w:p>
    <w:p w14:paraId="07D6AA53" w14:textId="77777777" w:rsidR="00633584" w:rsidRPr="009F47FE" w:rsidRDefault="00633584" w:rsidP="0077519A">
      <w:pPr>
        <w:pStyle w:val="3"/>
        <w:numPr>
          <w:ilvl w:val="2"/>
          <w:numId w:val="22"/>
        </w:numPr>
        <w:tabs>
          <w:tab w:val="left" w:pos="567"/>
          <w:tab w:val="num" w:pos="1134"/>
          <w:tab w:val="left" w:pos="1985"/>
        </w:tabs>
        <w:ind w:left="0" w:right="34" w:firstLine="0"/>
        <w:rPr>
          <w:sz w:val="24"/>
          <w:szCs w:val="24"/>
        </w:rPr>
      </w:pPr>
      <w:bookmarkStart w:id="340" w:name="_Toc90385125"/>
      <w:bookmarkStart w:id="341" w:name="_Toc439170705"/>
      <w:bookmarkStart w:id="342" w:name="_Toc439172807"/>
      <w:bookmarkStart w:id="343" w:name="_Toc439173268"/>
      <w:bookmarkStart w:id="344" w:name="_Toc439238264"/>
      <w:bookmarkStart w:id="345" w:name="_Toc439252812"/>
      <w:bookmarkStart w:id="346" w:name="_Toc439323785"/>
      <w:bookmarkStart w:id="347" w:name="_Toc440361420"/>
      <w:bookmarkStart w:id="348" w:name="_Toc440376302"/>
      <w:bookmarkStart w:id="349" w:name="_Toc440382560"/>
      <w:bookmarkStart w:id="350" w:name="_Toc440447230"/>
      <w:bookmarkStart w:id="351" w:name="_Toc440632391"/>
      <w:bookmarkStart w:id="352" w:name="_Toc440875160"/>
      <w:bookmarkStart w:id="353" w:name="_Toc441131147"/>
      <w:bookmarkStart w:id="354" w:name="_Toc441572154"/>
      <w:bookmarkStart w:id="355" w:name="_Toc441575246"/>
      <w:bookmarkStart w:id="356" w:name="_Toc462066844"/>
      <w:bookmarkStart w:id="357" w:name="_Toc469480794"/>
      <w:bookmarkStart w:id="358" w:name="_Toc471827677"/>
      <w:bookmarkStart w:id="359" w:name="_Toc471828502"/>
      <w:bookmarkStart w:id="360" w:name="_Toc498512866"/>
      <w:bookmarkStart w:id="361" w:name="_Toc189224930"/>
      <w:bookmarkStart w:id="362" w:name="_Toc192172329"/>
      <w:r w:rsidRPr="009F47FE">
        <w:rPr>
          <w:sz w:val="24"/>
          <w:szCs w:val="24"/>
        </w:rPr>
        <w:t xml:space="preserve">Форма </w:t>
      </w:r>
      <w:bookmarkEnd w:id="340"/>
      <w:bookmarkEnd w:id="341"/>
      <w:bookmarkEnd w:id="342"/>
      <w:bookmarkEnd w:id="343"/>
      <w:bookmarkEnd w:id="344"/>
      <w:bookmarkEnd w:id="345"/>
      <w:bookmarkEnd w:id="346"/>
      <w:bookmarkEnd w:id="347"/>
      <w:r w:rsidRPr="009F47FE">
        <w:rPr>
          <w:sz w:val="24"/>
          <w:szCs w:val="24"/>
        </w:rPr>
        <w:t xml:space="preserve">Плана распределения объемов </w:t>
      </w:r>
      <w:r w:rsidR="0046272A" w:rsidRPr="009F47FE">
        <w:rPr>
          <w:sz w:val="24"/>
          <w:szCs w:val="24"/>
          <w:lang w:val="ru-RU"/>
        </w:rPr>
        <w:t>по Договору</w:t>
      </w:r>
      <w:r w:rsidR="009A5F9A" w:rsidRPr="009F47FE">
        <w:rPr>
          <w:sz w:val="24"/>
          <w:szCs w:val="24"/>
          <w:lang w:val="ru-RU"/>
        </w:rPr>
        <w:t>(</w:t>
      </w:r>
      <w:proofErr w:type="spellStart"/>
      <w:r w:rsidR="009A5F9A" w:rsidRPr="009F47FE">
        <w:rPr>
          <w:sz w:val="24"/>
          <w:szCs w:val="24"/>
          <w:lang w:val="ru-RU"/>
        </w:rPr>
        <w:t>ам</w:t>
      </w:r>
      <w:proofErr w:type="spellEnd"/>
      <w:r w:rsidR="009A5F9A" w:rsidRPr="009F47FE">
        <w:rPr>
          <w:sz w:val="24"/>
          <w:szCs w:val="24"/>
          <w:lang w:val="ru-RU"/>
        </w:rPr>
        <w:t>)</w:t>
      </w:r>
      <w:r w:rsidRPr="009F47FE">
        <w:rPr>
          <w:sz w:val="24"/>
          <w:szCs w:val="24"/>
        </w:rPr>
        <w:t xml:space="preserve"> между Участником и </w:t>
      </w:r>
      <w:bookmarkEnd w:id="348"/>
      <w:bookmarkEnd w:id="349"/>
      <w:bookmarkEnd w:id="350"/>
      <w:bookmarkEnd w:id="351"/>
      <w:bookmarkEnd w:id="352"/>
      <w:bookmarkEnd w:id="353"/>
      <w:bookmarkEnd w:id="354"/>
      <w:bookmarkEnd w:id="355"/>
      <w:bookmarkEnd w:id="356"/>
      <w:bookmarkEnd w:id="357"/>
      <w:bookmarkEnd w:id="358"/>
      <w:bookmarkEnd w:id="359"/>
      <w:bookmarkEnd w:id="360"/>
      <w:r w:rsidR="0046272A" w:rsidRPr="009F47FE">
        <w:rPr>
          <w:sz w:val="24"/>
          <w:szCs w:val="24"/>
        </w:rPr>
        <w:t>соисполнителями</w:t>
      </w:r>
      <w:r w:rsidR="0046272A" w:rsidRPr="009F47FE">
        <w:rPr>
          <w:sz w:val="24"/>
          <w:szCs w:val="24"/>
          <w:lang w:val="ru-RU"/>
        </w:rPr>
        <w:t xml:space="preserve"> (субподрядчиками)</w:t>
      </w:r>
      <w:bookmarkEnd w:id="361"/>
      <w:bookmarkEnd w:id="362"/>
    </w:p>
    <w:p w14:paraId="5150F9A2" w14:textId="77777777" w:rsidR="00633584" w:rsidRPr="009F47FE" w:rsidRDefault="00633584" w:rsidP="00514096">
      <w:pPr>
        <w:pBdr>
          <w:top w:val="single" w:sz="4" w:space="1" w:color="auto"/>
        </w:pBdr>
        <w:shd w:val="clear" w:color="auto" w:fill="E0E0E0"/>
        <w:tabs>
          <w:tab w:val="left" w:pos="567"/>
          <w:tab w:val="left" w:pos="1985"/>
        </w:tabs>
        <w:ind w:right="34" w:firstLine="0"/>
        <w:jc w:val="center"/>
        <w:rPr>
          <w:b/>
          <w:color w:val="000000"/>
          <w:spacing w:val="36"/>
          <w:szCs w:val="24"/>
        </w:rPr>
      </w:pPr>
      <w:r w:rsidRPr="009F47FE">
        <w:rPr>
          <w:b/>
          <w:color w:val="000000"/>
          <w:spacing w:val="36"/>
          <w:szCs w:val="24"/>
        </w:rPr>
        <w:t>начало формы</w:t>
      </w:r>
    </w:p>
    <w:p w14:paraId="2A85A0A2" w14:textId="77777777" w:rsidR="00633584" w:rsidRPr="009F47FE" w:rsidRDefault="00633584" w:rsidP="00514096">
      <w:pPr>
        <w:tabs>
          <w:tab w:val="left" w:pos="567"/>
          <w:tab w:val="left" w:pos="1985"/>
        </w:tabs>
        <w:ind w:right="34" w:firstLine="0"/>
        <w:rPr>
          <w:color w:val="000000"/>
          <w:szCs w:val="24"/>
        </w:rPr>
      </w:pPr>
    </w:p>
    <w:p w14:paraId="63702617" w14:textId="77777777" w:rsidR="00FE33FF" w:rsidRPr="009F47FE" w:rsidRDefault="00FE33FF" w:rsidP="00514096">
      <w:pPr>
        <w:tabs>
          <w:tab w:val="left" w:pos="567"/>
          <w:tab w:val="left" w:pos="1985"/>
        </w:tabs>
        <w:ind w:right="34" w:firstLine="0"/>
        <w:rPr>
          <w:color w:val="000000"/>
          <w:szCs w:val="24"/>
        </w:rPr>
      </w:pPr>
    </w:p>
    <w:p w14:paraId="607225E2" w14:textId="77777777" w:rsidR="00633584" w:rsidRPr="009F47FE" w:rsidRDefault="00633584" w:rsidP="00514096">
      <w:pPr>
        <w:tabs>
          <w:tab w:val="left" w:pos="567"/>
          <w:tab w:val="left" w:pos="1985"/>
        </w:tabs>
        <w:ind w:right="34" w:firstLine="0"/>
        <w:jc w:val="center"/>
        <w:rPr>
          <w:b/>
          <w:szCs w:val="24"/>
        </w:rPr>
      </w:pPr>
      <w:r w:rsidRPr="009F47FE">
        <w:rPr>
          <w:b/>
          <w:szCs w:val="24"/>
        </w:rPr>
        <w:t xml:space="preserve">План распределения объемов </w:t>
      </w:r>
      <w:r w:rsidR="0046272A" w:rsidRPr="009F47FE">
        <w:rPr>
          <w:b/>
          <w:szCs w:val="24"/>
        </w:rPr>
        <w:t>по Договору</w:t>
      </w:r>
      <w:r w:rsidR="009A5F9A" w:rsidRPr="009F47FE">
        <w:rPr>
          <w:b/>
          <w:szCs w:val="24"/>
        </w:rPr>
        <w:t>(</w:t>
      </w:r>
      <w:proofErr w:type="spellStart"/>
      <w:r w:rsidR="009A5F9A" w:rsidRPr="009F47FE">
        <w:rPr>
          <w:b/>
          <w:szCs w:val="24"/>
        </w:rPr>
        <w:t>ам</w:t>
      </w:r>
      <w:proofErr w:type="spellEnd"/>
      <w:r w:rsidR="009A5F9A" w:rsidRPr="009F47FE">
        <w:rPr>
          <w:b/>
          <w:szCs w:val="24"/>
        </w:rPr>
        <w:t>)</w:t>
      </w:r>
      <w:r w:rsidR="00704052" w:rsidRPr="009F47FE">
        <w:rPr>
          <w:b/>
          <w:szCs w:val="24"/>
        </w:rPr>
        <w:t xml:space="preserve"> </w:t>
      </w:r>
      <w:r w:rsidRPr="009F47FE">
        <w:rPr>
          <w:b/>
          <w:szCs w:val="24"/>
        </w:rPr>
        <w:t xml:space="preserve">между Участником и </w:t>
      </w:r>
      <w:r w:rsidR="0046272A" w:rsidRPr="009F47FE">
        <w:rPr>
          <w:b/>
          <w:szCs w:val="24"/>
        </w:rPr>
        <w:t>соисполнителями (субподрядчиками)</w:t>
      </w:r>
    </w:p>
    <w:p w14:paraId="16242DAA" w14:textId="77777777" w:rsidR="00633584" w:rsidRPr="009F47FE" w:rsidRDefault="00633584" w:rsidP="00514096">
      <w:pPr>
        <w:tabs>
          <w:tab w:val="left" w:pos="567"/>
          <w:tab w:val="left" w:pos="1985"/>
        </w:tabs>
        <w:ind w:right="34" w:firstLine="0"/>
        <w:rPr>
          <w:color w:val="000000"/>
          <w:szCs w:val="24"/>
        </w:rPr>
      </w:pPr>
    </w:p>
    <w:p w14:paraId="04F88F14" w14:textId="77777777" w:rsidR="00633584" w:rsidRPr="009F47FE" w:rsidRDefault="00633584" w:rsidP="00514096">
      <w:pPr>
        <w:tabs>
          <w:tab w:val="left" w:pos="567"/>
          <w:tab w:val="left" w:pos="1985"/>
        </w:tabs>
        <w:ind w:right="34" w:firstLine="0"/>
        <w:rPr>
          <w:color w:val="000000"/>
          <w:szCs w:val="24"/>
        </w:rPr>
      </w:pPr>
      <w:r w:rsidRPr="009F47FE">
        <w:rPr>
          <w:color w:val="000000"/>
          <w:szCs w:val="24"/>
        </w:rPr>
        <w:t>Наименование и адрес Участника: _______________________</w:t>
      </w:r>
    </w:p>
    <w:p w14:paraId="4E95AE35" w14:textId="77777777" w:rsidR="00FE33FF" w:rsidRPr="009F47FE" w:rsidRDefault="00FE33FF" w:rsidP="00FE33FF">
      <w:pPr>
        <w:tabs>
          <w:tab w:val="left" w:pos="567"/>
          <w:tab w:val="left" w:pos="1985"/>
        </w:tabs>
        <w:ind w:right="34" w:firstLine="0"/>
        <w:rPr>
          <w:szCs w:val="24"/>
        </w:rPr>
      </w:pPr>
      <w:r w:rsidRPr="009F47FE">
        <w:rPr>
          <w:color w:val="000000"/>
          <w:szCs w:val="24"/>
        </w:rPr>
        <w:t xml:space="preserve">Право заключения </w:t>
      </w:r>
      <w:r w:rsidRPr="009F47FE">
        <w:rPr>
          <w:szCs w:val="24"/>
        </w:rPr>
        <w:t>Договора(</w:t>
      </w:r>
      <w:proofErr w:type="spellStart"/>
      <w:r w:rsidRPr="009F47FE">
        <w:rPr>
          <w:szCs w:val="24"/>
        </w:rPr>
        <w:t>ов</w:t>
      </w:r>
      <w:proofErr w:type="spellEnd"/>
      <w:r w:rsidRPr="009F47FE">
        <w:rPr>
          <w:szCs w:val="24"/>
        </w:rPr>
        <w:t xml:space="preserve">) на _____________________________________________________ </w:t>
      </w:r>
    </w:p>
    <w:p w14:paraId="5F490D14" w14:textId="77777777" w:rsidR="00FE33FF" w:rsidRPr="009F47FE" w:rsidRDefault="00FE33FF" w:rsidP="00FE33FF">
      <w:pPr>
        <w:tabs>
          <w:tab w:val="left" w:pos="567"/>
          <w:tab w:val="left" w:pos="1985"/>
        </w:tabs>
        <w:ind w:right="34" w:firstLine="0"/>
        <w:rPr>
          <w:szCs w:val="24"/>
          <w:vertAlign w:val="superscript"/>
        </w:rPr>
      </w:pPr>
      <w:r w:rsidRPr="009F47FE">
        <w:rPr>
          <w:szCs w:val="24"/>
          <w:vertAlign w:val="superscript"/>
        </w:rPr>
        <w:t xml:space="preserve">                                                                                                                     (краткое описание предлагаемой продукции, работ, услуг)</w:t>
      </w:r>
    </w:p>
    <w:p w14:paraId="1087B2B4" w14:textId="77777777" w:rsidR="00FE33FF" w:rsidRPr="009F47FE" w:rsidRDefault="00FE33FF" w:rsidP="00514096">
      <w:pPr>
        <w:tabs>
          <w:tab w:val="left" w:pos="567"/>
          <w:tab w:val="left" w:pos="1985"/>
        </w:tabs>
        <w:ind w:right="34" w:firstLine="0"/>
        <w:rPr>
          <w:color w:val="000000"/>
          <w:szCs w:val="24"/>
        </w:rPr>
      </w:pPr>
    </w:p>
    <w:p w14:paraId="40DF4F39" w14:textId="77777777" w:rsidR="0046272A" w:rsidRPr="009F47FE" w:rsidRDefault="0046272A" w:rsidP="00514096">
      <w:pPr>
        <w:tabs>
          <w:tab w:val="left" w:pos="567"/>
          <w:tab w:val="left" w:pos="1985"/>
        </w:tabs>
        <w:ind w:right="34" w:firstLine="0"/>
        <w:rPr>
          <w:color w:val="000000"/>
          <w:szCs w:val="24"/>
        </w:rPr>
      </w:pPr>
    </w:p>
    <w:p w14:paraId="51EF2183" w14:textId="77777777" w:rsidR="0046272A" w:rsidRPr="009F47FE" w:rsidRDefault="0046272A" w:rsidP="00514096">
      <w:pPr>
        <w:tabs>
          <w:tab w:val="left" w:pos="567"/>
          <w:tab w:val="left" w:pos="1985"/>
        </w:tabs>
        <w:ind w:right="34"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2707"/>
        <w:gridCol w:w="1612"/>
      </w:tblGrid>
      <w:tr w:rsidR="0046272A" w:rsidRPr="009F47FE" w14:paraId="36B4BA76" w14:textId="77777777" w:rsidTr="0046272A">
        <w:trPr>
          <w:trHeight w:val="1022"/>
        </w:trPr>
        <w:tc>
          <w:tcPr>
            <w:tcW w:w="633" w:type="dxa"/>
            <w:vAlign w:val="center"/>
          </w:tcPr>
          <w:p w14:paraId="5DE57654" w14:textId="77777777" w:rsidR="0046272A" w:rsidRPr="009F47FE" w:rsidRDefault="0046272A" w:rsidP="0046272A">
            <w:pPr>
              <w:tabs>
                <w:tab w:val="left" w:pos="567"/>
                <w:tab w:val="left" w:pos="1985"/>
              </w:tabs>
              <w:ind w:right="34" w:firstLine="0"/>
              <w:jc w:val="center"/>
              <w:rPr>
                <w:b/>
              </w:rPr>
            </w:pPr>
            <w:r w:rsidRPr="009F47FE">
              <w:rPr>
                <w:b/>
              </w:rPr>
              <w:t>№ п/п</w:t>
            </w:r>
          </w:p>
        </w:tc>
        <w:tc>
          <w:tcPr>
            <w:tcW w:w="2736" w:type="dxa"/>
            <w:vAlign w:val="center"/>
          </w:tcPr>
          <w:p w14:paraId="46F96941" w14:textId="77777777" w:rsidR="0046272A" w:rsidRPr="009F47FE" w:rsidRDefault="0046272A" w:rsidP="0046272A">
            <w:pPr>
              <w:pStyle w:val="af4"/>
              <w:tabs>
                <w:tab w:val="left" w:pos="567"/>
                <w:tab w:val="left" w:pos="1985"/>
              </w:tabs>
              <w:spacing w:before="0" w:after="0"/>
              <w:ind w:left="0" w:right="34"/>
              <w:jc w:val="center"/>
              <w:rPr>
                <w:sz w:val="24"/>
                <w:szCs w:val="24"/>
              </w:rPr>
            </w:pPr>
            <w:r w:rsidRPr="009F47FE">
              <w:rPr>
                <w:b/>
              </w:rPr>
              <w:t xml:space="preserve">Наименование этапа по </w:t>
            </w:r>
            <w:r w:rsidRPr="009F47FE">
              <w:rPr>
                <w:b/>
                <w:sz w:val="24"/>
                <w:szCs w:val="24"/>
              </w:rPr>
              <w:t>Договору</w:t>
            </w:r>
            <w:r w:rsidR="009A5F9A" w:rsidRPr="009F47FE">
              <w:rPr>
                <w:b/>
                <w:sz w:val="24"/>
                <w:szCs w:val="24"/>
              </w:rPr>
              <w:t>(</w:t>
            </w:r>
            <w:proofErr w:type="spellStart"/>
            <w:r w:rsidR="009A5F9A" w:rsidRPr="009F47FE">
              <w:rPr>
                <w:b/>
                <w:sz w:val="24"/>
                <w:szCs w:val="24"/>
              </w:rPr>
              <w:t>ам</w:t>
            </w:r>
            <w:proofErr w:type="spellEnd"/>
            <w:r w:rsidR="009A5F9A" w:rsidRPr="009F47FE">
              <w:rPr>
                <w:b/>
                <w:sz w:val="24"/>
                <w:szCs w:val="24"/>
              </w:rPr>
              <w:t>)</w:t>
            </w:r>
            <w:r w:rsidRPr="009F47FE">
              <w:rPr>
                <w:sz w:val="24"/>
                <w:szCs w:val="24"/>
              </w:rPr>
              <w:t xml:space="preserve"> </w:t>
            </w:r>
          </w:p>
          <w:p w14:paraId="6947BC4D" w14:textId="77777777" w:rsidR="0046272A" w:rsidRPr="009F47FE" w:rsidRDefault="0046272A" w:rsidP="0046272A">
            <w:pPr>
              <w:pStyle w:val="af4"/>
              <w:tabs>
                <w:tab w:val="left" w:pos="567"/>
                <w:tab w:val="left" w:pos="1985"/>
              </w:tabs>
              <w:spacing w:before="0" w:after="0"/>
              <w:ind w:left="0" w:right="34"/>
              <w:jc w:val="center"/>
              <w:rPr>
                <w:b/>
              </w:rPr>
            </w:pPr>
            <w:r w:rsidRPr="009F47FE">
              <w:rPr>
                <w:b/>
                <w:sz w:val="24"/>
                <w:szCs w:val="24"/>
              </w:rPr>
              <w:t xml:space="preserve">(наименование </w:t>
            </w:r>
            <w:r w:rsidRPr="009F47FE">
              <w:rPr>
                <w:b/>
              </w:rPr>
              <w:t>работ/услуг,</w:t>
            </w:r>
            <w:r w:rsidRPr="009F47FE">
              <w:rPr>
                <w:b/>
                <w:sz w:val="24"/>
                <w:szCs w:val="24"/>
              </w:rPr>
              <w:t xml:space="preserve"> </w:t>
            </w:r>
            <w:r w:rsidRPr="009F47FE">
              <w:rPr>
                <w:b/>
              </w:rPr>
              <w:t>продукции: тип, марка)</w:t>
            </w:r>
          </w:p>
        </w:tc>
        <w:tc>
          <w:tcPr>
            <w:tcW w:w="2146" w:type="dxa"/>
            <w:vAlign w:val="center"/>
          </w:tcPr>
          <w:p w14:paraId="000FC013" w14:textId="77777777" w:rsidR="0046272A" w:rsidRPr="009F47FE" w:rsidRDefault="0046272A" w:rsidP="0046272A">
            <w:pPr>
              <w:pStyle w:val="af4"/>
              <w:tabs>
                <w:tab w:val="left" w:pos="567"/>
                <w:tab w:val="left" w:pos="1985"/>
              </w:tabs>
              <w:spacing w:before="0" w:after="0"/>
              <w:ind w:left="0" w:right="34"/>
              <w:jc w:val="center"/>
              <w:rPr>
                <w:b/>
              </w:rPr>
            </w:pPr>
            <w:r w:rsidRPr="009F47FE">
              <w:rPr>
                <w:b/>
              </w:rPr>
              <w:t>Наименование организации</w:t>
            </w:r>
          </w:p>
        </w:tc>
        <w:tc>
          <w:tcPr>
            <w:tcW w:w="2707" w:type="dxa"/>
            <w:vAlign w:val="center"/>
          </w:tcPr>
          <w:p w14:paraId="7748542B" w14:textId="77777777" w:rsidR="0046272A" w:rsidRPr="009F47FE" w:rsidRDefault="0046272A" w:rsidP="0046272A">
            <w:pPr>
              <w:pStyle w:val="af4"/>
              <w:tabs>
                <w:tab w:val="left" w:pos="567"/>
                <w:tab w:val="left" w:pos="1985"/>
              </w:tabs>
              <w:spacing w:before="0" w:after="0"/>
              <w:ind w:left="0" w:right="34"/>
              <w:jc w:val="center"/>
              <w:rPr>
                <w:b/>
              </w:rPr>
            </w:pPr>
            <w:r w:rsidRPr="009F47FE">
              <w:rPr>
                <w:b/>
              </w:rPr>
              <w:t xml:space="preserve">Стоимость по </w:t>
            </w:r>
            <w:r w:rsidRPr="009F47FE">
              <w:rPr>
                <w:b/>
                <w:sz w:val="24"/>
                <w:szCs w:val="24"/>
              </w:rPr>
              <w:t>Договору</w:t>
            </w:r>
            <w:r w:rsidR="009A5F9A" w:rsidRPr="009F47FE">
              <w:rPr>
                <w:b/>
                <w:sz w:val="24"/>
                <w:szCs w:val="24"/>
              </w:rPr>
              <w:t>(</w:t>
            </w:r>
            <w:proofErr w:type="spellStart"/>
            <w:r w:rsidR="009A5F9A" w:rsidRPr="009F47FE">
              <w:rPr>
                <w:b/>
                <w:sz w:val="24"/>
                <w:szCs w:val="24"/>
              </w:rPr>
              <w:t>ам</w:t>
            </w:r>
            <w:proofErr w:type="spellEnd"/>
            <w:r w:rsidR="009A5F9A" w:rsidRPr="009F47FE">
              <w:rPr>
                <w:b/>
                <w:sz w:val="24"/>
                <w:szCs w:val="24"/>
              </w:rPr>
              <w:t>)</w:t>
            </w:r>
            <w:r w:rsidRPr="009F47FE">
              <w:rPr>
                <w:sz w:val="24"/>
                <w:szCs w:val="24"/>
              </w:rPr>
              <w:t xml:space="preserve"> </w:t>
            </w:r>
            <w:r w:rsidRPr="009F47FE">
              <w:rPr>
                <w:b/>
              </w:rPr>
              <w:t>в % от общей стоимости</w:t>
            </w:r>
          </w:p>
          <w:p w14:paraId="2CD1E977" w14:textId="77777777" w:rsidR="0046272A" w:rsidRPr="009F47FE" w:rsidRDefault="0046272A" w:rsidP="0046272A">
            <w:pPr>
              <w:pStyle w:val="af4"/>
              <w:tabs>
                <w:tab w:val="left" w:pos="567"/>
                <w:tab w:val="left" w:pos="1985"/>
              </w:tabs>
              <w:spacing w:before="0" w:after="0"/>
              <w:ind w:left="0" w:right="34"/>
              <w:jc w:val="center"/>
              <w:rPr>
                <w:b/>
              </w:rPr>
            </w:pPr>
            <w:r w:rsidRPr="009F47FE">
              <w:rPr>
                <w:b/>
              </w:rPr>
              <w:t>100%</w:t>
            </w:r>
          </w:p>
        </w:tc>
        <w:tc>
          <w:tcPr>
            <w:tcW w:w="1349" w:type="dxa"/>
            <w:vAlign w:val="center"/>
          </w:tcPr>
          <w:p w14:paraId="0BF63474" w14:textId="77777777" w:rsidR="0046272A" w:rsidRPr="009F47FE" w:rsidRDefault="0046272A" w:rsidP="0046272A">
            <w:pPr>
              <w:pStyle w:val="af4"/>
              <w:tabs>
                <w:tab w:val="left" w:pos="567"/>
                <w:tab w:val="left" w:pos="1985"/>
              </w:tabs>
              <w:spacing w:before="0" w:after="0"/>
              <w:ind w:left="0" w:right="34"/>
              <w:jc w:val="center"/>
              <w:rPr>
                <w:b/>
                <w:sz w:val="24"/>
                <w:szCs w:val="24"/>
              </w:rPr>
            </w:pPr>
            <w:r w:rsidRPr="009F47FE">
              <w:rPr>
                <w:b/>
              </w:rPr>
              <w:t xml:space="preserve">Сроки </w:t>
            </w:r>
            <w:r w:rsidRPr="009F47FE">
              <w:rPr>
                <w:b/>
                <w:sz w:val="24"/>
                <w:szCs w:val="24"/>
              </w:rPr>
              <w:t>выполнения</w:t>
            </w:r>
          </w:p>
          <w:p w14:paraId="7F46FEC8" w14:textId="77777777" w:rsidR="0046272A" w:rsidRPr="009F47FE" w:rsidRDefault="0046272A" w:rsidP="0046272A">
            <w:pPr>
              <w:pStyle w:val="af4"/>
              <w:tabs>
                <w:tab w:val="left" w:pos="567"/>
                <w:tab w:val="left" w:pos="1985"/>
              </w:tabs>
              <w:spacing w:before="0" w:after="0"/>
              <w:ind w:left="0" w:right="34"/>
              <w:jc w:val="center"/>
              <w:rPr>
                <w:b/>
                <w:sz w:val="24"/>
                <w:szCs w:val="24"/>
              </w:rPr>
            </w:pPr>
            <w:r w:rsidRPr="009F47FE">
              <w:rPr>
                <w:b/>
                <w:sz w:val="24"/>
                <w:szCs w:val="24"/>
              </w:rPr>
              <w:t xml:space="preserve">этапа </w:t>
            </w:r>
          </w:p>
          <w:p w14:paraId="61A94B25" w14:textId="77777777" w:rsidR="0046272A" w:rsidRPr="009F47FE" w:rsidRDefault="0046272A" w:rsidP="0046272A">
            <w:pPr>
              <w:pStyle w:val="af4"/>
              <w:tabs>
                <w:tab w:val="left" w:pos="567"/>
                <w:tab w:val="left" w:pos="1985"/>
              </w:tabs>
              <w:spacing w:before="0" w:after="0"/>
              <w:ind w:left="0" w:right="34"/>
              <w:jc w:val="center"/>
              <w:rPr>
                <w:b/>
              </w:rPr>
            </w:pPr>
            <w:r w:rsidRPr="009F47FE">
              <w:rPr>
                <w:sz w:val="24"/>
                <w:szCs w:val="24"/>
              </w:rPr>
              <w:t xml:space="preserve"> </w:t>
            </w:r>
            <w:r w:rsidRPr="009F47FE">
              <w:rPr>
                <w:b/>
              </w:rPr>
              <w:t>(начало и окончание)</w:t>
            </w:r>
          </w:p>
        </w:tc>
      </w:tr>
      <w:tr w:rsidR="0046272A" w:rsidRPr="009F47FE" w14:paraId="5257C0FF" w14:textId="77777777" w:rsidTr="0046272A">
        <w:trPr>
          <w:trHeight w:val="256"/>
        </w:trPr>
        <w:tc>
          <w:tcPr>
            <w:tcW w:w="633" w:type="dxa"/>
            <w:vAlign w:val="center"/>
          </w:tcPr>
          <w:p w14:paraId="4E62098C" w14:textId="77777777" w:rsidR="0046272A" w:rsidRPr="009F47FE" w:rsidRDefault="00613133" w:rsidP="00613133">
            <w:pPr>
              <w:pStyle w:val="af7"/>
              <w:tabs>
                <w:tab w:val="left" w:pos="567"/>
                <w:tab w:val="left" w:pos="1985"/>
              </w:tabs>
              <w:spacing w:before="0" w:after="0"/>
              <w:ind w:left="0" w:right="34"/>
              <w:rPr>
                <w:color w:val="000000"/>
                <w:sz w:val="22"/>
              </w:rPr>
            </w:pPr>
            <w:r w:rsidRPr="009F47FE">
              <w:rPr>
                <w:color w:val="000000"/>
                <w:sz w:val="22"/>
              </w:rPr>
              <w:t>1</w:t>
            </w:r>
          </w:p>
        </w:tc>
        <w:tc>
          <w:tcPr>
            <w:tcW w:w="2736" w:type="dxa"/>
            <w:vAlign w:val="center"/>
          </w:tcPr>
          <w:p w14:paraId="2215210B" w14:textId="77777777" w:rsidR="0046272A" w:rsidRPr="009F47FE" w:rsidRDefault="0046272A" w:rsidP="0046272A">
            <w:pPr>
              <w:pStyle w:val="af7"/>
              <w:tabs>
                <w:tab w:val="left" w:pos="567"/>
                <w:tab w:val="left" w:pos="1985"/>
              </w:tabs>
              <w:spacing w:before="0" w:after="0"/>
              <w:ind w:left="0" w:right="34"/>
              <w:jc w:val="center"/>
              <w:rPr>
                <w:sz w:val="22"/>
              </w:rPr>
            </w:pPr>
          </w:p>
        </w:tc>
        <w:tc>
          <w:tcPr>
            <w:tcW w:w="2146" w:type="dxa"/>
            <w:vAlign w:val="center"/>
          </w:tcPr>
          <w:p w14:paraId="1FA16D07" w14:textId="77777777" w:rsidR="0046272A" w:rsidRPr="009F47FE" w:rsidRDefault="0046272A" w:rsidP="0046272A">
            <w:pPr>
              <w:pStyle w:val="af7"/>
              <w:tabs>
                <w:tab w:val="left" w:pos="567"/>
                <w:tab w:val="left" w:pos="1985"/>
              </w:tabs>
              <w:spacing w:before="0" w:after="0"/>
              <w:ind w:left="0" w:right="34"/>
              <w:jc w:val="center"/>
              <w:rPr>
                <w:sz w:val="22"/>
              </w:rPr>
            </w:pPr>
          </w:p>
        </w:tc>
        <w:tc>
          <w:tcPr>
            <w:tcW w:w="2707" w:type="dxa"/>
            <w:vAlign w:val="center"/>
          </w:tcPr>
          <w:p w14:paraId="0EE06AB5" w14:textId="77777777" w:rsidR="0046272A" w:rsidRPr="009F47FE" w:rsidRDefault="0046272A" w:rsidP="0046272A">
            <w:pPr>
              <w:pStyle w:val="af7"/>
              <w:tabs>
                <w:tab w:val="left" w:pos="567"/>
                <w:tab w:val="left" w:pos="1985"/>
              </w:tabs>
              <w:spacing w:before="0" w:after="0"/>
              <w:ind w:left="0" w:right="34"/>
              <w:jc w:val="center"/>
              <w:rPr>
                <w:sz w:val="22"/>
              </w:rPr>
            </w:pPr>
          </w:p>
        </w:tc>
        <w:tc>
          <w:tcPr>
            <w:tcW w:w="1349" w:type="dxa"/>
            <w:vAlign w:val="center"/>
          </w:tcPr>
          <w:p w14:paraId="526A47F7" w14:textId="77777777" w:rsidR="0046272A" w:rsidRPr="009F47FE" w:rsidRDefault="0046272A" w:rsidP="0046272A">
            <w:pPr>
              <w:pStyle w:val="af7"/>
              <w:tabs>
                <w:tab w:val="left" w:pos="567"/>
                <w:tab w:val="left" w:pos="1985"/>
              </w:tabs>
              <w:spacing w:before="0" w:after="0"/>
              <w:ind w:left="0" w:right="34"/>
              <w:jc w:val="center"/>
              <w:rPr>
                <w:sz w:val="22"/>
              </w:rPr>
            </w:pPr>
          </w:p>
        </w:tc>
      </w:tr>
      <w:tr w:rsidR="0046272A" w:rsidRPr="009F47FE" w14:paraId="179FD0DC" w14:textId="77777777" w:rsidTr="0046272A">
        <w:trPr>
          <w:trHeight w:val="256"/>
        </w:trPr>
        <w:tc>
          <w:tcPr>
            <w:tcW w:w="633" w:type="dxa"/>
            <w:vAlign w:val="center"/>
          </w:tcPr>
          <w:p w14:paraId="0B93D08E" w14:textId="77777777" w:rsidR="0046272A" w:rsidRPr="009F47FE" w:rsidRDefault="00613133" w:rsidP="00613133">
            <w:pPr>
              <w:pStyle w:val="af7"/>
              <w:tabs>
                <w:tab w:val="left" w:pos="567"/>
                <w:tab w:val="left" w:pos="1985"/>
              </w:tabs>
              <w:spacing w:before="0" w:after="0"/>
              <w:ind w:left="0" w:right="34"/>
              <w:rPr>
                <w:color w:val="000000"/>
                <w:sz w:val="22"/>
              </w:rPr>
            </w:pPr>
            <w:r w:rsidRPr="009F47FE">
              <w:rPr>
                <w:color w:val="000000"/>
                <w:sz w:val="22"/>
              </w:rPr>
              <w:t>2</w:t>
            </w:r>
          </w:p>
        </w:tc>
        <w:tc>
          <w:tcPr>
            <w:tcW w:w="2736" w:type="dxa"/>
            <w:vAlign w:val="center"/>
          </w:tcPr>
          <w:p w14:paraId="40B489DD" w14:textId="77777777" w:rsidR="0046272A" w:rsidRPr="009F47FE" w:rsidRDefault="0046272A" w:rsidP="0046272A">
            <w:pPr>
              <w:pStyle w:val="af7"/>
              <w:tabs>
                <w:tab w:val="left" w:pos="567"/>
                <w:tab w:val="left" w:pos="1985"/>
              </w:tabs>
              <w:spacing w:before="0" w:after="0"/>
              <w:ind w:left="0" w:right="34"/>
              <w:jc w:val="center"/>
              <w:rPr>
                <w:sz w:val="22"/>
              </w:rPr>
            </w:pPr>
          </w:p>
        </w:tc>
        <w:tc>
          <w:tcPr>
            <w:tcW w:w="2146" w:type="dxa"/>
            <w:vAlign w:val="center"/>
          </w:tcPr>
          <w:p w14:paraId="6919B88D" w14:textId="77777777" w:rsidR="0046272A" w:rsidRPr="009F47FE" w:rsidRDefault="0046272A" w:rsidP="0046272A">
            <w:pPr>
              <w:pStyle w:val="af7"/>
              <w:tabs>
                <w:tab w:val="left" w:pos="567"/>
                <w:tab w:val="left" w:pos="1985"/>
              </w:tabs>
              <w:spacing w:before="0" w:after="0"/>
              <w:ind w:left="0" w:right="34"/>
              <w:jc w:val="center"/>
              <w:rPr>
                <w:sz w:val="22"/>
              </w:rPr>
            </w:pPr>
          </w:p>
        </w:tc>
        <w:tc>
          <w:tcPr>
            <w:tcW w:w="2707" w:type="dxa"/>
            <w:vAlign w:val="center"/>
          </w:tcPr>
          <w:p w14:paraId="1AC9EE30" w14:textId="77777777" w:rsidR="0046272A" w:rsidRPr="009F47FE" w:rsidRDefault="0046272A" w:rsidP="0046272A">
            <w:pPr>
              <w:pStyle w:val="af7"/>
              <w:tabs>
                <w:tab w:val="left" w:pos="567"/>
                <w:tab w:val="left" w:pos="1985"/>
              </w:tabs>
              <w:spacing w:before="0" w:after="0"/>
              <w:ind w:left="0" w:right="34"/>
              <w:jc w:val="center"/>
              <w:rPr>
                <w:sz w:val="22"/>
              </w:rPr>
            </w:pPr>
          </w:p>
        </w:tc>
        <w:tc>
          <w:tcPr>
            <w:tcW w:w="1349" w:type="dxa"/>
            <w:vAlign w:val="center"/>
          </w:tcPr>
          <w:p w14:paraId="4FC36FAB" w14:textId="77777777" w:rsidR="0046272A" w:rsidRPr="009F47FE" w:rsidRDefault="0046272A" w:rsidP="0046272A">
            <w:pPr>
              <w:pStyle w:val="af7"/>
              <w:tabs>
                <w:tab w:val="left" w:pos="567"/>
                <w:tab w:val="left" w:pos="1985"/>
              </w:tabs>
              <w:spacing w:before="0" w:after="0"/>
              <w:ind w:left="0" w:right="34"/>
              <w:jc w:val="center"/>
              <w:rPr>
                <w:sz w:val="22"/>
              </w:rPr>
            </w:pPr>
          </w:p>
        </w:tc>
      </w:tr>
      <w:tr w:rsidR="0046272A" w:rsidRPr="009F47FE" w14:paraId="54FAF44D" w14:textId="77777777" w:rsidTr="0046272A">
        <w:trPr>
          <w:trHeight w:val="256"/>
        </w:trPr>
        <w:tc>
          <w:tcPr>
            <w:tcW w:w="633" w:type="dxa"/>
            <w:vAlign w:val="center"/>
          </w:tcPr>
          <w:p w14:paraId="691C4450" w14:textId="77777777" w:rsidR="0046272A" w:rsidRPr="009F47FE" w:rsidRDefault="00613133" w:rsidP="00613133">
            <w:pPr>
              <w:pStyle w:val="af7"/>
              <w:tabs>
                <w:tab w:val="left" w:pos="567"/>
                <w:tab w:val="left" w:pos="1985"/>
              </w:tabs>
              <w:spacing w:before="0" w:after="0"/>
              <w:ind w:left="0" w:right="34"/>
              <w:rPr>
                <w:color w:val="000000"/>
                <w:sz w:val="22"/>
              </w:rPr>
            </w:pPr>
            <w:r w:rsidRPr="009F47FE">
              <w:rPr>
                <w:color w:val="000000"/>
                <w:sz w:val="22"/>
              </w:rPr>
              <w:t>3</w:t>
            </w:r>
          </w:p>
        </w:tc>
        <w:tc>
          <w:tcPr>
            <w:tcW w:w="2736" w:type="dxa"/>
            <w:vAlign w:val="center"/>
          </w:tcPr>
          <w:p w14:paraId="7C759A55" w14:textId="77777777" w:rsidR="0046272A" w:rsidRPr="009F47FE" w:rsidRDefault="0046272A" w:rsidP="0046272A">
            <w:pPr>
              <w:pStyle w:val="af7"/>
              <w:tabs>
                <w:tab w:val="left" w:pos="567"/>
                <w:tab w:val="left" w:pos="1985"/>
              </w:tabs>
              <w:spacing w:before="0" w:after="0"/>
              <w:ind w:left="0" w:right="34"/>
              <w:jc w:val="center"/>
              <w:rPr>
                <w:sz w:val="22"/>
              </w:rPr>
            </w:pPr>
          </w:p>
        </w:tc>
        <w:tc>
          <w:tcPr>
            <w:tcW w:w="2146" w:type="dxa"/>
            <w:vAlign w:val="center"/>
          </w:tcPr>
          <w:p w14:paraId="46AEB6F3" w14:textId="77777777" w:rsidR="0046272A" w:rsidRPr="009F47FE" w:rsidRDefault="0046272A" w:rsidP="0046272A">
            <w:pPr>
              <w:pStyle w:val="af7"/>
              <w:tabs>
                <w:tab w:val="left" w:pos="567"/>
                <w:tab w:val="left" w:pos="1985"/>
              </w:tabs>
              <w:spacing w:before="0" w:after="0"/>
              <w:ind w:left="0" w:right="34"/>
              <w:jc w:val="center"/>
              <w:rPr>
                <w:sz w:val="22"/>
              </w:rPr>
            </w:pPr>
          </w:p>
        </w:tc>
        <w:tc>
          <w:tcPr>
            <w:tcW w:w="2707" w:type="dxa"/>
            <w:vAlign w:val="center"/>
          </w:tcPr>
          <w:p w14:paraId="37AD5CB9" w14:textId="77777777" w:rsidR="0046272A" w:rsidRPr="009F47FE" w:rsidRDefault="0046272A" w:rsidP="0046272A">
            <w:pPr>
              <w:pStyle w:val="af7"/>
              <w:tabs>
                <w:tab w:val="left" w:pos="567"/>
                <w:tab w:val="left" w:pos="1985"/>
              </w:tabs>
              <w:spacing w:before="0" w:after="0"/>
              <w:ind w:left="0" w:right="34"/>
              <w:jc w:val="center"/>
              <w:rPr>
                <w:sz w:val="22"/>
              </w:rPr>
            </w:pPr>
          </w:p>
        </w:tc>
        <w:tc>
          <w:tcPr>
            <w:tcW w:w="1349" w:type="dxa"/>
            <w:vAlign w:val="center"/>
          </w:tcPr>
          <w:p w14:paraId="10CAF3E3" w14:textId="77777777" w:rsidR="0046272A" w:rsidRPr="009F47FE" w:rsidRDefault="0046272A" w:rsidP="0046272A">
            <w:pPr>
              <w:pStyle w:val="af7"/>
              <w:tabs>
                <w:tab w:val="left" w:pos="567"/>
                <w:tab w:val="left" w:pos="1985"/>
              </w:tabs>
              <w:spacing w:before="0" w:after="0"/>
              <w:ind w:left="0" w:right="34"/>
              <w:jc w:val="center"/>
              <w:rPr>
                <w:sz w:val="22"/>
              </w:rPr>
            </w:pPr>
          </w:p>
        </w:tc>
      </w:tr>
      <w:tr w:rsidR="0046272A" w:rsidRPr="009F47FE" w14:paraId="212C27DA" w14:textId="77777777" w:rsidTr="0046272A">
        <w:trPr>
          <w:trHeight w:val="256"/>
        </w:trPr>
        <w:tc>
          <w:tcPr>
            <w:tcW w:w="633" w:type="dxa"/>
            <w:vAlign w:val="center"/>
          </w:tcPr>
          <w:p w14:paraId="3A7B0796" w14:textId="77777777" w:rsidR="0046272A" w:rsidRPr="009F47FE" w:rsidRDefault="0046272A" w:rsidP="0046272A">
            <w:pPr>
              <w:pStyle w:val="af7"/>
              <w:tabs>
                <w:tab w:val="left" w:pos="567"/>
                <w:tab w:val="left" w:pos="1985"/>
              </w:tabs>
              <w:spacing w:before="0" w:after="0"/>
              <w:ind w:left="0" w:right="34"/>
              <w:jc w:val="center"/>
              <w:rPr>
                <w:color w:val="000000"/>
                <w:sz w:val="22"/>
              </w:rPr>
            </w:pPr>
            <w:r w:rsidRPr="009F47FE">
              <w:rPr>
                <w:color w:val="000000"/>
                <w:sz w:val="22"/>
              </w:rPr>
              <w:t>…</w:t>
            </w:r>
          </w:p>
        </w:tc>
        <w:tc>
          <w:tcPr>
            <w:tcW w:w="2736" w:type="dxa"/>
            <w:vAlign w:val="center"/>
          </w:tcPr>
          <w:p w14:paraId="1CDEE8A0" w14:textId="77777777" w:rsidR="0046272A" w:rsidRPr="009F47FE" w:rsidRDefault="0046272A" w:rsidP="0046272A">
            <w:pPr>
              <w:pStyle w:val="af7"/>
              <w:tabs>
                <w:tab w:val="left" w:pos="567"/>
                <w:tab w:val="left" w:pos="1985"/>
              </w:tabs>
              <w:spacing w:before="0" w:after="0"/>
              <w:ind w:left="0" w:right="34"/>
              <w:jc w:val="center"/>
              <w:rPr>
                <w:sz w:val="22"/>
              </w:rPr>
            </w:pPr>
          </w:p>
        </w:tc>
        <w:tc>
          <w:tcPr>
            <w:tcW w:w="2146" w:type="dxa"/>
            <w:vAlign w:val="center"/>
          </w:tcPr>
          <w:p w14:paraId="2E8F0184" w14:textId="77777777" w:rsidR="0046272A" w:rsidRPr="009F47FE" w:rsidRDefault="0046272A" w:rsidP="0046272A">
            <w:pPr>
              <w:pStyle w:val="af7"/>
              <w:tabs>
                <w:tab w:val="left" w:pos="567"/>
                <w:tab w:val="left" w:pos="1985"/>
              </w:tabs>
              <w:spacing w:before="0" w:after="0"/>
              <w:ind w:left="0" w:right="34"/>
              <w:jc w:val="center"/>
              <w:rPr>
                <w:sz w:val="22"/>
              </w:rPr>
            </w:pPr>
          </w:p>
        </w:tc>
        <w:tc>
          <w:tcPr>
            <w:tcW w:w="2707" w:type="dxa"/>
            <w:vAlign w:val="center"/>
          </w:tcPr>
          <w:p w14:paraId="3F39F20E" w14:textId="77777777" w:rsidR="0046272A" w:rsidRPr="009F47FE" w:rsidRDefault="0046272A" w:rsidP="0046272A">
            <w:pPr>
              <w:pStyle w:val="af7"/>
              <w:tabs>
                <w:tab w:val="left" w:pos="567"/>
                <w:tab w:val="left" w:pos="1985"/>
              </w:tabs>
              <w:spacing w:before="0" w:after="0"/>
              <w:ind w:left="0" w:right="34"/>
              <w:jc w:val="center"/>
              <w:rPr>
                <w:sz w:val="22"/>
              </w:rPr>
            </w:pPr>
          </w:p>
        </w:tc>
        <w:tc>
          <w:tcPr>
            <w:tcW w:w="1349" w:type="dxa"/>
            <w:vAlign w:val="center"/>
          </w:tcPr>
          <w:p w14:paraId="2D07D968" w14:textId="77777777" w:rsidR="0046272A" w:rsidRPr="009F47FE" w:rsidRDefault="0046272A" w:rsidP="0046272A">
            <w:pPr>
              <w:pStyle w:val="af7"/>
              <w:tabs>
                <w:tab w:val="left" w:pos="567"/>
                <w:tab w:val="left" w:pos="1985"/>
              </w:tabs>
              <w:spacing w:before="0" w:after="0"/>
              <w:ind w:left="0" w:right="34"/>
              <w:jc w:val="center"/>
              <w:rPr>
                <w:sz w:val="22"/>
              </w:rPr>
            </w:pPr>
          </w:p>
        </w:tc>
      </w:tr>
      <w:tr w:rsidR="0046272A" w:rsidRPr="009F47FE" w14:paraId="5F313FCF" w14:textId="77777777" w:rsidTr="0046272A">
        <w:trPr>
          <w:trHeight w:val="269"/>
        </w:trPr>
        <w:tc>
          <w:tcPr>
            <w:tcW w:w="5515" w:type="dxa"/>
            <w:gridSpan w:val="3"/>
            <w:vAlign w:val="center"/>
          </w:tcPr>
          <w:p w14:paraId="36018B18" w14:textId="77777777" w:rsidR="0046272A" w:rsidRPr="009F47FE" w:rsidRDefault="0046272A" w:rsidP="0046272A">
            <w:pPr>
              <w:pStyle w:val="af7"/>
              <w:tabs>
                <w:tab w:val="left" w:pos="567"/>
                <w:tab w:val="left" w:pos="1985"/>
              </w:tabs>
              <w:spacing w:before="0" w:after="0"/>
              <w:ind w:left="0" w:right="34"/>
              <w:rPr>
                <w:b/>
                <w:sz w:val="22"/>
              </w:rPr>
            </w:pPr>
            <w:r w:rsidRPr="009F47FE">
              <w:rPr>
                <w:b/>
                <w:sz w:val="22"/>
              </w:rPr>
              <w:t>ИТОГО</w:t>
            </w:r>
          </w:p>
        </w:tc>
        <w:tc>
          <w:tcPr>
            <w:tcW w:w="2707" w:type="dxa"/>
            <w:vAlign w:val="center"/>
          </w:tcPr>
          <w:p w14:paraId="7441FAB2" w14:textId="77777777" w:rsidR="0046272A" w:rsidRPr="009F47FE" w:rsidRDefault="000924F2" w:rsidP="0046272A">
            <w:pPr>
              <w:pStyle w:val="af7"/>
              <w:tabs>
                <w:tab w:val="left" w:pos="567"/>
                <w:tab w:val="left" w:pos="1985"/>
              </w:tabs>
              <w:spacing w:before="0" w:after="0"/>
              <w:ind w:left="0" w:right="34"/>
              <w:jc w:val="center"/>
              <w:rPr>
                <w:b/>
                <w:sz w:val="22"/>
              </w:rPr>
            </w:pPr>
            <w:r w:rsidRPr="009F47FE">
              <w:rPr>
                <w:b/>
                <w:sz w:val="22"/>
              </w:rPr>
              <w:t>100%</w:t>
            </w:r>
          </w:p>
        </w:tc>
        <w:tc>
          <w:tcPr>
            <w:tcW w:w="1349" w:type="dxa"/>
            <w:vAlign w:val="center"/>
          </w:tcPr>
          <w:p w14:paraId="223B7CD8" w14:textId="77777777" w:rsidR="0046272A" w:rsidRPr="009F47FE" w:rsidRDefault="0046272A" w:rsidP="0046272A">
            <w:pPr>
              <w:pStyle w:val="af7"/>
              <w:tabs>
                <w:tab w:val="left" w:pos="567"/>
                <w:tab w:val="left" w:pos="1985"/>
              </w:tabs>
              <w:spacing w:before="0" w:after="0"/>
              <w:ind w:left="0" w:right="34"/>
              <w:jc w:val="center"/>
              <w:rPr>
                <w:b/>
                <w:sz w:val="22"/>
              </w:rPr>
            </w:pPr>
            <w:r w:rsidRPr="009F47FE">
              <w:rPr>
                <w:b/>
                <w:sz w:val="22"/>
              </w:rPr>
              <w:t>Х</w:t>
            </w:r>
          </w:p>
        </w:tc>
      </w:tr>
    </w:tbl>
    <w:p w14:paraId="7F69E421" w14:textId="77777777" w:rsidR="0046272A" w:rsidRPr="009F47FE" w:rsidRDefault="0046272A" w:rsidP="00514096">
      <w:pPr>
        <w:tabs>
          <w:tab w:val="left" w:pos="567"/>
          <w:tab w:val="left" w:pos="1985"/>
        </w:tabs>
        <w:ind w:right="34" w:firstLine="0"/>
        <w:rPr>
          <w:color w:val="000000"/>
          <w:szCs w:val="24"/>
        </w:rPr>
      </w:pPr>
    </w:p>
    <w:p w14:paraId="1C61B077" w14:textId="77777777" w:rsidR="00633584" w:rsidRPr="009F47FE" w:rsidRDefault="00633584" w:rsidP="004C4238">
      <w:pPr>
        <w:tabs>
          <w:tab w:val="left" w:pos="567"/>
          <w:tab w:val="left" w:pos="1985"/>
        </w:tabs>
        <w:ind w:right="5669" w:firstLine="0"/>
        <w:rPr>
          <w:color w:val="000000"/>
          <w:szCs w:val="24"/>
        </w:rPr>
      </w:pPr>
      <w:r w:rsidRPr="009F47FE">
        <w:rPr>
          <w:color w:val="000000"/>
          <w:szCs w:val="24"/>
        </w:rPr>
        <w:t>____________________________________</w:t>
      </w:r>
    </w:p>
    <w:p w14:paraId="6ABB7D0D" w14:textId="77777777" w:rsidR="00633584" w:rsidRPr="009F47FE" w:rsidRDefault="00633584" w:rsidP="004C4238">
      <w:pPr>
        <w:tabs>
          <w:tab w:val="left" w:pos="567"/>
          <w:tab w:val="left" w:pos="1985"/>
        </w:tabs>
        <w:ind w:right="5669" w:firstLine="0"/>
        <w:jc w:val="center"/>
        <w:rPr>
          <w:color w:val="000000"/>
          <w:szCs w:val="24"/>
          <w:vertAlign w:val="superscript"/>
        </w:rPr>
      </w:pPr>
      <w:r w:rsidRPr="009F47FE">
        <w:rPr>
          <w:color w:val="000000"/>
          <w:szCs w:val="24"/>
          <w:vertAlign w:val="superscript"/>
        </w:rPr>
        <w:t>(подпись, М.П.)</w:t>
      </w:r>
    </w:p>
    <w:p w14:paraId="35B941ED" w14:textId="77777777" w:rsidR="00633584" w:rsidRPr="009F47FE" w:rsidRDefault="00633584" w:rsidP="004C4238">
      <w:pPr>
        <w:tabs>
          <w:tab w:val="left" w:pos="567"/>
          <w:tab w:val="left" w:pos="1985"/>
        </w:tabs>
        <w:ind w:right="5669" w:firstLine="0"/>
        <w:rPr>
          <w:color w:val="000000"/>
          <w:szCs w:val="24"/>
        </w:rPr>
      </w:pPr>
      <w:r w:rsidRPr="009F47FE">
        <w:rPr>
          <w:color w:val="000000"/>
          <w:szCs w:val="24"/>
        </w:rPr>
        <w:t>____________________________________</w:t>
      </w:r>
    </w:p>
    <w:p w14:paraId="1F22F1A6" w14:textId="77777777" w:rsidR="00633584" w:rsidRPr="009F47FE" w:rsidRDefault="00633584" w:rsidP="004C4238">
      <w:pPr>
        <w:tabs>
          <w:tab w:val="left" w:pos="567"/>
          <w:tab w:val="left" w:pos="1985"/>
        </w:tabs>
        <w:ind w:right="5669" w:firstLine="0"/>
        <w:jc w:val="center"/>
        <w:rPr>
          <w:color w:val="000000"/>
          <w:szCs w:val="24"/>
          <w:vertAlign w:val="superscript"/>
        </w:rPr>
      </w:pPr>
      <w:r w:rsidRPr="009F47FE">
        <w:rPr>
          <w:color w:val="000000"/>
          <w:szCs w:val="24"/>
          <w:vertAlign w:val="superscript"/>
        </w:rPr>
        <w:t>(фамилия, имя, отчество подписавшего, должность)</w:t>
      </w:r>
    </w:p>
    <w:p w14:paraId="1A9D2AE6" w14:textId="77777777" w:rsidR="0046272A" w:rsidRPr="009F47FE" w:rsidRDefault="0046272A" w:rsidP="00514096">
      <w:pPr>
        <w:tabs>
          <w:tab w:val="left" w:pos="567"/>
          <w:tab w:val="left" w:pos="1985"/>
        </w:tabs>
        <w:ind w:right="34" w:firstLine="0"/>
        <w:jc w:val="center"/>
        <w:rPr>
          <w:color w:val="000000"/>
          <w:szCs w:val="24"/>
          <w:vertAlign w:val="superscript"/>
        </w:rPr>
      </w:pPr>
    </w:p>
    <w:p w14:paraId="1A8378DF" w14:textId="77777777" w:rsidR="00633584" w:rsidRPr="009F47FE" w:rsidRDefault="00633584" w:rsidP="00514096">
      <w:pPr>
        <w:pBdr>
          <w:bottom w:val="single" w:sz="4" w:space="1" w:color="auto"/>
        </w:pBdr>
        <w:shd w:val="clear" w:color="auto" w:fill="E0E0E0"/>
        <w:tabs>
          <w:tab w:val="left" w:pos="567"/>
          <w:tab w:val="left" w:pos="1985"/>
        </w:tabs>
        <w:ind w:right="34" w:firstLine="0"/>
        <w:jc w:val="center"/>
        <w:rPr>
          <w:b/>
          <w:color w:val="000000"/>
          <w:spacing w:val="36"/>
          <w:szCs w:val="24"/>
        </w:rPr>
      </w:pPr>
      <w:r w:rsidRPr="009F47FE">
        <w:rPr>
          <w:b/>
          <w:color w:val="000000"/>
          <w:spacing w:val="36"/>
          <w:szCs w:val="24"/>
        </w:rPr>
        <w:t>конец формы</w:t>
      </w:r>
    </w:p>
    <w:p w14:paraId="40C0C925" w14:textId="77777777" w:rsidR="00633584" w:rsidRPr="009F47FE" w:rsidRDefault="00633584" w:rsidP="00514096">
      <w:pPr>
        <w:tabs>
          <w:tab w:val="left" w:pos="567"/>
          <w:tab w:val="left" w:pos="1985"/>
        </w:tabs>
        <w:ind w:right="34" w:firstLine="0"/>
        <w:jc w:val="left"/>
        <w:rPr>
          <w:szCs w:val="24"/>
        </w:rPr>
      </w:pPr>
      <w:bookmarkStart w:id="363" w:name="_Toc90385126"/>
      <w:bookmarkStart w:id="364" w:name="_Toc98253959"/>
      <w:bookmarkStart w:id="365" w:name="_Toc157248211"/>
      <w:bookmarkStart w:id="366" w:name="_Toc157496580"/>
      <w:bookmarkStart w:id="367" w:name="_Toc158206119"/>
      <w:bookmarkStart w:id="368" w:name="_Toc164057804"/>
      <w:bookmarkStart w:id="369" w:name="_Toc164137154"/>
      <w:bookmarkStart w:id="370" w:name="_Toc164161314"/>
      <w:bookmarkStart w:id="371" w:name="_Toc165173885"/>
      <w:r w:rsidRPr="009F47FE">
        <w:rPr>
          <w:b/>
          <w:szCs w:val="24"/>
        </w:rPr>
        <w:br w:type="page"/>
      </w:r>
    </w:p>
    <w:p w14:paraId="3EF16AE1" w14:textId="77777777" w:rsidR="00633584" w:rsidRPr="009F47FE" w:rsidRDefault="00633584" w:rsidP="0077519A">
      <w:pPr>
        <w:pStyle w:val="3"/>
        <w:numPr>
          <w:ilvl w:val="2"/>
          <w:numId w:val="22"/>
        </w:numPr>
        <w:tabs>
          <w:tab w:val="left" w:pos="567"/>
          <w:tab w:val="num" w:pos="1134"/>
          <w:tab w:val="left" w:pos="1985"/>
        </w:tabs>
        <w:ind w:left="0" w:right="34" w:firstLine="0"/>
        <w:rPr>
          <w:sz w:val="24"/>
          <w:szCs w:val="24"/>
        </w:rPr>
      </w:pPr>
      <w:bookmarkStart w:id="372" w:name="_Toc439170706"/>
      <w:bookmarkStart w:id="373" w:name="_Toc439172808"/>
      <w:bookmarkStart w:id="374" w:name="_Toc439173269"/>
      <w:bookmarkStart w:id="375" w:name="_Toc439238265"/>
      <w:bookmarkStart w:id="376" w:name="_Toc439252813"/>
      <w:bookmarkStart w:id="377" w:name="_Toc439323786"/>
      <w:bookmarkStart w:id="378" w:name="_Toc440361421"/>
      <w:bookmarkStart w:id="379" w:name="_Toc440376303"/>
      <w:bookmarkStart w:id="380" w:name="_Toc440382561"/>
      <w:bookmarkStart w:id="381" w:name="_Toc440447231"/>
      <w:bookmarkStart w:id="382" w:name="_Toc440632392"/>
      <w:bookmarkStart w:id="383" w:name="_Toc440875161"/>
      <w:bookmarkStart w:id="384" w:name="_Toc441131148"/>
      <w:bookmarkStart w:id="385" w:name="_Toc441572155"/>
      <w:bookmarkStart w:id="386" w:name="_Toc441575247"/>
      <w:bookmarkStart w:id="387" w:name="_Toc462066845"/>
      <w:bookmarkStart w:id="388" w:name="_Toc469480795"/>
      <w:bookmarkStart w:id="389" w:name="_Toc471827678"/>
      <w:bookmarkStart w:id="390" w:name="_Toc471828503"/>
      <w:bookmarkStart w:id="391" w:name="_Toc498512867"/>
      <w:bookmarkStart w:id="392" w:name="_Toc189224931"/>
      <w:bookmarkStart w:id="393" w:name="_Toc192172330"/>
      <w:r w:rsidRPr="009F47FE">
        <w:rPr>
          <w:sz w:val="24"/>
          <w:szCs w:val="24"/>
        </w:rPr>
        <w:lastRenderedPageBreak/>
        <w:t>Инструкции по заполнению</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4E9E1CCB" w14:textId="77777777" w:rsidR="00633584" w:rsidRPr="009F47FE" w:rsidRDefault="00633584" w:rsidP="0077519A">
      <w:pPr>
        <w:pStyle w:val="aff0"/>
        <w:numPr>
          <w:ilvl w:val="3"/>
          <w:numId w:val="22"/>
        </w:numPr>
        <w:tabs>
          <w:tab w:val="left" w:pos="567"/>
          <w:tab w:val="left" w:pos="1985"/>
        </w:tabs>
        <w:spacing w:before="100" w:beforeAutospacing="1" w:line="240" w:lineRule="auto"/>
        <w:ind w:left="0" w:right="34" w:firstLine="1134"/>
        <w:rPr>
          <w:sz w:val="24"/>
          <w:szCs w:val="24"/>
        </w:rPr>
      </w:pPr>
      <w:r w:rsidRPr="009F47FE">
        <w:rPr>
          <w:sz w:val="24"/>
          <w:szCs w:val="24"/>
        </w:rPr>
        <w:t>Данная форма заполняется только в том случае, если Заявка подается Участником с привлечением соисполнителей.</w:t>
      </w:r>
    </w:p>
    <w:p w14:paraId="22C37688" w14:textId="77777777" w:rsidR="00633584" w:rsidRPr="009F47FE" w:rsidRDefault="00633584" w:rsidP="0077519A">
      <w:pPr>
        <w:pStyle w:val="aff0"/>
        <w:numPr>
          <w:ilvl w:val="3"/>
          <w:numId w:val="22"/>
        </w:numPr>
        <w:tabs>
          <w:tab w:val="left" w:pos="567"/>
          <w:tab w:val="left" w:pos="1985"/>
        </w:tabs>
        <w:spacing w:before="100" w:beforeAutospacing="1" w:line="240" w:lineRule="auto"/>
        <w:ind w:left="0" w:right="34" w:firstLine="1134"/>
        <w:rPr>
          <w:sz w:val="24"/>
          <w:szCs w:val="24"/>
        </w:rPr>
      </w:pPr>
      <w:r w:rsidRPr="009F47FE">
        <w:rPr>
          <w:sz w:val="24"/>
          <w:szCs w:val="24"/>
        </w:rPr>
        <w:t xml:space="preserve">Участник указывает свое фирменное наименование (в </w:t>
      </w:r>
      <w:proofErr w:type="spellStart"/>
      <w:r w:rsidRPr="009F47FE">
        <w:rPr>
          <w:sz w:val="24"/>
          <w:szCs w:val="24"/>
        </w:rPr>
        <w:t>т.ч</w:t>
      </w:r>
      <w:proofErr w:type="spellEnd"/>
      <w:r w:rsidRPr="009F47FE">
        <w:rPr>
          <w:sz w:val="24"/>
          <w:szCs w:val="24"/>
        </w:rPr>
        <w:t>. организационно-правовую форму) и свой адрес.</w:t>
      </w:r>
    </w:p>
    <w:p w14:paraId="3FA710A1" w14:textId="77777777" w:rsidR="00FE33FF" w:rsidRPr="009F47FE" w:rsidRDefault="00FE33FF" w:rsidP="0077519A">
      <w:pPr>
        <w:pStyle w:val="aff0"/>
        <w:numPr>
          <w:ilvl w:val="3"/>
          <w:numId w:val="22"/>
        </w:numPr>
        <w:tabs>
          <w:tab w:val="left" w:pos="567"/>
          <w:tab w:val="left" w:pos="1985"/>
        </w:tabs>
        <w:spacing w:before="100" w:beforeAutospacing="1" w:line="240" w:lineRule="auto"/>
        <w:ind w:left="0" w:right="34" w:firstLine="1134"/>
        <w:rPr>
          <w:sz w:val="24"/>
          <w:szCs w:val="24"/>
        </w:rPr>
      </w:pPr>
      <w:r w:rsidRPr="009F47FE">
        <w:rPr>
          <w:sz w:val="24"/>
          <w:szCs w:val="24"/>
          <w:lang w:val="ru-RU"/>
        </w:rPr>
        <w:t>Указывается предмет закупки.</w:t>
      </w:r>
    </w:p>
    <w:p w14:paraId="0735C66F" w14:textId="77777777" w:rsidR="006B075D" w:rsidRPr="009F47FE" w:rsidRDefault="006B075D" w:rsidP="00431E2A">
      <w:pPr>
        <w:pStyle w:val="aff0"/>
        <w:numPr>
          <w:ilvl w:val="3"/>
          <w:numId w:val="22"/>
        </w:numPr>
        <w:tabs>
          <w:tab w:val="left" w:pos="567"/>
          <w:tab w:val="left" w:pos="1985"/>
        </w:tabs>
        <w:spacing w:before="100" w:beforeAutospacing="1" w:line="240" w:lineRule="auto"/>
        <w:ind w:left="0" w:right="34" w:firstLine="1134"/>
        <w:rPr>
          <w:sz w:val="24"/>
          <w:szCs w:val="24"/>
        </w:rPr>
      </w:pPr>
      <w:r w:rsidRPr="009F47FE">
        <w:rPr>
          <w:sz w:val="24"/>
          <w:szCs w:val="24"/>
        </w:rPr>
        <w:t>В данной форме Участник указывает</w:t>
      </w:r>
      <w:r w:rsidRPr="009F47FE">
        <w:rPr>
          <w:sz w:val="24"/>
          <w:szCs w:val="24"/>
          <w:lang w:val="ru-RU"/>
        </w:rPr>
        <w:t xml:space="preserve"> данные </w:t>
      </w:r>
      <w:r w:rsidRPr="009F47FE">
        <w:rPr>
          <w:sz w:val="24"/>
          <w:szCs w:val="24"/>
        </w:rPr>
        <w:t xml:space="preserve">в соответствии с </w:t>
      </w:r>
      <w:r w:rsidRPr="009F47FE">
        <w:rPr>
          <w:sz w:val="24"/>
          <w:szCs w:val="24"/>
          <w:lang w:val="ru-RU"/>
        </w:rPr>
        <w:t xml:space="preserve">документами разделов </w:t>
      </w:r>
      <w:r w:rsidRPr="009F47FE">
        <w:rPr>
          <w:i/>
          <w:sz w:val="24"/>
          <w:szCs w:val="24"/>
          <w:lang w:eastAsia="ru-RU"/>
        </w:rPr>
        <w:t xml:space="preserve">ДОКУМЕНТЫ ПЕРВОЙ ЧАСТИ ЗАЯВКИ </w:t>
      </w:r>
      <w:r w:rsidRPr="009F47FE">
        <w:rPr>
          <w:i/>
          <w:sz w:val="24"/>
          <w:szCs w:val="24"/>
          <w:lang w:val="ru-RU" w:eastAsia="ru-RU"/>
        </w:rPr>
        <w:t xml:space="preserve">и </w:t>
      </w:r>
      <w:r w:rsidRPr="009F47FE">
        <w:rPr>
          <w:i/>
          <w:sz w:val="24"/>
          <w:szCs w:val="24"/>
          <w:lang w:eastAsia="ru-RU"/>
        </w:rPr>
        <w:t xml:space="preserve">ДОКУМЕНТЫ </w:t>
      </w:r>
      <w:r w:rsidRPr="009F47FE">
        <w:rPr>
          <w:i/>
          <w:sz w:val="24"/>
          <w:szCs w:val="24"/>
          <w:lang w:val="ru-RU" w:eastAsia="ru-RU"/>
        </w:rPr>
        <w:t xml:space="preserve">ЦЕНОВОЙ ЧАСТИ </w:t>
      </w:r>
      <w:r w:rsidRPr="009F47FE">
        <w:rPr>
          <w:i/>
          <w:sz w:val="24"/>
          <w:szCs w:val="24"/>
          <w:lang w:eastAsia="ru-RU"/>
        </w:rPr>
        <w:t>ЗАЯВКИ</w:t>
      </w:r>
      <w:r w:rsidRPr="009F47FE">
        <w:rPr>
          <w:sz w:val="24"/>
          <w:szCs w:val="24"/>
        </w:rPr>
        <w:t>:</w:t>
      </w:r>
    </w:p>
    <w:p w14:paraId="350A50EA" w14:textId="77777777" w:rsidR="006B075D" w:rsidRPr="009F47FE" w:rsidRDefault="006B075D" w:rsidP="0077519A">
      <w:pPr>
        <w:pStyle w:val="a2"/>
        <w:numPr>
          <w:ilvl w:val="4"/>
          <w:numId w:val="27"/>
        </w:numPr>
        <w:tabs>
          <w:tab w:val="left" w:pos="567"/>
          <w:tab w:val="left" w:pos="1134"/>
          <w:tab w:val="left" w:pos="1985"/>
        </w:tabs>
        <w:spacing w:before="100" w:beforeAutospacing="1" w:line="240" w:lineRule="auto"/>
        <w:ind w:left="1134" w:right="34" w:firstLine="567"/>
        <w:rPr>
          <w:sz w:val="24"/>
          <w:szCs w:val="24"/>
        </w:rPr>
      </w:pPr>
      <w:r w:rsidRPr="009F47FE">
        <w:rPr>
          <w:sz w:val="24"/>
          <w:szCs w:val="24"/>
        </w:rPr>
        <w:t>перечень объёмов по Договору</w:t>
      </w:r>
      <w:r w:rsidR="009A5F9A" w:rsidRPr="009F47FE">
        <w:rPr>
          <w:sz w:val="24"/>
          <w:szCs w:val="24"/>
          <w:lang w:val="ru-RU"/>
        </w:rPr>
        <w:t>(</w:t>
      </w:r>
      <w:proofErr w:type="spellStart"/>
      <w:r w:rsidR="009A5F9A" w:rsidRPr="009F47FE">
        <w:rPr>
          <w:sz w:val="24"/>
          <w:szCs w:val="24"/>
          <w:lang w:val="ru-RU"/>
        </w:rPr>
        <w:t>ам</w:t>
      </w:r>
      <w:proofErr w:type="spellEnd"/>
      <w:r w:rsidR="009A5F9A" w:rsidRPr="009F47FE">
        <w:rPr>
          <w:sz w:val="24"/>
          <w:szCs w:val="24"/>
          <w:lang w:val="ru-RU"/>
        </w:rPr>
        <w:t>)</w:t>
      </w:r>
      <w:r w:rsidRPr="009F47FE">
        <w:rPr>
          <w:sz w:val="24"/>
          <w:szCs w:val="24"/>
        </w:rPr>
        <w:t>;</w:t>
      </w:r>
    </w:p>
    <w:p w14:paraId="67CEEA83" w14:textId="77777777" w:rsidR="006B075D" w:rsidRPr="009F47FE" w:rsidRDefault="006B075D" w:rsidP="0077519A">
      <w:pPr>
        <w:pStyle w:val="a2"/>
        <w:numPr>
          <w:ilvl w:val="4"/>
          <w:numId w:val="27"/>
        </w:numPr>
        <w:tabs>
          <w:tab w:val="left" w:pos="567"/>
          <w:tab w:val="left" w:pos="1134"/>
          <w:tab w:val="left" w:pos="1985"/>
        </w:tabs>
        <w:spacing w:before="100" w:beforeAutospacing="1" w:line="240" w:lineRule="auto"/>
        <w:ind w:left="1134" w:right="34" w:firstLine="567"/>
        <w:rPr>
          <w:sz w:val="24"/>
          <w:szCs w:val="24"/>
        </w:rPr>
      </w:pPr>
      <w:r w:rsidRPr="009F47FE">
        <w:rPr>
          <w:sz w:val="24"/>
          <w:szCs w:val="24"/>
        </w:rPr>
        <w:t>стоимость продукции в процентном выражении;</w:t>
      </w:r>
    </w:p>
    <w:p w14:paraId="080784B3" w14:textId="78A55451" w:rsidR="006B075D" w:rsidRPr="009F47FE" w:rsidRDefault="006B075D" w:rsidP="0077519A">
      <w:pPr>
        <w:pStyle w:val="a2"/>
        <w:numPr>
          <w:ilvl w:val="4"/>
          <w:numId w:val="27"/>
        </w:numPr>
        <w:tabs>
          <w:tab w:val="left" w:pos="567"/>
          <w:tab w:val="left" w:pos="1134"/>
          <w:tab w:val="left" w:pos="1985"/>
        </w:tabs>
        <w:spacing w:before="100" w:beforeAutospacing="1" w:line="240" w:lineRule="auto"/>
        <w:ind w:left="1134" w:right="34" w:firstLine="567"/>
        <w:rPr>
          <w:sz w:val="24"/>
          <w:szCs w:val="24"/>
        </w:rPr>
      </w:pPr>
      <w:r w:rsidRPr="009F47FE">
        <w:rPr>
          <w:sz w:val="24"/>
          <w:szCs w:val="24"/>
        </w:rPr>
        <w:t>сроки выполнения этапа, указанного в плане каждым соисполнителем</w:t>
      </w:r>
      <w:r w:rsidRPr="009F47FE">
        <w:rPr>
          <w:sz w:val="24"/>
          <w:szCs w:val="24"/>
          <w:lang w:val="ru-RU"/>
        </w:rPr>
        <w:t xml:space="preserve"> (субподрядчиком)</w:t>
      </w:r>
      <w:r w:rsidRPr="009F47FE">
        <w:rPr>
          <w:sz w:val="24"/>
          <w:szCs w:val="24"/>
        </w:rPr>
        <w:t>.</w:t>
      </w:r>
    </w:p>
    <w:p w14:paraId="79A09A5D" w14:textId="44791D8E" w:rsidR="00431E2A" w:rsidRPr="009F47FE" w:rsidRDefault="00431E2A" w:rsidP="00431E2A">
      <w:pPr>
        <w:pStyle w:val="a2"/>
        <w:numPr>
          <w:ilvl w:val="0"/>
          <w:numId w:val="0"/>
        </w:numPr>
        <w:tabs>
          <w:tab w:val="left" w:pos="567"/>
          <w:tab w:val="left" w:pos="1985"/>
        </w:tabs>
        <w:spacing w:before="100" w:beforeAutospacing="1" w:line="240" w:lineRule="auto"/>
        <w:ind w:left="360" w:right="34" w:hanging="360"/>
        <w:rPr>
          <w:sz w:val="24"/>
          <w:szCs w:val="24"/>
        </w:rPr>
      </w:pPr>
    </w:p>
    <w:p w14:paraId="7E35BD02" w14:textId="77777777" w:rsidR="00431E2A" w:rsidRPr="009F47FE" w:rsidRDefault="00431E2A" w:rsidP="00431E2A">
      <w:pPr>
        <w:pStyle w:val="a2"/>
        <w:numPr>
          <w:ilvl w:val="0"/>
          <w:numId w:val="0"/>
        </w:numPr>
        <w:tabs>
          <w:tab w:val="left" w:pos="567"/>
          <w:tab w:val="left" w:pos="1985"/>
        </w:tabs>
        <w:spacing w:before="100" w:beforeAutospacing="1" w:line="240" w:lineRule="auto"/>
        <w:ind w:left="360" w:right="34" w:hanging="360"/>
        <w:rPr>
          <w:sz w:val="24"/>
          <w:szCs w:val="24"/>
        </w:rPr>
      </w:pPr>
      <w:bookmarkStart w:id="394" w:name="_Toc67945336"/>
      <w:bookmarkStart w:id="395" w:name="_Toc189224935"/>
      <w:bookmarkEnd w:id="36"/>
      <w:bookmarkEnd w:id="37"/>
    </w:p>
    <w:p w14:paraId="6EA0ECA3" w14:textId="77777777" w:rsidR="00431E2A" w:rsidRPr="009F47FE" w:rsidRDefault="00431E2A" w:rsidP="00431E2A">
      <w:pPr>
        <w:pStyle w:val="aff0"/>
        <w:tabs>
          <w:tab w:val="clear" w:pos="360"/>
        </w:tabs>
        <w:spacing w:before="100" w:beforeAutospacing="1" w:line="240" w:lineRule="auto"/>
        <w:ind w:left="0" w:firstLine="0"/>
        <w:rPr>
          <w:sz w:val="24"/>
          <w:szCs w:val="24"/>
        </w:rPr>
      </w:pPr>
    </w:p>
    <w:p w14:paraId="2EA30D3F" w14:textId="77777777" w:rsidR="00431E2A" w:rsidRPr="009F47FE" w:rsidRDefault="00431E2A" w:rsidP="00431E2A">
      <w:pPr>
        <w:pStyle w:val="2"/>
        <w:keepNext/>
        <w:pageBreakBefore/>
        <w:numPr>
          <w:ilvl w:val="1"/>
          <w:numId w:val="22"/>
        </w:numPr>
        <w:tabs>
          <w:tab w:val="num" w:pos="5104"/>
        </w:tabs>
        <w:suppressAutoHyphens/>
        <w:spacing w:before="100" w:beforeAutospacing="1" w:after="100" w:afterAutospacing="1" w:line="240" w:lineRule="auto"/>
        <w:ind w:left="0" w:firstLine="0"/>
        <w:jc w:val="left"/>
        <w:sectPr w:rsidR="00431E2A" w:rsidRPr="009F47FE" w:rsidSect="00240A76">
          <w:pgSz w:w="11906" w:h="16838" w:code="9"/>
          <w:pgMar w:top="680" w:right="567" w:bottom="539" w:left="1134" w:header="680" w:footer="278" w:gutter="0"/>
          <w:cols w:space="708"/>
          <w:titlePg/>
          <w:docGrid w:linePitch="360"/>
        </w:sectPr>
      </w:pPr>
    </w:p>
    <w:p w14:paraId="403FF03F" w14:textId="77777777" w:rsidR="00431E2A" w:rsidRPr="009F47FE" w:rsidRDefault="00431E2A" w:rsidP="00431E2A">
      <w:pPr>
        <w:pStyle w:val="2"/>
        <w:keepNext/>
        <w:pageBreakBefore/>
        <w:numPr>
          <w:ilvl w:val="1"/>
          <w:numId w:val="22"/>
        </w:numPr>
        <w:tabs>
          <w:tab w:val="left" w:pos="567"/>
          <w:tab w:val="num" w:pos="1418"/>
          <w:tab w:val="left" w:pos="1985"/>
        </w:tabs>
        <w:suppressAutoHyphens/>
        <w:spacing w:before="100" w:beforeAutospacing="1" w:after="100" w:afterAutospacing="1" w:line="240" w:lineRule="auto"/>
        <w:ind w:left="0" w:right="34" w:firstLine="0"/>
        <w:jc w:val="left"/>
        <w:rPr>
          <w:sz w:val="24"/>
          <w:szCs w:val="24"/>
          <w:lang w:val="ru-RU"/>
        </w:rPr>
      </w:pPr>
      <w:bookmarkStart w:id="396" w:name="_Toc188453053"/>
      <w:bookmarkStart w:id="397" w:name="_Toc189152114"/>
      <w:bookmarkStart w:id="398" w:name="_Toc192172331"/>
      <w:r w:rsidRPr="009F47FE">
        <w:rPr>
          <w:sz w:val="24"/>
          <w:szCs w:val="24"/>
          <w:lang w:val="ru-RU"/>
        </w:rPr>
        <w:lastRenderedPageBreak/>
        <w:t>Справка об информации и документах, подтверждающих страну происхождения товара для предоставления национального режима при осуществлении закупки (форма 6)</w:t>
      </w:r>
      <w:bookmarkEnd w:id="396"/>
      <w:bookmarkEnd w:id="397"/>
      <w:bookmarkEnd w:id="398"/>
    </w:p>
    <w:p w14:paraId="6FF069DD" w14:textId="77777777" w:rsidR="00431E2A" w:rsidRPr="009F47FE" w:rsidRDefault="00431E2A" w:rsidP="00431E2A">
      <w:pPr>
        <w:rPr>
          <w:lang w:val="x-none" w:eastAsia="x-none"/>
        </w:rPr>
      </w:pPr>
    </w:p>
    <w:p w14:paraId="751A4056" w14:textId="77777777" w:rsidR="00431E2A" w:rsidRPr="009F47FE" w:rsidRDefault="00431E2A" w:rsidP="00431E2A">
      <w:pPr>
        <w:tabs>
          <w:tab w:val="left" w:pos="567"/>
          <w:tab w:val="left" w:pos="1985"/>
        </w:tabs>
        <w:ind w:right="34" w:firstLine="0"/>
        <w:rPr>
          <w:szCs w:val="24"/>
        </w:rPr>
      </w:pPr>
      <w:r w:rsidRPr="009F47FE">
        <w:rPr>
          <w:szCs w:val="24"/>
        </w:rPr>
        <w:t>(</w:t>
      </w:r>
      <w:r w:rsidRPr="009F47FE">
        <w:rPr>
          <w:szCs w:val="24"/>
          <w:shd w:val="clear" w:color="auto" w:fill="FFFF99"/>
        </w:rPr>
        <w:t>заполняется отдельно по каждому из лотов с указанием номера и названия лота</w:t>
      </w:r>
      <w:r w:rsidRPr="009F47FE">
        <w:rPr>
          <w:szCs w:val="24"/>
        </w:rPr>
        <w:t>)</w:t>
      </w:r>
    </w:p>
    <w:p w14:paraId="0B232998" w14:textId="77777777" w:rsidR="00431E2A" w:rsidRPr="009F47FE" w:rsidRDefault="00431E2A" w:rsidP="00431E2A">
      <w:pPr>
        <w:pStyle w:val="3"/>
        <w:numPr>
          <w:ilvl w:val="2"/>
          <w:numId w:val="22"/>
        </w:numPr>
        <w:tabs>
          <w:tab w:val="left" w:pos="567"/>
          <w:tab w:val="num" w:pos="1134"/>
          <w:tab w:val="left" w:pos="1985"/>
        </w:tabs>
        <w:ind w:left="0" w:right="34" w:firstLine="0"/>
        <w:rPr>
          <w:sz w:val="24"/>
          <w:szCs w:val="24"/>
        </w:rPr>
      </w:pPr>
      <w:bookmarkStart w:id="399" w:name="_Toc188453054"/>
      <w:bookmarkStart w:id="400" w:name="_Toc189152115"/>
      <w:bookmarkStart w:id="401" w:name="_Toc192172332"/>
      <w:r w:rsidRPr="009F47FE">
        <w:rPr>
          <w:sz w:val="24"/>
          <w:szCs w:val="24"/>
        </w:rPr>
        <w:t xml:space="preserve">Форма </w:t>
      </w:r>
      <w:r w:rsidRPr="009F47FE">
        <w:rPr>
          <w:sz w:val="24"/>
          <w:szCs w:val="24"/>
          <w:lang w:val="ru-RU"/>
        </w:rPr>
        <w:t>Справки об информации и документах, подтверждающих страну происхождения товара для предоставления национального режима при осуществлении закуп</w:t>
      </w:r>
      <w:bookmarkEnd w:id="399"/>
      <w:r w:rsidRPr="009F47FE">
        <w:rPr>
          <w:sz w:val="24"/>
          <w:szCs w:val="24"/>
          <w:lang w:val="ru-RU"/>
        </w:rPr>
        <w:t>ки</w:t>
      </w:r>
      <w:bookmarkEnd w:id="400"/>
      <w:bookmarkEnd w:id="401"/>
    </w:p>
    <w:p w14:paraId="5EFF538E" w14:textId="77777777" w:rsidR="00431E2A" w:rsidRPr="009F47FE" w:rsidRDefault="00431E2A" w:rsidP="00431E2A">
      <w:pPr>
        <w:pBdr>
          <w:top w:val="single" w:sz="4" w:space="1" w:color="auto"/>
        </w:pBdr>
        <w:shd w:val="clear" w:color="auto" w:fill="E0E0E0"/>
        <w:tabs>
          <w:tab w:val="left" w:pos="567"/>
          <w:tab w:val="left" w:pos="1985"/>
        </w:tabs>
        <w:ind w:right="34" w:firstLine="0"/>
        <w:jc w:val="center"/>
        <w:rPr>
          <w:b/>
          <w:spacing w:val="36"/>
          <w:szCs w:val="24"/>
        </w:rPr>
      </w:pPr>
      <w:r w:rsidRPr="009F47FE">
        <w:rPr>
          <w:b/>
          <w:spacing w:val="36"/>
          <w:szCs w:val="24"/>
        </w:rPr>
        <w:t>начало формы</w:t>
      </w:r>
    </w:p>
    <w:p w14:paraId="0435564A" w14:textId="77777777" w:rsidR="00431E2A" w:rsidRPr="009F47FE" w:rsidRDefault="00431E2A" w:rsidP="00431E2A">
      <w:pPr>
        <w:tabs>
          <w:tab w:val="left" w:pos="567"/>
          <w:tab w:val="left" w:pos="1985"/>
        </w:tabs>
        <w:ind w:right="34" w:firstLine="0"/>
        <w:rPr>
          <w:szCs w:val="24"/>
        </w:rPr>
      </w:pPr>
    </w:p>
    <w:p w14:paraId="0D3C1759" w14:textId="77777777" w:rsidR="00431E2A" w:rsidRPr="009F47FE" w:rsidRDefault="00431E2A" w:rsidP="00431E2A">
      <w:pPr>
        <w:tabs>
          <w:tab w:val="left" w:pos="567"/>
          <w:tab w:val="left" w:pos="1985"/>
          <w:tab w:val="left" w:pos="14601"/>
        </w:tabs>
        <w:ind w:right="1245" w:firstLine="0"/>
        <w:jc w:val="center"/>
        <w:rPr>
          <w:b/>
          <w:szCs w:val="24"/>
        </w:rPr>
      </w:pPr>
      <w:r w:rsidRPr="009F47FE">
        <w:rPr>
          <w:b/>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5558693A" w14:textId="77777777" w:rsidR="00431E2A" w:rsidRPr="009F47FE" w:rsidRDefault="00431E2A" w:rsidP="00431E2A">
      <w:pPr>
        <w:tabs>
          <w:tab w:val="left" w:pos="567"/>
          <w:tab w:val="left" w:pos="1985"/>
        </w:tabs>
        <w:ind w:right="34" w:firstLine="0"/>
        <w:rPr>
          <w:szCs w:val="24"/>
        </w:rPr>
      </w:pPr>
      <w:r w:rsidRPr="009F47FE">
        <w:rPr>
          <w:szCs w:val="24"/>
        </w:rPr>
        <w:t>Наименование и адрес Участника: _______________________</w:t>
      </w:r>
    </w:p>
    <w:p w14:paraId="3BC9C33E" w14:textId="77777777" w:rsidR="00431E2A" w:rsidRPr="009F47FE" w:rsidRDefault="00431E2A" w:rsidP="00431E2A">
      <w:pPr>
        <w:tabs>
          <w:tab w:val="left" w:pos="567"/>
          <w:tab w:val="left" w:pos="1985"/>
        </w:tabs>
        <w:ind w:right="34" w:firstLine="0"/>
        <w:rPr>
          <w:szCs w:val="24"/>
        </w:rPr>
      </w:pPr>
      <w:r w:rsidRPr="009F47FE">
        <w:rPr>
          <w:szCs w:val="24"/>
        </w:rPr>
        <w:t>Право заключения Договора(</w:t>
      </w:r>
      <w:proofErr w:type="spellStart"/>
      <w:r w:rsidRPr="009F47FE">
        <w:rPr>
          <w:szCs w:val="24"/>
        </w:rPr>
        <w:t>ов</w:t>
      </w:r>
      <w:proofErr w:type="spellEnd"/>
      <w:r w:rsidRPr="009F47FE">
        <w:rPr>
          <w:szCs w:val="24"/>
        </w:rPr>
        <w:t xml:space="preserve">) на _____________________________________________________ </w:t>
      </w:r>
    </w:p>
    <w:p w14:paraId="4653EDF3" w14:textId="77777777" w:rsidR="00431E2A" w:rsidRPr="009F47FE" w:rsidRDefault="00431E2A" w:rsidP="00431E2A">
      <w:pPr>
        <w:tabs>
          <w:tab w:val="left" w:pos="567"/>
          <w:tab w:val="left" w:pos="1985"/>
        </w:tabs>
        <w:ind w:right="34" w:firstLine="0"/>
        <w:rPr>
          <w:szCs w:val="24"/>
          <w:vertAlign w:val="superscript"/>
        </w:rPr>
      </w:pPr>
      <w:r w:rsidRPr="009F47FE">
        <w:rPr>
          <w:szCs w:val="24"/>
          <w:vertAlign w:val="superscript"/>
        </w:rPr>
        <w:t xml:space="preserve">                                                                                                                            (указывается предмет закупки)</w:t>
      </w:r>
    </w:p>
    <w:p w14:paraId="1CDC679C" w14:textId="77777777" w:rsidR="00431E2A" w:rsidRPr="009F47FE" w:rsidRDefault="00431E2A" w:rsidP="00431E2A">
      <w:pPr>
        <w:tabs>
          <w:tab w:val="left" w:pos="567"/>
          <w:tab w:val="left" w:pos="1985"/>
        </w:tabs>
        <w:ind w:right="34" w:firstLine="0"/>
        <w:rPr>
          <w:rStyle w:val="afffffffff1"/>
        </w:rPr>
      </w:pPr>
      <w:r w:rsidRPr="009F47FE">
        <w:rPr>
          <w:rStyle w:val="afffffffff1"/>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431E2A" w:rsidRPr="009F47FE" w14:paraId="188F51BE" w14:textId="77777777" w:rsidTr="002B5E89">
        <w:trPr>
          <w:trHeight w:val="1022"/>
        </w:trPr>
        <w:tc>
          <w:tcPr>
            <w:tcW w:w="565" w:type="dxa"/>
            <w:vAlign w:val="center"/>
          </w:tcPr>
          <w:p w14:paraId="4E7F8777" w14:textId="77777777" w:rsidR="00431E2A" w:rsidRPr="009F47FE" w:rsidRDefault="00431E2A" w:rsidP="002B5E89">
            <w:pPr>
              <w:tabs>
                <w:tab w:val="left" w:pos="567"/>
                <w:tab w:val="left" w:pos="1985"/>
              </w:tabs>
              <w:ind w:left="-28" w:right="14" w:firstLine="0"/>
              <w:jc w:val="center"/>
              <w:rPr>
                <w:b/>
                <w:sz w:val="22"/>
                <w:szCs w:val="22"/>
              </w:rPr>
            </w:pPr>
            <w:r w:rsidRPr="009F47FE">
              <w:rPr>
                <w:b/>
                <w:sz w:val="22"/>
                <w:szCs w:val="22"/>
              </w:rPr>
              <w:t>№ п/п</w:t>
            </w:r>
          </w:p>
        </w:tc>
        <w:tc>
          <w:tcPr>
            <w:tcW w:w="1953" w:type="dxa"/>
            <w:vAlign w:val="center"/>
          </w:tcPr>
          <w:p w14:paraId="0D7CB820" w14:textId="77777777" w:rsidR="00431E2A" w:rsidRPr="009F47FE" w:rsidRDefault="00431E2A" w:rsidP="002B5E89">
            <w:pPr>
              <w:pStyle w:val="af4"/>
              <w:tabs>
                <w:tab w:val="left" w:pos="567"/>
                <w:tab w:val="left" w:pos="1985"/>
              </w:tabs>
              <w:spacing w:before="0" w:after="0"/>
              <w:ind w:left="-28" w:right="14"/>
              <w:jc w:val="center"/>
              <w:rPr>
                <w:b/>
              </w:rPr>
            </w:pPr>
            <w:r w:rsidRPr="009F47FE">
              <w:rPr>
                <w:b/>
                <w:bCs w:val="0"/>
              </w:rPr>
              <w:t>Наименование продукции, тип, марка</w:t>
            </w:r>
          </w:p>
        </w:tc>
        <w:tc>
          <w:tcPr>
            <w:tcW w:w="1985" w:type="dxa"/>
            <w:vAlign w:val="center"/>
          </w:tcPr>
          <w:p w14:paraId="04B05994" w14:textId="77777777" w:rsidR="00431E2A" w:rsidRPr="009F47FE" w:rsidRDefault="00431E2A" w:rsidP="002B5E89">
            <w:pPr>
              <w:pStyle w:val="af4"/>
              <w:tabs>
                <w:tab w:val="left" w:pos="567"/>
                <w:tab w:val="left" w:pos="1985"/>
              </w:tabs>
              <w:spacing w:before="0" w:after="0"/>
              <w:ind w:left="-28" w:right="14"/>
              <w:jc w:val="center"/>
              <w:rPr>
                <w:b/>
              </w:rPr>
            </w:pPr>
            <w:r w:rsidRPr="009F47FE">
              <w:rPr>
                <w:b/>
              </w:rPr>
              <w:t>ОКПД2 предлагаемого к поставке товара</w:t>
            </w:r>
          </w:p>
        </w:tc>
        <w:tc>
          <w:tcPr>
            <w:tcW w:w="1842" w:type="dxa"/>
            <w:vAlign w:val="center"/>
          </w:tcPr>
          <w:p w14:paraId="7C692DD9" w14:textId="77777777" w:rsidR="00431E2A" w:rsidRPr="009F47FE" w:rsidRDefault="00431E2A" w:rsidP="002B5E89">
            <w:pPr>
              <w:pStyle w:val="af4"/>
              <w:tabs>
                <w:tab w:val="left" w:pos="567"/>
                <w:tab w:val="left" w:pos="1985"/>
              </w:tabs>
              <w:spacing w:before="0" w:after="0"/>
              <w:ind w:left="-28" w:right="14"/>
              <w:jc w:val="center"/>
              <w:rPr>
                <w:b/>
              </w:rPr>
            </w:pPr>
            <w:r w:rsidRPr="009F47FE">
              <w:rPr>
                <w:b/>
              </w:rPr>
              <w:t>Страна происхождения</w:t>
            </w:r>
          </w:p>
        </w:tc>
        <w:tc>
          <w:tcPr>
            <w:tcW w:w="2268" w:type="dxa"/>
            <w:vAlign w:val="center"/>
          </w:tcPr>
          <w:p w14:paraId="6A10C8AD" w14:textId="77777777" w:rsidR="00431E2A" w:rsidRPr="009F47FE" w:rsidRDefault="00431E2A" w:rsidP="002B5E89">
            <w:pPr>
              <w:pStyle w:val="af4"/>
              <w:tabs>
                <w:tab w:val="left" w:pos="567"/>
                <w:tab w:val="left" w:pos="1985"/>
              </w:tabs>
              <w:spacing w:before="0" w:after="0"/>
              <w:ind w:left="-28" w:right="14"/>
              <w:jc w:val="center"/>
              <w:rPr>
                <w:b/>
              </w:rPr>
            </w:pPr>
            <w:r w:rsidRPr="009F47FE">
              <w:rPr>
                <w:b/>
              </w:rPr>
              <w:t>Номер реестровой записи (при наличии реестровой записи)</w:t>
            </w:r>
          </w:p>
          <w:p w14:paraId="20EF95F4" w14:textId="77777777" w:rsidR="00431E2A" w:rsidRPr="009F47FE" w:rsidRDefault="00431E2A" w:rsidP="002B5E89">
            <w:pPr>
              <w:pStyle w:val="af4"/>
              <w:tabs>
                <w:tab w:val="left" w:pos="567"/>
                <w:tab w:val="left" w:pos="1985"/>
              </w:tabs>
              <w:spacing w:before="0" w:after="0"/>
              <w:ind w:left="-28" w:right="14"/>
              <w:jc w:val="center"/>
              <w:rPr>
                <w:b/>
              </w:rPr>
            </w:pPr>
          </w:p>
        </w:tc>
        <w:tc>
          <w:tcPr>
            <w:tcW w:w="1701" w:type="dxa"/>
            <w:vAlign w:val="center"/>
          </w:tcPr>
          <w:p w14:paraId="225863D8" w14:textId="77777777" w:rsidR="00431E2A" w:rsidRPr="009F47FE" w:rsidRDefault="00431E2A" w:rsidP="002B5E89">
            <w:pPr>
              <w:pStyle w:val="af4"/>
              <w:tabs>
                <w:tab w:val="left" w:pos="567"/>
                <w:tab w:val="left" w:pos="1985"/>
              </w:tabs>
              <w:spacing w:before="0" w:after="0"/>
              <w:ind w:left="-28" w:right="14"/>
              <w:jc w:val="center"/>
              <w:rPr>
                <w:b/>
              </w:rPr>
            </w:pPr>
            <w:r w:rsidRPr="009F47FE">
              <w:rPr>
                <w:b/>
              </w:rPr>
              <w:t>Наименование реестра (при наличии реестровой записи)*</w:t>
            </w:r>
          </w:p>
        </w:tc>
        <w:tc>
          <w:tcPr>
            <w:tcW w:w="3402" w:type="dxa"/>
            <w:vAlign w:val="center"/>
          </w:tcPr>
          <w:p w14:paraId="33FB23C5" w14:textId="77777777" w:rsidR="00431E2A" w:rsidRPr="009F47FE" w:rsidRDefault="00431E2A" w:rsidP="002B5E89">
            <w:pPr>
              <w:pStyle w:val="af4"/>
              <w:tabs>
                <w:tab w:val="left" w:pos="567"/>
                <w:tab w:val="left" w:pos="1985"/>
              </w:tabs>
              <w:spacing w:before="0" w:after="0"/>
              <w:ind w:left="-28" w:right="14"/>
              <w:jc w:val="center"/>
              <w:rPr>
                <w:b/>
              </w:rPr>
            </w:pPr>
            <w:r w:rsidRPr="009F47FE">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14:paraId="44980F4A" w14:textId="77777777" w:rsidR="00431E2A" w:rsidRPr="009F47FE" w:rsidRDefault="00431E2A" w:rsidP="002B5E89">
            <w:pPr>
              <w:pStyle w:val="af4"/>
              <w:tabs>
                <w:tab w:val="left" w:pos="567"/>
                <w:tab w:val="left" w:pos="1985"/>
              </w:tabs>
              <w:spacing w:before="0" w:after="0"/>
              <w:ind w:left="-28" w:right="14"/>
              <w:jc w:val="center"/>
              <w:rPr>
                <w:b/>
              </w:rPr>
            </w:pPr>
            <w:r w:rsidRPr="009F47FE">
              <w:rPr>
                <w:b/>
              </w:rPr>
              <w:t>Примечание</w:t>
            </w:r>
          </w:p>
        </w:tc>
      </w:tr>
      <w:tr w:rsidR="00431E2A" w:rsidRPr="009F47FE" w14:paraId="75FB2BE8" w14:textId="77777777" w:rsidTr="002B5E89">
        <w:trPr>
          <w:trHeight w:val="256"/>
        </w:trPr>
        <w:tc>
          <w:tcPr>
            <w:tcW w:w="565" w:type="dxa"/>
            <w:vAlign w:val="center"/>
          </w:tcPr>
          <w:p w14:paraId="4D3FA0EB" w14:textId="77777777" w:rsidR="00431E2A" w:rsidRPr="009F47FE" w:rsidRDefault="00431E2A" w:rsidP="002B5E89">
            <w:pPr>
              <w:pStyle w:val="af7"/>
              <w:tabs>
                <w:tab w:val="left" w:pos="567"/>
                <w:tab w:val="left" w:pos="1985"/>
              </w:tabs>
              <w:spacing w:before="0" w:after="0"/>
              <w:ind w:left="0" w:right="34"/>
            </w:pPr>
            <w:r w:rsidRPr="009F47FE">
              <w:t>1</w:t>
            </w:r>
          </w:p>
        </w:tc>
        <w:tc>
          <w:tcPr>
            <w:tcW w:w="1953" w:type="dxa"/>
            <w:vAlign w:val="center"/>
          </w:tcPr>
          <w:p w14:paraId="1D0D285F" w14:textId="77777777" w:rsidR="00431E2A" w:rsidRPr="009F47FE" w:rsidRDefault="00431E2A" w:rsidP="002B5E89">
            <w:pPr>
              <w:pStyle w:val="af7"/>
              <w:tabs>
                <w:tab w:val="left" w:pos="567"/>
                <w:tab w:val="left" w:pos="1985"/>
              </w:tabs>
              <w:spacing w:before="0" w:after="0"/>
              <w:ind w:left="0" w:right="34"/>
              <w:jc w:val="center"/>
            </w:pPr>
          </w:p>
        </w:tc>
        <w:tc>
          <w:tcPr>
            <w:tcW w:w="1985" w:type="dxa"/>
            <w:vAlign w:val="center"/>
          </w:tcPr>
          <w:p w14:paraId="1CD2858D" w14:textId="77777777" w:rsidR="00431E2A" w:rsidRPr="009F47FE" w:rsidRDefault="00431E2A" w:rsidP="002B5E89">
            <w:pPr>
              <w:pStyle w:val="af7"/>
              <w:tabs>
                <w:tab w:val="left" w:pos="567"/>
                <w:tab w:val="left" w:pos="1985"/>
              </w:tabs>
              <w:spacing w:before="0" w:after="0"/>
              <w:ind w:left="0" w:right="34"/>
              <w:jc w:val="center"/>
            </w:pPr>
          </w:p>
        </w:tc>
        <w:tc>
          <w:tcPr>
            <w:tcW w:w="1842" w:type="dxa"/>
            <w:vAlign w:val="center"/>
          </w:tcPr>
          <w:p w14:paraId="535A3F2C" w14:textId="77777777" w:rsidR="00431E2A" w:rsidRPr="009F47FE" w:rsidRDefault="00431E2A" w:rsidP="002B5E89">
            <w:pPr>
              <w:pStyle w:val="af7"/>
              <w:tabs>
                <w:tab w:val="left" w:pos="567"/>
                <w:tab w:val="left" w:pos="1985"/>
              </w:tabs>
              <w:spacing w:before="0" w:after="0"/>
              <w:ind w:left="0" w:right="34"/>
              <w:jc w:val="center"/>
            </w:pPr>
          </w:p>
        </w:tc>
        <w:tc>
          <w:tcPr>
            <w:tcW w:w="2268" w:type="dxa"/>
          </w:tcPr>
          <w:p w14:paraId="483669BA" w14:textId="77777777" w:rsidR="00431E2A" w:rsidRPr="009F47FE" w:rsidRDefault="00431E2A" w:rsidP="002B5E89">
            <w:pPr>
              <w:pStyle w:val="af7"/>
              <w:tabs>
                <w:tab w:val="left" w:pos="567"/>
                <w:tab w:val="left" w:pos="1985"/>
              </w:tabs>
              <w:spacing w:before="0" w:after="0"/>
              <w:ind w:left="0" w:right="34"/>
              <w:jc w:val="center"/>
            </w:pPr>
          </w:p>
        </w:tc>
        <w:tc>
          <w:tcPr>
            <w:tcW w:w="1701" w:type="dxa"/>
          </w:tcPr>
          <w:p w14:paraId="6A82F03D" w14:textId="77777777" w:rsidR="00431E2A" w:rsidRPr="009F47FE" w:rsidRDefault="00431E2A" w:rsidP="002B5E89">
            <w:pPr>
              <w:pStyle w:val="af7"/>
              <w:tabs>
                <w:tab w:val="left" w:pos="567"/>
                <w:tab w:val="left" w:pos="1985"/>
              </w:tabs>
              <w:spacing w:before="0" w:after="0"/>
              <w:ind w:left="0" w:right="34"/>
              <w:jc w:val="center"/>
            </w:pPr>
          </w:p>
        </w:tc>
        <w:tc>
          <w:tcPr>
            <w:tcW w:w="3402" w:type="dxa"/>
          </w:tcPr>
          <w:p w14:paraId="3C47550A" w14:textId="77777777" w:rsidR="00431E2A" w:rsidRPr="009F47FE" w:rsidRDefault="00431E2A" w:rsidP="002B5E89">
            <w:pPr>
              <w:pStyle w:val="af7"/>
              <w:tabs>
                <w:tab w:val="left" w:pos="567"/>
                <w:tab w:val="left" w:pos="1985"/>
              </w:tabs>
              <w:spacing w:before="0" w:after="0"/>
              <w:ind w:left="0" w:right="34"/>
              <w:jc w:val="center"/>
            </w:pPr>
          </w:p>
        </w:tc>
        <w:tc>
          <w:tcPr>
            <w:tcW w:w="1701" w:type="dxa"/>
            <w:vAlign w:val="center"/>
          </w:tcPr>
          <w:p w14:paraId="1796244C" w14:textId="77777777" w:rsidR="00431E2A" w:rsidRPr="009F47FE" w:rsidRDefault="00431E2A" w:rsidP="002B5E89">
            <w:pPr>
              <w:pStyle w:val="af7"/>
              <w:tabs>
                <w:tab w:val="left" w:pos="567"/>
                <w:tab w:val="left" w:pos="1985"/>
              </w:tabs>
              <w:spacing w:before="0" w:after="0"/>
              <w:ind w:left="0" w:right="34"/>
              <w:jc w:val="center"/>
            </w:pPr>
          </w:p>
        </w:tc>
      </w:tr>
      <w:tr w:rsidR="00431E2A" w:rsidRPr="009F47FE" w14:paraId="514AE492" w14:textId="77777777" w:rsidTr="002B5E89">
        <w:trPr>
          <w:trHeight w:val="256"/>
        </w:trPr>
        <w:tc>
          <w:tcPr>
            <w:tcW w:w="565" w:type="dxa"/>
            <w:vAlign w:val="center"/>
          </w:tcPr>
          <w:p w14:paraId="3FD05B3E" w14:textId="77777777" w:rsidR="00431E2A" w:rsidRPr="009F47FE" w:rsidRDefault="00431E2A" w:rsidP="002B5E89">
            <w:pPr>
              <w:pStyle w:val="af7"/>
              <w:tabs>
                <w:tab w:val="left" w:pos="567"/>
                <w:tab w:val="left" w:pos="1985"/>
              </w:tabs>
              <w:spacing w:before="0" w:after="0"/>
              <w:ind w:left="0" w:right="34"/>
            </w:pPr>
            <w:r w:rsidRPr="009F47FE">
              <w:t>2</w:t>
            </w:r>
          </w:p>
        </w:tc>
        <w:tc>
          <w:tcPr>
            <w:tcW w:w="1953" w:type="dxa"/>
            <w:vAlign w:val="center"/>
          </w:tcPr>
          <w:p w14:paraId="37492C05" w14:textId="77777777" w:rsidR="00431E2A" w:rsidRPr="009F47FE" w:rsidRDefault="00431E2A" w:rsidP="002B5E89">
            <w:pPr>
              <w:pStyle w:val="af7"/>
              <w:tabs>
                <w:tab w:val="left" w:pos="567"/>
                <w:tab w:val="left" w:pos="1985"/>
              </w:tabs>
              <w:spacing w:before="0" w:after="0"/>
              <w:ind w:left="0" w:right="34"/>
              <w:jc w:val="center"/>
            </w:pPr>
          </w:p>
        </w:tc>
        <w:tc>
          <w:tcPr>
            <w:tcW w:w="1985" w:type="dxa"/>
            <w:vAlign w:val="center"/>
          </w:tcPr>
          <w:p w14:paraId="0D2A9522" w14:textId="77777777" w:rsidR="00431E2A" w:rsidRPr="009F47FE" w:rsidRDefault="00431E2A" w:rsidP="002B5E89">
            <w:pPr>
              <w:pStyle w:val="af7"/>
              <w:tabs>
                <w:tab w:val="left" w:pos="567"/>
                <w:tab w:val="left" w:pos="1985"/>
              </w:tabs>
              <w:spacing w:before="0" w:after="0"/>
              <w:ind w:left="0" w:right="34"/>
              <w:jc w:val="center"/>
            </w:pPr>
          </w:p>
        </w:tc>
        <w:tc>
          <w:tcPr>
            <w:tcW w:w="1842" w:type="dxa"/>
            <w:vAlign w:val="center"/>
          </w:tcPr>
          <w:p w14:paraId="35A8009C" w14:textId="77777777" w:rsidR="00431E2A" w:rsidRPr="009F47FE" w:rsidRDefault="00431E2A" w:rsidP="002B5E89">
            <w:pPr>
              <w:pStyle w:val="af7"/>
              <w:tabs>
                <w:tab w:val="left" w:pos="567"/>
                <w:tab w:val="left" w:pos="1985"/>
              </w:tabs>
              <w:spacing w:before="0" w:after="0"/>
              <w:ind w:left="0" w:right="34"/>
              <w:jc w:val="center"/>
            </w:pPr>
          </w:p>
        </w:tc>
        <w:tc>
          <w:tcPr>
            <w:tcW w:w="2268" w:type="dxa"/>
          </w:tcPr>
          <w:p w14:paraId="092C308D" w14:textId="77777777" w:rsidR="00431E2A" w:rsidRPr="009F47FE" w:rsidRDefault="00431E2A" w:rsidP="002B5E89">
            <w:pPr>
              <w:pStyle w:val="af7"/>
              <w:tabs>
                <w:tab w:val="left" w:pos="567"/>
                <w:tab w:val="left" w:pos="1985"/>
              </w:tabs>
              <w:spacing w:before="0" w:after="0"/>
              <w:ind w:left="0" w:right="34"/>
              <w:jc w:val="center"/>
            </w:pPr>
          </w:p>
        </w:tc>
        <w:tc>
          <w:tcPr>
            <w:tcW w:w="1701" w:type="dxa"/>
          </w:tcPr>
          <w:p w14:paraId="7F4F3675" w14:textId="77777777" w:rsidR="00431E2A" w:rsidRPr="009F47FE" w:rsidRDefault="00431E2A" w:rsidP="002B5E89">
            <w:pPr>
              <w:pStyle w:val="af7"/>
              <w:tabs>
                <w:tab w:val="left" w:pos="567"/>
                <w:tab w:val="left" w:pos="1985"/>
              </w:tabs>
              <w:spacing w:before="0" w:after="0"/>
              <w:ind w:left="0" w:right="34"/>
              <w:jc w:val="center"/>
            </w:pPr>
          </w:p>
        </w:tc>
        <w:tc>
          <w:tcPr>
            <w:tcW w:w="3402" w:type="dxa"/>
          </w:tcPr>
          <w:p w14:paraId="1CE93146" w14:textId="77777777" w:rsidR="00431E2A" w:rsidRPr="009F47FE" w:rsidRDefault="00431E2A" w:rsidP="002B5E89">
            <w:pPr>
              <w:pStyle w:val="af7"/>
              <w:tabs>
                <w:tab w:val="left" w:pos="567"/>
                <w:tab w:val="left" w:pos="1985"/>
              </w:tabs>
              <w:spacing w:before="0" w:after="0"/>
              <w:ind w:left="0" w:right="34"/>
              <w:jc w:val="center"/>
            </w:pPr>
          </w:p>
        </w:tc>
        <w:tc>
          <w:tcPr>
            <w:tcW w:w="1701" w:type="dxa"/>
            <w:vAlign w:val="center"/>
          </w:tcPr>
          <w:p w14:paraId="39140D31" w14:textId="77777777" w:rsidR="00431E2A" w:rsidRPr="009F47FE" w:rsidRDefault="00431E2A" w:rsidP="002B5E89">
            <w:pPr>
              <w:pStyle w:val="af7"/>
              <w:tabs>
                <w:tab w:val="left" w:pos="567"/>
                <w:tab w:val="left" w:pos="1985"/>
              </w:tabs>
              <w:spacing w:before="0" w:after="0"/>
              <w:ind w:left="0" w:right="34"/>
              <w:jc w:val="center"/>
            </w:pPr>
          </w:p>
        </w:tc>
      </w:tr>
      <w:tr w:rsidR="00431E2A" w:rsidRPr="009F47FE" w14:paraId="23C642FC" w14:textId="77777777" w:rsidTr="002B5E89">
        <w:trPr>
          <w:trHeight w:val="256"/>
        </w:trPr>
        <w:tc>
          <w:tcPr>
            <w:tcW w:w="565" w:type="dxa"/>
            <w:vAlign w:val="center"/>
          </w:tcPr>
          <w:p w14:paraId="412F91BA" w14:textId="77777777" w:rsidR="00431E2A" w:rsidRPr="009F47FE" w:rsidRDefault="00431E2A" w:rsidP="002B5E89">
            <w:pPr>
              <w:pStyle w:val="af7"/>
              <w:tabs>
                <w:tab w:val="left" w:pos="567"/>
                <w:tab w:val="left" w:pos="1985"/>
              </w:tabs>
              <w:spacing w:before="0" w:after="0"/>
              <w:ind w:left="0" w:right="34"/>
            </w:pPr>
            <w:r w:rsidRPr="009F47FE">
              <w:t>3</w:t>
            </w:r>
          </w:p>
        </w:tc>
        <w:tc>
          <w:tcPr>
            <w:tcW w:w="1953" w:type="dxa"/>
            <w:vAlign w:val="center"/>
          </w:tcPr>
          <w:p w14:paraId="58F65A7F" w14:textId="77777777" w:rsidR="00431E2A" w:rsidRPr="009F47FE" w:rsidRDefault="00431E2A" w:rsidP="002B5E89">
            <w:pPr>
              <w:pStyle w:val="af7"/>
              <w:tabs>
                <w:tab w:val="left" w:pos="567"/>
                <w:tab w:val="left" w:pos="1985"/>
              </w:tabs>
              <w:spacing w:before="0" w:after="0"/>
              <w:ind w:left="0" w:right="34"/>
              <w:jc w:val="center"/>
            </w:pPr>
          </w:p>
        </w:tc>
        <w:tc>
          <w:tcPr>
            <w:tcW w:w="1985" w:type="dxa"/>
            <w:vAlign w:val="center"/>
          </w:tcPr>
          <w:p w14:paraId="7DFA9060" w14:textId="77777777" w:rsidR="00431E2A" w:rsidRPr="009F47FE" w:rsidRDefault="00431E2A" w:rsidP="002B5E89">
            <w:pPr>
              <w:pStyle w:val="af7"/>
              <w:tabs>
                <w:tab w:val="left" w:pos="567"/>
                <w:tab w:val="left" w:pos="1985"/>
              </w:tabs>
              <w:spacing w:before="0" w:after="0"/>
              <w:ind w:left="0" w:right="34"/>
              <w:jc w:val="center"/>
            </w:pPr>
          </w:p>
        </w:tc>
        <w:tc>
          <w:tcPr>
            <w:tcW w:w="1842" w:type="dxa"/>
            <w:vAlign w:val="center"/>
          </w:tcPr>
          <w:p w14:paraId="1081B5B4" w14:textId="77777777" w:rsidR="00431E2A" w:rsidRPr="009F47FE" w:rsidRDefault="00431E2A" w:rsidP="002B5E89">
            <w:pPr>
              <w:pStyle w:val="af7"/>
              <w:tabs>
                <w:tab w:val="left" w:pos="567"/>
                <w:tab w:val="left" w:pos="1985"/>
              </w:tabs>
              <w:spacing w:before="0" w:after="0"/>
              <w:ind w:left="0" w:right="34"/>
              <w:jc w:val="center"/>
            </w:pPr>
          </w:p>
        </w:tc>
        <w:tc>
          <w:tcPr>
            <w:tcW w:w="2268" w:type="dxa"/>
          </w:tcPr>
          <w:p w14:paraId="5B24738F" w14:textId="77777777" w:rsidR="00431E2A" w:rsidRPr="009F47FE" w:rsidRDefault="00431E2A" w:rsidP="002B5E89">
            <w:pPr>
              <w:pStyle w:val="af7"/>
              <w:tabs>
                <w:tab w:val="left" w:pos="567"/>
                <w:tab w:val="left" w:pos="1985"/>
              </w:tabs>
              <w:spacing w:before="0" w:after="0"/>
              <w:ind w:left="0" w:right="34"/>
              <w:jc w:val="center"/>
            </w:pPr>
          </w:p>
        </w:tc>
        <w:tc>
          <w:tcPr>
            <w:tcW w:w="1701" w:type="dxa"/>
          </w:tcPr>
          <w:p w14:paraId="2072257E" w14:textId="77777777" w:rsidR="00431E2A" w:rsidRPr="009F47FE" w:rsidRDefault="00431E2A" w:rsidP="002B5E89">
            <w:pPr>
              <w:pStyle w:val="af7"/>
              <w:tabs>
                <w:tab w:val="left" w:pos="567"/>
                <w:tab w:val="left" w:pos="1985"/>
              </w:tabs>
              <w:spacing w:before="0" w:after="0"/>
              <w:ind w:left="0" w:right="34"/>
              <w:jc w:val="center"/>
            </w:pPr>
          </w:p>
        </w:tc>
        <w:tc>
          <w:tcPr>
            <w:tcW w:w="3402" w:type="dxa"/>
          </w:tcPr>
          <w:p w14:paraId="561525DE" w14:textId="77777777" w:rsidR="00431E2A" w:rsidRPr="009F47FE" w:rsidRDefault="00431E2A" w:rsidP="002B5E89">
            <w:pPr>
              <w:pStyle w:val="af7"/>
              <w:tabs>
                <w:tab w:val="left" w:pos="567"/>
                <w:tab w:val="left" w:pos="1985"/>
              </w:tabs>
              <w:spacing w:before="0" w:after="0"/>
              <w:ind w:left="0" w:right="34"/>
              <w:jc w:val="center"/>
            </w:pPr>
          </w:p>
        </w:tc>
        <w:tc>
          <w:tcPr>
            <w:tcW w:w="1701" w:type="dxa"/>
            <w:vAlign w:val="center"/>
          </w:tcPr>
          <w:p w14:paraId="045AA05A" w14:textId="77777777" w:rsidR="00431E2A" w:rsidRPr="009F47FE" w:rsidRDefault="00431E2A" w:rsidP="002B5E89">
            <w:pPr>
              <w:pStyle w:val="af7"/>
              <w:tabs>
                <w:tab w:val="left" w:pos="567"/>
                <w:tab w:val="left" w:pos="1985"/>
              </w:tabs>
              <w:spacing w:before="0" w:after="0"/>
              <w:ind w:left="0" w:right="34"/>
              <w:jc w:val="center"/>
            </w:pPr>
          </w:p>
        </w:tc>
      </w:tr>
      <w:tr w:rsidR="00431E2A" w:rsidRPr="009F47FE" w14:paraId="20C77ECA" w14:textId="77777777" w:rsidTr="002B5E89">
        <w:trPr>
          <w:trHeight w:val="256"/>
        </w:trPr>
        <w:tc>
          <w:tcPr>
            <w:tcW w:w="565" w:type="dxa"/>
            <w:vAlign w:val="center"/>
          </w:tcPr>
          <w:p w14:paraId="0804906C" w14:textId="77777777" w:rsidR="00431E2A" w:rsidRPr="009F47FE" w:rsidRDefault="00431E2A" w:rsidP="002B5E89">
            <w:pPr>
              <w:pStyle w:val="af7"/>
              <w:tabs>
                <w:tab w:val="left" w:pos="567"/>
                <w:tab w:val="left" w:pos="1985"/>
              </w:tabs>
              <w:spacing w:before="0" w:after="0"/>
              <w:ind w:left="0" w:right="34"/>
              <w:jc w:val="center"/>
            </w:pPr>
            <w:r w:rsidRPr="009F47FE">
              <w:t>…</w:t>
            </w:r>
          </w:p>
        </w:tc>
        <w:tc>
          <w:tcPr>
            <w:tcW w:w="1953" w:type="dxa"/>
            <w:vAlign w:val="center"/>
          </w:tcPr>
          <w:p w14:paraId="32252EAA" w14:textId="77777777" w:rsidR="00431E2A" w:rsidRPr="009F47FE" w:rsidRDefault="00431E2A" w:rsidP="002B5E89">
            <w:pPr>
              <w:pStyle w:val="af7"/>
              <w:tabs>
                <w:tab w:val="left" w:pos="567"/>
                <w:tab w:val="left" w:pos="1985"/>
              </w:tabs>
              <w:spacing w:before="0" w:after="0"/>
              <w:ind w:left="0" w:right="34"/>
              <w:jc w:val="center"/>
            </w:pPr>
          </w:p>
        </w:tc>
        <w:tc>
          <w:tcPr>
            <w:tcW w:w="1985" w:type="dxa"/>
            <w:vAlign w:val="center"/>
          </w:tcPr>
          <w:p w14:paraId="577C08C6" w14:textId="77777777" w:rsidR="00431E2A" w:rsidRPr="009F47FE" w:rsidRDefault="00431E2A" w:rsidP="002B5E89">
            <w:pPr>
              <w:pStyle w:val="af7"/>
              <w:tabs>
                <w:tab w:val="left" w:pos="567"/>
                <w:tab w:val="left" w:pos="1985"/>
              </w:tabs>
              <w:spacing w:before="0" w:after="0"/>
              <w:ind w:left="0" w:right="34"/>
              <w:jc w:val="center"/>
            </w:pPr>
          </w:p>
        </w:tc>
        <w:tc>
          <w:tcPr>
            <w:tcW w:w="1842" w:type="dxa"/>
            <w:vAlign w:val="center"/>
          </w:tcPr>
          <w:p w14:paraId="4C6965AD" w14:textId="77777777" w:rsidR="00431E2A" w:rsidRPr="009F47FE" w:rsidRDefault="00431E2A" w:rsidP="002B5E89">
            <w:pPr>
              <w:pStyle w:val="af7"/>
              <w:tabs>
                <w:tab w:val="left" w:pos="567"/>
                <w:tab w:val="left" w:pos="1985"/>
              </w:tabs>
              <w:spacing w:before="0" w:after="0"/>
              <w:ind w:left="0" w:right="34"/>
              <w:jc w:val="center"/>
            </w:pPr>
          </w:p>
        </w:tc>
        <w:tc>
          <w:tcPr>
            <w:tcW w:w="2268" w:type="dxa"/>
          </w:tcPr>
          <w:p w14:paraId="026E7E36" w14:textId="77777777" w:rsidR="00431E2A" w:rsidRPr="009F47FE" w:rsidRDefault="00431E2A" w:rsidP="002B5E89">
            <w:pPr>
              <w:pStyle w:val="af7"/>
              <w:tabs>
                <w:tab w:val="left" w:pos="567"/>
                <w:tab w:val="left" w:pos="1985"/>
              </w:tabs>
              <w:spacing w:before="0" w:after="0"/>
              <w:ind w:left="0" w:right="34"/>
              <w:jc w:val="center"/>
            </w:pPr>
          </w:p>
        </w:tc>
        <w:tc>
          <w:tcPr>
            <w:tcW w:w="1701" w:type="dxa"/>
          </w:tcPr>
          <w:p w14:paraId="63EC815B" w14:textId="77777777" w:rsidR="00431E2A" w:rsidRPr="009F47FE" w:rsidRDefault="00431E2A" w:rsidP="002B5E89">
            <w:pPr>
              <w:pStyle w:val="af7"/>
              <w:tabs>
                <w:tab w:val="left" w:pos="567"/>
                <w:tab w:val="left" w:pos="1985"/>
              </w:tabs>
              <w:spacing w:before="0" w:after="0"/>
              <w:ind w:left="0" w:right="34"/>
              <w:jc w:val="center"/>
            </w:pPr>
          </w:p>
        </w:tc>
        <w:tc>
          <w:tcPr>
            <w:tcW w:w="3402" w:type="dxa"/>
          </w:tcPr>
          <w:p w14:paraId="032B728E" w14:textId="77777777" w:rsidR="00431E2A" w:rsidRPr="009F47FE" w:rsidRDefault="00431E2A" w:rsidP="002B5E89">
            <w:pPr>
              <w:pStyle w:val="af7"/>
              <w:tabs>
                <w:tab w:val="left" w:pos="567"/>
                <w:tab w:val="left" w:pos="1985"/>
              </w:tabs>
              <w:spacing w:before="0" w:after="0"/>
              <w:ind w:left="0" w:right="34"/>
              <w:jc w:val="center"/>
            </w:pPr>
          </w:p>
        </w:tc>
        <w:tc>
          <w:tcPr>
            <w:tcW w:w="1701" w:type="dxa"/>
            <w:vAlign w:val="center"/>
          </w:tcPr>
          <w:p w14:paraId="34D66AAF" w14:textId="77777777" w:rsidR="00431E2A" w:rsidRPr="009F47FE" w:rsidRDefault="00431E2A" w:rsidP="002B5E89">
            <w:pPr>
              <w:pStyle w:val="af7"/>
              <w:tabs>
                <w:tab w:val="left" w:pos="567"/>
                <w:tab w:val="left" w:pos="1985"/>
              </w:tabs>
              <w:spacing w:before="0" w:after="0"/>
              <w:ind w:left="0" w:right="34"/>
              <w:jc w:val="center"/>
            </w:pPr>
          </w:p>
        </w:tc>
      </w:tr>
    </w:tbl>
    <w:p w14:paraId="2057D33E" w14:textId="77777777" w:rsidR="00431E2A" w:rsidRPr="009F47FE" w:rsidRDefault="00431E2A" w:rsidP="00431E2A">
      <w:pPr>
        <w:tabs>
          <w:tab w:val="left" w:pos="567"/>
          <w:tab w:val="left" w:pos="1985"/>
        </w:tabs>
        <w:ind w:right="34" w:firstLine="0"/>
        <w:rPr>
          <w:szCs w:val="24"/>
        </w:rPr>
      </w:pPr>
    </w:p>
    <w:p w14:paraId="644FAC6A" w14:textId="77777777" w:rsidR="00431E2A" w:rsidRPr="009F47FE" w:rsidRDefault="00431E2A" w:rsidP="00431E2A">
      <w:pPr>
        <w:tabs>
          <w:tab w:val="left" w:pos="567"/>
          <w:tab w:val="left" w:pos="1985"/>
        </w:tabs>
        <w:ind w:right="34" w:firstLine="0"/>
        <w:rPr>
          <w:rStyle w:val="afffffffff1"/>
        </w:rPr>
      </w:pPr>
      <w:r w:rsidRPr="009F47FE">
        <w:rPr>
          <w:rStyle w:val="afffffffff1"/>
        </w:rPr>
        <w:t>[Если требования по подтверждению национального режима к закупаемой продукции НЕ УСТАНОВЛЕНЫ - указывается:]</w:t>
      </w:r>
    </w:p>
    <w:p w14:paraId="5F9655DE" w14:textId="77777777" w:rsidR="00431E2A" w:rsidRPr="009F47FE" w:rsidRDefault="00431E2A" w:rsidP="00431E2A">
      <w:pPr>
        <w:tabs>
          <w:tab w:val="left" w:pos="567"/>
          <w:tab w:val="left" w:pos="1985"/>
        </w:tabs>
        <w:ind w:right="34" w:firstLine="0"/>
        <w:rPr>
          <w:szCs w:val="24"/>
        </w:rPr>
      </w:pPr>
      <w:r w:rsidRPr="009F47FE">
        <w:rPr>
          <w:szCs w:val="24"/>
        </w:rPr>
        <w:t>Требования по подтверждению национального режима к закупаемой продукции НЕ УСТАНОВЛЕНЫ.</w:t>
      </w:r>
    </w:p>
    <w:p w14:paraId="25690D0D" w14:textId="77777777" w:rsidR="00431E2A" w:rsidRPr="009F47FE" w:rsidRDefault="00431E2A" w:rsidP="00431E2A">
      <w:pPr>
        <w:tabs>
          <w:tab w:val="left" w:pos="567"/>
          <w:tab w:val="left" w:pos="1985"/>
        </w:tabs>
        <w:ind w:right="11224" w:firstLine="0"/>
        <w:rPr>
          <w:szCs w:val="24"/>
        </w:rPr>
      </w:pPr>
      <w:r w:rsidRPr="009F47FE">
        <w:rPr>
          <w:szCs w:val="24"/>
        </w:rPr>
        <w:t>____________________________________</w:t>
      </w:r>
    </w:p>
    <w:p w14:paraId="4A2678AC" w14:textId="77777777" w:rsidR="00431E2A" w:rsidRPr="009F47FE" w:rsidRDefault="00431E2A" w:rsidP="00431E2A">
      <w:pPr>
        <w:tabs>
          <w:tab w:val="left" w:pos="567"/>
          <w:tab w:val="left" w:pos="1985"/>
        </w:tabs>
        <w:ind w:right="11224" w:firstLine="0"/>
        <w:jc w:val="center"/>
        <w:rPr>
          <w:szCs w:val="24"/>
          <w:vertAlign w:val="superscript"/>
        </w:rPr>
      </w:pPr>
      <w:r w:rsidRPr="009F47FE">
        <w:rPr>
          <w:szCs w:val="24"/>
          <w:vertAlign w:val="superscript"/>
        </w:rPr>
        <w:t>(подпись, М.П.)</w:t>
      </w:r>
    </w:p>
    <w:p w14:paraId="40F04D3B" w14:textId="77777777" w:rsidR="00431E2A" w:rsidRPr="009F47FE" w:rsidRDefault="00431E2A" w:rsidP="00431E2A">
      <w:pPr>
        <w:tabs>
          <w:tab w:val="left" w:pos="567"/>
          <w:tab w:val="left" w:pos="1985"/>
        </w:tabs>
        <w:ind w:right="11224" w:firstLine="0"/>
        <w:rPr>
          <w:szCs w:val="24"/>
        </w:rPr>
      </w:pPr>
      <w:r w:rsidRPr="009F47FE">
        <w:rPr>
          <w:szCs w:val="24"/>
        </w:rPr>
        <w:t>____________________________________</w:t>
      </w:r>
    </w:p>
    <w:p w14:paraId="5DCF95BE" w14:textId="77777777" w:rsidR="00431E2A" w:rsidRPr="009F47FE" w:rsidRDefault="00431E2A" w:rsidP="00431E2A">
      <w:pPr>
        <w:tabs>
          <w:tab w:val="left" w:pos="567"/>
          <w:tab w:val="left" w:pos="1985"/>
        </w:tabs>
        <w:ind w:right="11224" w:firstLine="0"/>
        <w:jc w:val="center"/>
        <w:rPr>
          <w:szCs w:val="24"/>
          <w:vertAlign w:val="superscript"/>
        </w:rPr>
      </w:pPr>
      <w:r w:rsidRPr="009F47FE">
        <w:rPr>
          <w:szCs w:val="24"/>
          <w:vertAlign w:val="superscript"/>
        </w:rPr>
        <w:t>(фамилия, имя, отчество подписавшего, должность)</w:t>
      </w:r>
    </w:p>
    <w:p w14:paraId="7FB07489" w14:textId="77777777" w:rsidR="00431E2A" w:rsidRPr="009F47FE" w:rsidRDefault="00431E2A" w:rsidP="00431E2A">
      <w:pPr>
        <w:tabs>
          <w:tab w:val="left" w:pos="567"/>
          <w:tab w:val="left" w:pos="1985"/>
        </w:tabs>
        <w:ind w:right="34" w:firstLine="0"/>
        <w:jc w:val="center"/>
        <w:rPr>
          <w:szCs w:val="24"/>
          <w:vertAlign w:val="superscript"/>
        </w:rPr>
      </w:pPr>
    </w:p>
    <w:p w14:paraId="2F7395CB" w14:textId="77777777" w:rsidR="00431E2A" w:rsidRPr="009F47FE" w:rsidRDefault="00431E2A" w:rsidP="00431E2A">
      <w:pPr>
        <w:pBdr>
          <w:bottom w:val="single" w:sz="4" w:space="1" w:color="auto"/>
        </w:pBdr>
        <w:shd w:val="clear" w:color="auto" w:fill="E0E0E0"/>
        <w:tabs>
          <w:tab w:val="left" w:pos="567"/>
          <w:tab w:val="left" w:pos="1985"/>
        </w:tabs>
        <w:ind w:right="34" w:firstLine="0"/>
        <w:jc w:val="center"/>
        <w:rPr>
          <w:b/>
          <w:spacing w:val="36"/>
          <w:szCs w:val="24"/>
        </w:rPr>
      </w:pPr>
      <w:r w:rsidRPr="009F47FE">
        <w:rPr>
          <w:b/>
          <w:spacing w:val="36"/>
          <w:szCs w:val="24"/>
        </w:rPr>
        <w:t>конец формы</w:t>
      </w:r>
    </w:p>
    <w:p w14:paraId="0046677D" w14:textId="77777777" w:rsidR="00431E2A" w:rsidRPr="009F47FE" w:rsidRDefault="00431E2A" w:rsidP="00431E2A">
      <w:pPr>
        <w:tabs>
          <w:tab w:val="left" w:pos="567"/>
          <w:tab w:val="left" w:pos="1985"/>
        </w:tabs>
        <w:ind w:right="34" w:firstLine="0"/>
        <w:jc w:val="left"/>
        <w:rPr>
          <w:color w:val="FF0000"/>
          <w:sz w:val="2"/>
          <w:szCs w:val="2"/>
        </w:rPr>
      </w:pPr>
      <w:r w:rsidRPr="009F47FE">
        <w:rPr>
          <w:b/>
          <w:color w:val="FF0000"/>
          <w:szCs w:val="24"/>
        </w:rPr>
        <w:br w:type="page"/>
      </w:r>
    </w:p>
    <w:p w14:paraId="27FCD89D" w14:textId="77777777" w:rsidR="00431E2A" w:rsidRPr="009F47FE" w:rsidRDefault="00431E2A" w:rsidP="00431E2A">
      <w:pPr>
        <w:pStyle w:val="3"/>
        <w:numPr>
          <w:ilvl w:val="2"/>
          <w:numId w:val="22"/>
        </w:numPr>
        <w:tabs>
          <w:tab w:val="left" w:pos="567"/>
          <w:tab w:val="num" w:pos="1134"/>
          <w:tab w:val="left" w:pos="1985"/>
        </w:tabs>
        <w:ind w:left="0" w:right="34" w:firstLine="0"/>
        <w:rPr>
          <w:sz w:val="24"/>
          <w:szCs w:val="24"/>
        </w:rPr>
      </w:pPr>
      <w:bookmarkStart w:id="402" w:name="_Toc188453055"/>
      <w:bookmarkStart w:id="403" w:name="_Toc189152116"/>
      <w:bookmarkStart w:id="404" w:name="_Toc192172333"/>
      <w:r w:rsidRPr="009F47FE">
        <w:rPr>
          <w:sz w:val="24"/>
          <w:szCs w:val="24"/>
        </w:rPr>
        <w:lastRenderedPageBreak/>
        <w:t>Инструкции по заполнению</w:t>
      </w:r>
      <w:bookmarkEnd w:id="402"/>
      <w:bookmarkEnd w:id="403"/>
      <w:bookmarkEnd w:id="404"/>
    </w:p>
    <w:p w14:paraId="2A0ECD57" w14:textId="77777777" w:rsidR="00431E2A" w:rsidRPr="009F47FE" w:rsidRDefault="00431E2A" w:rsidP="00431E2A">
      <w:pPr>
        <w:pStyle w:val="aff0"/>
        <w:numPr>
          <w:ilvl w:val="3"/>
          <w:numId w:val="22"/>
        </w:numPr>
        <w:tabs>
          <w:tab w:val="left" w:pos="567"/>
          <w:tab w:val="left" w:pos="1985"/>
        </w:tabs>
        <w:spacing w:before="100" w:beforeAutospacing="1" w:line="240" w:lineRule="auto"/>
        <w:ind w:left="0" w:right="34" w:firstLine="1134"/>
        <w:rPr>
          <w:sz w:val="24"/>
          <w:szCs w:val="24"/>
        </w:rPr>
      </w:pPr>
      <w:r w:rsidRPr="009F47FE">
        <w:rPr>
          <w:sz w:val="24"/>
          <w:szCs w:val="24"/>
        </w:rPr>
        <w:t xml:space="preserve">Участник указывает свое фирменное наименование (в </w:t>
      </w:r>
      <w:proofErr w:type="spellStart"/>
      <w:r w:rsidRPr="009F47FE">
        <w:rPr>
          <w:sz w:val="24"/>
          <w:szCs w:val="24"/>
        </w:rPr>
        <w:t>т.ч</w:t>
      </w:r>
      <w:proofErr w:type="spellEnd"/>
      <w:r w:rsidRPr="009F47FE">
        <w:rPr>
          <w:sz w:val="24"/>
          <w:szCs w:val="24"/>
        </w:rPr>
        <w:t>. организационно-правовую форму) и свой адрес.</w:t>
      </w:r>
    </w:p>
    <w:p w14:paraId="14E83D5A" w14:textId="77777777" w:rsidR="00431E2A" w:rsidRPr="009F47FE" w:rsidRDefault="00431E2A" w:rsidP="00431E2A">
      <w:pPr>
        <w:pStyle w:val="aff0"/>
        <w:numPr>
          <w:ilvl w:val="3"/>
          <w:numId w:val="22"/>
        </w:numPr>
        <w:tabs>
          <w:tab w:val="left" w:pos="567"/>
          <w:tab w:val="left" w:pos="1985"/>
        </w:tabs>
        <w:spacing w:before="100" w:beforeAutospacing="1" w:line="240" w:lineRule="auto"/>
        <w:ind w:left="0" w:right="34" w:firstLine="1134"/>
        <w:rPr>
          <w:sz w:val="24"/>
          <w:szCs w:val="24"/>
        </w:rPr>
      </w:pPr>
      <w:r w:rsidRPr="009F47FE">
        <w:rPr>
          <w:sz w:val="24"/>
          <w:szCs w:val="24"/>
        </w:rPr>
        <w:t>Указывается предмет закупки.</w:t>
      </w:r>
    </w:p>
    <w:p w14:paraId="2C8668C2" w14:textId="77777777" w:rsidR="00431E2A" w:rsidRPr="009F47FE" w:rsidRDefault="00431E2A" w:rsidP="00431E2A">
      <w:pPr>
        <w:pStyle w:val="aff0"/>
        <w:numPr>
          <w:ilvl w:val="3"/>
          <w:numId w:val="22"/>
        </w:numPr>
        <w:tabs>
          <w:tab w:val="left" w:pos="567"/>
          <w:tab w:val="left" w:pos="1985"/>
        </w:tabs>
        <w:spacing w:before="100" w:beforeAutospacing="1" w:line="240" w:lineRule="auto"/>
        <w:ind w:left="0" w:right="34" w:firstLine="1134"/>
        <w:rPr>
          <w:sz w:val="24"/>
          <w:szCs w:val="24"/>
        </w:rPr>
      </w:pPr>
      <w:r w:rsidRPr="009F47FE">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Pr="009F47FE">
        <w:rPr>
          <w:sz w:val="24"/>
          <w:szCs w:val="24"/>
          <w:lang w:val="ru-RU"/>
        </w:rPr>
        <w:t>ки,</w:t>
      </w:r>
      <w:r w:rsidRPr="009F47FE">
        <w:rPr>
          <w:sz w:val="24"/>
          <w:szCs w:val="24"/>
        </w:rPr>
        <w:t xml:space="preserve">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w:t>
      </w:r>
      <w:r w:rsidRPr="009F47FE">
        <w:rPr>
          <w:sz w:val="24"/>
          <w:szCs w:val="24"/>
          <w:lang w:val="ru-RU"/>
        </w:rPr>
        <w:t>ки</w:t>
      </w:r>
      <w:r w:rsidRPr="009F47FE">
        <w:rPr>
          <w:sz w:val="24"/>
          <w:szCs w:val="24"/>
        </w:rPr>
        <w:t xml:space="preserve"> указана различная информация (тип-марка предлагаемой к поставке продукции) – такая Заявка будет отклонена.</w:t>
      </w:r>
    </w:p>
    <w:p w14:paraId="3B6DA3C2" w14:textId="77777777" w:rsidR="00431E2A" w:rsidRPr="009F47FE" w:rsidRDefault="00431E2A" w:rsidP="00431E2A">
      <w:pPr>
        <w:pStyle w:val="aff0"/>
        <w:numPr>
          <w:ilvl w:val="3"/>
          <w:numId w:val="22"/>
        </w:numPr>
        <w:tabs>
          <w:tab w:val="left" w:pos="567"/>
          <w:tab w:val="left" w:pos="1985"/>
        </w:tabs>
        <w:spacing w:before="100" w:beforeAutospacing="1" w:line="240" w:lineRule="auto"/>
        <w:ind w:left="0" w:right="34" w:firstLine="1134"/>
        <w:rPr>
          <w:sz w:val="24"/>
          <w:szCs w:val="24"/>
        </w:rPr>
      </w:pPr>
      <w:r w:rsidRPr="009F47FE">
        <w:rPr>
          <w:szCs w:val="24"/>
        </w:rPr>
        <w:t>Если требования по подтверждению национального режима к закупаемой продукции УСТАНОВЛЕНЫ заполняется таблица</w:t>
      </w:r>
      <w:r w:rsidRPr="009F47FE">
        <w:rPr>
          <w:sz w:val="24"/>
          <w:szCs w:val="24"/>
        </w:rPr>
        <w:t xml:space="preserve">. </w:t>
      </w:r>
      <w:r w:rsidRPr="009F47FE">
        <w:rPr>
          <w:szCs w:val="24"/>
        </w:rPr>
        <w:t>Если требования по подтверждению национального режима к закупаемой продукции НЕ УСТАНОВЛЕНЫ - указывается</w:t>
      </w:r>
      <w:r w:rsidRPr="009F47FE">
        <w:rPr>
          <w:sz w:val="24"/>
          <w:szCs w:val="24"/>
        </w:rPr>
        <w:t>: «Требования по подтверждению национального режима к закупаемой продукции НЕ УСТАНОВЛЕНЫ»</w:t>
      </w:r>
      <w:r w:rsidRPr="009F47FE">
        <w:rPr>
          <w:sz w:val="24"/>
          <w:szCs w:val="24"/>
          <w:lang w:val="ru-RU"/>
        </w:rPr>
        <w:t>.</w:t>
      </w:r>
    </w:p>
    <w:p w14:paraId="783015AD" w14:textId="77777777" w:rsidR="00431E2A" w:rsidRPr="009F47FE" w:rsidRDefault="00431E2A" w:rsidP="00431E2A">
      <w:pPr>
        <w:pStyle w:val="aff0"/>
        <w:numPr>
          <w:ilvl w:val="3"/>
          <w:numId w:val="22"/>
        </w:numPr>
        <w:tabs>
          <w:tab w:val="left" w:pos="567"/>
          <w:tab w:val="left" w:pos="1985"/>
        </w:tabs>
        <w:spacing w:before="100" w:beforeAutospacing="1" w:line="240" w:lineRule="auto"/>
        <w:ind w:left="0" w:right="34" w:firstLine="1134"/>
        <w:rPr>
          <w:sz w:val="24"/>
          <w:szCs w:val="24"/>
        </w:rPr>
      </w:pPr>
      <w:r w:rsidRPr="009F47FE">
        <w:rPr>
          <w:sz w:val="24"/>
          <w:szCs w:val="24"/>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14:paraId="67BC83A2" w14:textId="77777777" w:rsidR="00431E2A" w:rsidRPr="009F47FE" w:rsidRDefault="00431E2A" w:rsidP="00431E2A">
      <w:pPr>
        <w:pStyle w:val="aff0"/>
        <w:numPr>
          <w:ilvl w:val="3"/>
          <w:numId w:val="22"/>
        </w:numPr>
        <w:tabs>
          <w:tab w:val="left" w:pos="567"/>
          <w:tab w:val="left" w:pos="1985"/>
        </w:tabs>
        <w:spacing w:before="100" w:beforeAutospacing="1" w:line="240" w:lineRule="auto"/>
        <w:ind w:left="0" w:right="34" w:firstLine="1134"/>
        <w:rPr>
          <w:sz w:val="24"/>
          <w:szCs w:val="24"/>
        </w:rPr>
      </w:pPr>
      <w:r w:rsidRPr="009F47FE">
        <w:rPr>
          <w:sz w:val="24"/>
          <w:szCs w:val="24"/>
        </w:rPr>
        <w:t>**Документы,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необходимы)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14:paraId="4612CC5F" w14:textId="77777777" w:rsidR="00431E2A" w:rsidRPr="009F47FE" w:rsidRDefault="00431E2A" w:rsidP="00431E2A">
      <w:pPr>
        <w:pStyle w:val="aff0"/>
        <w:numPr>
          <w:ilvl w:val="3"/>
          <w:numId w:val="22"/>
        </w:numPr>
        <w:tabs>
          <w:tab w:val="left" w:pos="567"/>
          <w:tab w:val="left" w:pos="1985"/>
        </w:tabs>
        <w:spacing w:before="100" w:beforeAutospacing="1" w:line="240" w:lineRule="auto"/>
        <w:ind w:left="0" w:right="34" w:firstLine="1134"/>
        <w:rPr>
          <w:sz w:val="24"/>
          <w:szCs w:val="24"/>
        </w:rPr>
      </w:pPr>
      <w:r w:rsidRPr="009F47FE">
        <w:rPr>
          <w:sz w:val="24"/>
          <w:szCs w:val="24"/>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14:paraId="5A372F47" w14:textId="77777777" w:rsidR="00431E2A" w:rsidRPr="009F47FE" w:rsidRDefault="00431E2A" w:rsidP="00431E2A">
      <w:pPr>
        <w:pStyle w:val="aff0"/>
        <w:numPr>
          <w:ilvl w:val="3"/>
          <w:numId w:val="22"/>
        </w:numPr>
        <w:tabs>
          <w:tab w:val="left" w:pos="567"/>
          <w:tab w:val="left" w:pos="1985"/>
        </w:tabs>
        <w:spacing w:before="100" w:beforeAutospacing="1" w:line="240" w:lineRule="auto"/>
        <w:ind w:left="0" w:right="34" w:firstLine="1134"/>
        <w:rPr>
          <w:sz w:val="24"/>
          <w:szCs w:val="24"/>
        </w:rPr>
      </w:pPr>
      <w:r w:rsidRPr="009F47FE">
        <w:rPr>
          <w:sz w:val="24"/>
          <w:szCs w:val="24"/>
        </w:rPr>
        <w:t xml:space="preserve">Графы «Номер реестровой записи (при наличии реестровой записи)», «Наименование реестра (при наличии реестровой записи)»*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В случае, если информация по одной или нескольким указанным графам не предоставляется – в графе указывается прочерк). </w:t>
      </w:r>
    </w:p>
    <w:p w14:paraId="121D9DAC" w14:textId="77777777" w:rsidR="00431E2A" w:rsidRPr="009F47FE" w:rsidRDefault="00431E2A" w:rsidP="00431E2A">
      <w:pPr>
        <w:pStyle w:val="aff0"/>
        <w:numPr>
          <w:ilvl w:val="3"/>
          <w:numId w:val="22"/>
        </w:numPr>
        <w:tabs>
          <w:tab w:val="left" w:pos="567"/>
          <w:tab w:val="left" w:pos="1985"/>
        </w:tabs>
        <w:spacing w:before="100" w:beforeAutospacing="1" w:line="240" w:lineRule="auto"/>
        <w:ind w:left="0" w:right="34" w:firstLine="1134"/>
        <w:rPr>
          <w:sz w:val="24"/>
          <w:szCs w:val="24"/>
        </w:rPr>
      </w:pPr>
      <w:r w:rsidRPr="009F47FE">
        <w:rPr>
          <w:sz w:val="24"/>
          <w:szCs w:val="24"/>
        </w:rPr>
        <w:t>В графе «Примечание» могут быть приведены примечания и комментарии.</w:t>
      </w:r>
    </w:p>
    <w:p w14:paraId="15369206" w14:textId="77777777" w:rsidR="00431E2A" w:rsidRPr="009F47FE" w:rsidRDefault="00431E2A" w:rsidP="00431E2A">
      <w:pPr>
        <w:pStyle w:val="aff0"/>
        <w:numPr>
          <w:ilvl w:val="3"/>
          <w:numId w:val="22"/>
        </w:numPr>
        <w:tabs>
          <w:tab w:val="left" w:pos="567"/>
          <w:tab w:val="left" w:pos="1985"/>
        </w:tabs>
        <w:spacing w:before="100" w:beforeAutospacing="1" w:line="240" w:lineRule="auto"/>
        <w:ind w:left="0" w:right="34" w:firstLine="1134"/>
        <w:rPr>
          <w:sz w:val="24"/>
          <w:szCs w:val="24"/>
        </w:rPr>
      </w:pPr>
      <w:r w:rsidRPr="009F47FE">
        <w:rPr>
          <w:sz w:val="24"/>
          <w:szCs w:val="24"/>
        </w:rPr>
        <w:t>*Графа «Наименование реестра (при наличии реестровой записи)» заполняется в соответствии с графой «Аббревиатура» нижеприведенной табл</w:t>
      </w:r>
      <w:r w:rsidRPr="009F47FE">
        <w:rPr>
          <w:sz w:val="24"/>
          <w:szCs w:val="24"/>
          <w:lang w:val="ru-RU"/>
        </w:rPr>
        <w:t>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431E2A" w:rsidRPr="009F47FE" w14:paraId="7E8F4CB3" w14:textId="77777777" w:rsidTr="002B5E89">
        <w:tc>
          <w:tcPr>
            <w:tcW w:w="7403" w:type="dxa"/>
            <w:shd w:val="clear" w:color="auto" w:fill="auto"/>
          </w:tcPr>
          <w:p w14:paraId="698CAF0B" w14:textId="77777777" w:rsidR="00431E2A" w:rsidRPr="009F47FE" w:rsidRDefault="00431E2A" w:rsidP="002B5E89">
            <w:pPr>
              <w:pStyle w:val="aff0"/>
              <w:tabs>
                <w:tab w:val="clear" w:pos="360"/>
                <w:tab w:val="left" w:pos="567"/>
                <w:tab w:val="left" w:pos="1985"/>
              </w:tabs>
              <w:spacing w:line="240" w:lineRule="auto"/>
              <w:ind w:left="0" w:right="34" w:firstLine="0"/>
              <w:rPr>
                <w:b/>
                <w:sz w:val="24"/>
                <w:szCs w:val="24"/>
                <w:lang w:val="ru-RU"/>
              </w:rPr>
            </w:pPr>
            <w:r w:rsidRPr="009F47FE">
              <w:rPr>
                <w:b/>
                <w:sz w:val="24"/>
                <w:szCs w:val="24"/>
                <w:lang w:val="ru-RU"/>
              </w:rPr>
              <w:t>Наименование реестра</w:t>
            </w:r>
          </w:p>
        </w:tc>
        <w:tc>
          <w:tcPr>
            <w:tcW w:w="2410" w:type="dxa"/>
            <w:shd w:val="clear" w:color="auto" w:fill="auto"/>
          </w:tcPr>
          <w:p w14:paraId="5524220B" w14:textId="77777777" w:rsidR="00431E2A" w:rsidRPr="009F47FE" w:rsidRDefault="00431E2A" w:rsidP="002B5E89">
            <w:pPr>
              <w:pStyle w:val="aff0"/>
              <w:tabs>
                <w:tab w:val="clear" w:pos="360"/>
                <w:tab w:val="left" w:pos="567"/>
                <w:tab w:val="left" w:pos="1985"/>
              </w:tabs>
              <w:spacing w:line="240" w:lineRule="auto"/>
              <w:ind w:left="0" w:right="34" w:firstLine="0"/>
              <w:rPr>
                <w:b/>
                <w:sz w:val="24"/>
                <w:szCs w:val="24"/>
                <w:lang w:val="ru-RU"/>
              </w:rPr>
            </w:pPr>
            <w:r w:rsidRPr="009F47FE">
              <w:rPr>
                <w:b/>
                <w:sz w:val="24"/>
                <w:szCs w:val="24"/>
                <w:lang w:val="ru-RU"/>
              </w:rPr>
              <w:t>Аббревиатура</w:t>
            </w:r>
          </w:p>
        </w:tc>
        <w:tc>
          <w:tcPr>
            <w:tcW w:w="5528" w:type="dxa"/>
            <w:shd w:val="clear" w:color="auto" w:fill="auto"/>
          </w:tcPr>
          <w:p w14:paraId="663AF329" w14:textId="77777777" w:rsidR="00431E2A" w:rsidRPr="009F47FE" w:rsidRDefault="00431E2A" w:rsidP="002B5E89">
            <w:pPr>
              <w:pStyle w:val="aff0"/>
              <w:tabs>
                <w:tab w:val="clear" w:pos="360"/>
                <w:tab w:val="left" w:pos="567"/>
                <w:tab w:val="left" w:pos="1985"/>
              </w:tabs>
              <w:spacing w:line="240" w:lineRule="auto"/>
              <w:ind w:left="0" w:right="34" w:firstLine="0"/>
              <w:rPr>
                <w:b/>
                <w:sz w:val="24"/>
                <w:szCs w:val="24"/>
                <w:lang w:val="ru-RU"/>
              </w:rPr>
            </w:pPr>
            <w:r w:rsidRPr="009F47FE">
              <w:rPr>
                <w:b/>
                <w:sz w:val="24"/>
                <w:szCs w:val="24"/>
                <w:lang w:val="ru-RU"/>
              </w:rPr>
              <w:t>Ссылка на реестр</w:t>
            </w:r>
          </w:p>
        </w:tc>
      </w:tr>
      <w:tr w:rsidR="00431E2A" w:rsidRPr="009F47FE" w14:paraId="248F8864" w14:textId="77777777" w:rsidTr="002B5E89">
        <w:tc>
          <w:tcPr>
            <w:tcW w:w="7403" w:type="dxa"/>
            <w:shd w:val="clear" w:color="auto" w:fill="auto"/>
          </w:tcPr>
          <w:p w14:paraId="5A7E62F1" w14:textId="77777777" w:rsidR="00431E2A" w:rsidRPr="009F47FE" w:rsidRDefault="00431E2A" w:rsidP="002B5E89">
            <w:pPr>
              <w:pStyle w:val="aff0"/>
              <w:tabs>
                <w:tab w:val="clear" w:pos="360"/>
                <w:tab w:val="left" w:pos="567"/>
                <w:tab w:val="left" w:pos="1985"/>
              </w:tabs>
              <w:spacing w:line="240" w:lineRule="auto"/>
              <w:ind w:left="0" w:right="34" w:firstLine="0"/>
              <w:rPr>
                <w:sz w:val="24"/>
                <w:szCs w:val="24"/>
                <w:lang w:val="ru-RU"/>
              </w:rPr>
            </w:pPr>
            <w:r w:rsidRPr="009F47FE">
              <w:rPr>
                <w:sz w:val="24"/>
                <w:szCs w:val="24"/>
                <w:lang w:val="ru-RU"/>
              </w:rPr>
              <w:t>Реестр российской промышленной продукции</w:t>
            </w:r>
          </w:p>
        </w:tc>
        <w:tc>
          <w:tcPr>
            <w:tcW w:w="2410" w:type="dxa"/>
            <w:shd w:val="clear" w:color="auto" w:fill="auto"/>
          </w:tcPr>
          <w:p w14:paraId="3DA69164" w14:textId="77777777" w:rsidR="00431E2A" w:rsidRPr="009F47FE" w:rsidRDefault="00431E2A" w:rsidP="002B5E89">
            <w:pPr>
              <w:pStyle w:val="aff0"/>
              <w:tabs>
                <w:tab w:val="clear" w:pos="360"/>
                <w:tab w:val="left" w:pos="567"/>
                <w:tab w:val="left" w:pos="1985"/>
              </w:tabs>
              <w:spacing w:line="240" w:lineRule="auto"/>
              <w:ind w:left="0" w:right="34" w:firstLine="0"/>
              <w:jc w:val="center"/>
              <w:rPr>
                <w:sz w:val="24"/>
                <w:szCs w:val="24"/>
                <w:lang w:val="ru-RU"/>
              </w:rPr>
            </w:pPr>
            <w:r w:rsidRPr="009F47FE">
              <w:rPr>
                <w:sz w:val="24"/>
                <w:szCs w:val="24"/>
                <w:lang w:val="ru-RU"/>
              </w:rPr>
              <w:t>РРПП</w:t>
            </w:r>
          </w:p>
        </w:tc>
        <w:tc>
          <w:tcPr>
            <w:tcW w:w="5528" w:type="dxa"/>
            <w:shd w:val="clear" w:color="auto" w:fill="auto"/>
          </w:tcPr>
          <w:p w14:paraId="3A247B00" w14:textId="77777777" w:rsidR="00431E2A" w:rsidRPr="009F47FE" w:rsidRDefault="009F47FE" w:rsidP="002B5E89">
            <w:pPr>
              <w:pStyle w:val="aff0"/>
              <w:tabs>
                <w:tab w:val="clear" w:pos="360"/>
                <w:tab w:val="left" w:pos="567"/>
                <w:tab w:val="left" w:pos="1985"/>
              </w:tabs>
              <w:spacing w:line="240" w:lineRule="auto"/>
              <w:ind w:left="0" w:right="34" w:firstLine="0"/>
              <w:rPr>
                <w:color w:val="0070C0"/>
                <w:sz w:val="24"/>
                <w:szCs w:val="24"/>
              </w:rPr>
            </w:pPr>
            <w:hyperlink r:id="rId14" w:history="1">
              <w:r w:rsidR="00431E2A" w:rsidRPr="009F47FE">
                <w:rPr>
                  <w:rStyle w:val="ae"/>
                  <w:sz w:val="24"/>
                  <w:szCs w:val="24"/>
                </w:rPr>
                <w:t>https://gisp.gov.ru/pp719v2/pub/prod/</w:t>
              </w:r>
            </w:hyperlink>
          </w:p>
        </w:tc>
      </w:tr>
      <w:tr w:rsidR="00431E2A" w:rsidRPr="009F47FE" w14:paraId="14A3290F" w14:textId="77777777" w:rsidTr="002B5E89">
        <w:tc>
          <w:tcPr>
            <w:tcW w:w="7403" w:type="dxa"/>
            <w:shd w:val="clear" w:color="auto" w:fill="auto"/>
          </w:tcPr>
          <w:p w14:paraId="0577F6B0" w14:textId="77777777" w:rsidR="00431E2A" w:rsidRPr="009F47FE" w:rsidRDefault="00431E2A" w:rsidP="002B5E89">
            <w:pPr>
              <w:pStyle w:val="aff0"/>
              <w:tabs>
                <w:tab w:val="clear" w:pos="360"/>
                <w:tab w:val="left" w:pos="567"/>
                <w:tab w:val="left" w:pos="1985"/>
              </w:tabs>
              <w:spacing w:line="240" w:lineRule="auto"/>
              <w:ind w:left="0" w:right="34" w:firstLine="0"/>
              <w:rPr>
                <w:sz w:val="24"/>
                <w:szCs w:val="24"/>
                <w:lang w:val="ru-RU"/>
              </w:rPr>
            </w:pPr>
            <w:r w:rsidRPr="009F47FE">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14:paraId="663F742F" w14:textId="77777777" w:rsidR="00431E2A" w:rsidRPr="009F47FE" w:rsidRDefault="00431E2A" w:rsidP="002B5E89">
            <w:pPr>
              <w:pStyle w:val="aff0"/>
              <w:tabs>
                <w:tab w:val="clear" w:pos="360"/>
                <w:tab w:val="left" w:pos="567"/>
                <w:tab w:val="left" w:pos="1985"/>
              </w:tabs>
              <w:spacing w:line="240" w:lineRule="auto"/>
              <w:ind w:left="0" w:right="34" w:firstLine="0"/>
              <w:jc w:val="center"/>
              <w:rPr>
                <w:sz w:val="24"/>
                <w:szCs w:val="24"/>
                <w:lang w:val="ru-RU"/>
              </w:rPr>
            </w:pPr>
            <w:proofErr w:type="spellStart"/>
            <w:r w:rsidRPr="009F47FE">
              <w:rPr>
                <w:sz w:val="24"/>
                <w:szCs w:val="24"/>
                <w:lang w:val="ru-RU"/>
              </w:rPr>
              <w:t>ЕвРПТ</w:t>
            </w:r>
            <w:proofErr w:type="spellEnd"/>
          </w:p>
        </w:tc>
        <w:tc>
          <w:tcPr>
            <w:tcW w:w="5528" w:type="dxa"/>
            <w:shd w:val="clear" w:color="auto" w:fill="auto"/>
          </w:tcPr>
          <w:p w14:paraId="2B591C65" w14:textId="77777777" w:rsidR="00431E2A" w:rsidRPr="009F47FE" w:rsidRDefault="009F47FE" w:rsidP="002B5E89">
            <w:pPr>
              <w:pStyle w:val="aff0"/>
              <w:tabs>
                <w:tab w:val="clear" w:pos="360"/>
                <w:tab w:val="left" w:pos="567"/>
                <w:tab w:val="left" w:pos="1985"/>
              </w:tabs>
              <w:spacing w:line="240" w:lineRule="auto"/>
              <w:ind w:left="0" w:right="34" w:firstLine="0"/>
              <w:rPr>
                <w:color w:val="0070C0"/>
                <w:sz w:val="24"/>
                <w:szCs w:val="24"/>
              </w:rPr>
            </w:pPr>
            <w:hyperlink r:id="rId15" w:history="1">
              <w:r w:rsidR="00431E2A" w:rsidRPr="009F47FE">
                <w:rPr>
                  <w:rStyle w:val="ae"/>
                  <w:sz w:val="24"/>
                  <w:szCs w:val="24"/>
                </w:rPr>
                <w:t>https://goszakupki.eaeunion.org/erpt/ru/registers/products</w:t>
              </w:r>
            </w:hyperlink>
          </w:p>
        </w:tc>
      </w:tr>
      <w:tr w:rsidR="00431E2A" w:rsidRPr="009F47FE" w14:paraId="4CAC4A8A" w14:textId="77777777" w:rsidTr="002B5E89">
        <w:tc>
          <w:tcPr>
            <w:tcW w:w="7403" w:type="dxa"/>
            <w:shd w:val="clear" w:color="auto" w:fill="auto"/>
          </w:tcPr>
          <w:p w14:paraId="59682F41" w14:textId="77777777" w:rsidR="00431E2A" w:rsidRPr="009F47FE" w:rsidRDefault="00431E2A" w:rsidP="002B5E89">
            <w:pPr>
              <w:pStyle w:val="aff0"/>
              <w:tabs>
                <w:tab w:val="clear" w:pos="360"/>
                <w:tab w:val="left" w:pos="567"/>
                <w:tab w:val="left" w:pos="1985"/>
              </w:tabs>
              <w:spacing w:line="240" w:lineRule="auto"/>
              <w:ind w:left="0" w:right="34" w:firstLine="0"/>
              <w:rPr>
                <w:sz w:val="24"/>
                <w:szCs w:val="24"/>
                <w:lang w:val="ru-RU"/>
              </w:rPr>
            </w:pPr>
            <w:r w:rsidRPr="009F47FE">
              <w:rPr>
                <w:sz w:val="24"/>
                <w:szCs w:val="24"/>
                <w:lang w:val="ru-RU"/>
              </w:rPr>
              <w:t>Реестр российского программного обеспечения</w:t>
            </w:r>
          </w:p>
        </w:tc>
        <w:tc>
          <w:tcPr>
            <w:tcW w:w="2410" w:type="dxa"/>
            <w:shd w:val="clear" w:color="auto" w:fill="auto"/>
          </w:tcPr>
          <w:p w14:paraId="0CE9BE9D" w14:textId="77777777" w:rsidR="00431E2A" w:rsidRPr="009F47FE" w:rsidRDefault="00431E2A" w:rsidP="002B5E89">
            <w:pPr>
              <w:ind w:firstLine="0"/>
              <w:jc w:val="center"/>
              <w:rPr>
                <w:szCs w:val="24"/>
              </w:rPr>
            </w:pPr>
            <w:r w:rsidRPr="009F47FE">
              <w:rPr>
                <w:szCs w:val="24"/>
              </w:rPr>
              <w:t>РРПО</w:t>
            </w:r>
          </w:p>
        </w:tc>
        <w:tc>
          <w:tcPr>
            <w:tcW w:w="5528" w:type="dxa"/>
            <w:shd w:val="clear" w:color="auto" w:fill="auto"/>
          </w:tcPr>
          <w:p w14:paraId="7E423305" w14:textId="77777777" w:rsidR="00431E2A" w:rsidRPr="009F47FE" w:rsidRDefault="009F47FE" w:rsidP="002B5E89">
            <w:pPr>
              <w:pStyle w:val="aff0"/>
              <w:tabs>
                <w:tab w:val="clear" w:pos="360"/>
                <w:tab w:val="left" w:pos="567"/>
                <w:tab w:val="left" w:pos="1985"/>
              </w:tabs>
              <w:spacing w:line="240" w:lineRule="auto"/>
              <w:ind w:left="0" w:right="34" w:firstLine="0"/>
              <w:rPr>
                <w:color w:val="0070C0"/>
                <w:sz w:val="24"/>
                <w:szCs w:val="24"/>
                <w:lang w:val="ru-RU"/>
              </w:rPr>
            </w:pPr>
            <w:hyperlink r:id="rId16" w:history="1">
              <w:r w:rsidR="00431E2A" w:rsidRPr="009F47FE">
                <w:rPr>
                  <w:rStyle w:val="ae"/>
                  <w:sz w:val="24"/>
                  <w:szCs w:val="24"/>
                </w:rPr>
                <w:t>https://reestr.digital.gov.ru/reestr/</w:t>
              </w:r>
            </w:hyperlink>
            <w:r w:rsidR="00431E2A" w:rsidRPr="009F47FE">
              <w:rPr>
                <w:color w:val="0070C0"/>
                <w:sz w:val="24"/>
                <w:szCs w:val="24"/>
                <w:lang w:val="ru-RU"/>
              </w:rPr>
              <w:t xml:space="preserve"> </w:t>
            </w:r>
          </w:p>
        </w:tc>
      </w:tr>
      <w:tr w:rsidR="00431E2A" w:rsidRPr="009F47FE" w14:paraId="22CD7788" w14:textId="77777777" w:rsidTr="002B5E89">
        <w:tc>
          <w:tcPr>
            <w:tcW w:w="7403" w:type="dxa"/>
            <w:shd w:val="clear" w:color="auto" w:fill="auto"/>
          </w:tcPr>
          <w:p w14:paraId="08B47690" w14:textId="77777777" w:rsidR="00431E2A" w:rsidRPr="009F47FE" w:rsidRDefault="00431E2A" w:rsidP="002B5E89">
            <w:pPr>
              <w:pStyle w:val="aff0"/>
              <w:tabs>
                <w:tab w:val="clear" w:pos="360"/>
                <w:tab w:val="left" w:pos="567"/>
                <w:tab w:val="left" w:pos="1985"/>
              </w:tabs>
              <w:spacing w:line="240" w:lineRule="auto"/>
              <w:ind w:left="0" w:right="34" w:firstLine="0"/>
              <w:rPr>
                <w:sz w:val="24"/>
                <w:szCs w:val="24"/>
                <w:lang w:val="ru-RU"/>
              </w:rPr>
            </w:pPr>
            <w:r w:rsidRPr="009F47FE">
              <w:rPr>
                <w:sz w:val="24"/>
                <w:szCs w:val="24"/>
                <w:lang w:val="ru-RU"/>
              </w:rPr>
              <w:t>Реестр евразийского программного обеспечения</w:t>
            </w:r>
          </w:p>
        </w:tc>
        <w:tc>
          <w:tcPr>
            <w:tcW w:w="2410" w:type="dxa"/>
            <w:shd w:val="clear" w:color="auto" w:fill="auto"/>
          </w:tcPr>
          <w:p w14:paraId="0E353168" w14:textId="77777777" w:rsidR="00431E2A" w:rsidRPr="009F47FE" w:rsidRDefault="00431E2A" w:rsidP="002B5E89">
            <w:pPr>
              <w:ind w:firstLine="0"/>
              <w:jc w:val="center"/>
              <w:rPr>
                <w:szCs w:val="24"/>
              </w:rPr>
            </w:pPr>
            <w:proofErr w:type="spellStart"/>
            <w:r w:rsidRPr="009F47FE">
              <w:rPr>
                <w:szCs w:val="24"/>
              </w:rPr>
              <w:t>ЕвРПО</w:t>
            </w:r>
            <w:proofErr w:type="spellEnd"/>
          </w:p>
        </w:tc>
        <w:tc>
          <w:tcPr>
            <w:tcW w:w="5528" w:type="dxa"/>
            <w:shd w:val="clear" w:color="auto" w:fill="auto"/>
          </w:tcPr>
          <w:p w14:paraId="29B51403" w14:textId="77777777" w:rsidR="00431E2A" w:rsidRPr="009F47FE" w:rsidRDefault="009F47FE" w:rsidP="002B5E89">
            <w:pPr>
              <w:pStyle w:val="aff0"/>
              <w:tabs>
                <w:tab w:val="clear" w:pos="360"/>
                <w:tab w:val="left" w:pos="567"/>
                <w:tab w:val="left" w:pos="1985"/>
              </w:tabs>
              <w:spacing w:line="240" w:lineRule="auto"/>
              <w:ind w:left="0" w:right="34" w:firstLine="0"/>
              <w:rPr>
                <w:color w:val="0070C0"/>
                <w:sz w:val="24"/>
                <w:szCs w:val="24"/>
                <w:lang w:val="ru-RU"/>
              </w:rPr>
            </w:pPr>
            <w:hyperlink r:id="rId17" w:history="1">
              <w:r w:rsidR="00431E2A" w:rsidRPr="009F47FE">
                <w:rPr>
                  <w:rStyle w:val="ae"/>
                  <w:sz w:val="24"/>
                  <w:szCs w:val="24"/>
                  <w:lang w:val="en-US"/>
                </w:rPr>
                <w:t>https</w:t>
              </w:r>
              <w:r w:rsidR="00431E2A" w:rsidRPr="009F47FE">
                <w:rPr>
                  <w:rStyle w:val="ae"/>
                  <w:sz w:val="24"/>
                  <w:szCs w:val="24"/>
                </w:rPr>
                <w:t>://</w:t>
              </w:r>
              <w:proofErr w:type="spellStart"/>
              <w:r w:rsidR="00431E2A" w:rsidRPr="009F47FE">
                <w:rPr>
                  <w:rStyle w:val="ae"/>
                  <w:sz w:val="24"/>
                  <w:szCs w:val="24"/>
                  <w:lang w:val="en-US"/>
                </w:rPr>
                <w:t>eac</w:t>
              </w:r>
              <w:proofErr w:type="spellEnd"/>
              <w:r w:rsidR="00431E2A" w:rsidRPr="009F47FE">
                <w:rPr>
                  <w:rStyle w:val="ae"/>
                  <w:sz w:val="24"/>
                  <w:szCs w:val="24"/>
                </w:rPr>
                <w:t>-</w:t>
              </w:r>
              <w:proofErr w:type="spellStart"/>
              <w:r w:rsidR="00431E2A" w:rsidRPr="009F47FE">
                <w:rPr>
                  <w:rStyle w:val="ae"/>
                  <w:sz w:val="24"/>
                  <w:szCs w:val="24"/>
                  <w:lang w:val="en-US"/>
                </w:rPr>
                <w:t>reestr</w:t>
              </w:r>
              <w:proofErr w:type="spellEnd"/>
              <w:r w:rsidR="00431E2A" w:rsidRPr="009F47FE">
                <w:rPr>
                  <w:rStyle w:val="ae"/>
                  <w:sz w:val="24"/>
                  <w:szCs w:val="24"/>
                </w:rPr>
                <w:t>.</w:t>
              </w:r>
              <w:proofErr w:type="spellStart"/>
              <w:r w:rsidR="00431E2A" w:rsidRPr="009F47FE">
                <w:rPr>
                  <w:rStyle w:val="ae"/>
                  <w:sz w:val="24"/>
                  <w:szCs w:val="24"/>
                  <w:lang w:val="en-US"/>
                </w:rPr>
                <w:t>digital</w:t>
              </w:r>
              <w:proofErr w:type="spellEnd"/>
              <w:r w:rsidR="00431E2A" w:rsidRPr="009F47FE">
                <w:rPr>
                  <w:rStyle w:val="ae"/>
                  <w:sz w:val="24"/>
                  <w:szCs w:val="24"/>
                </w:rPr>
                <w:t>.</w:t>
              </w:r>
              <w:proofErr w:type="spellStart"/>
              <w:r w:rsidR="00431E2A" w:rsidRPr="009F47FE">
                <w:rPr>
                  <w:rStyle w:val="ae"/>
                  <w:sz w:val="24"/>
                  <w:szCs w:val="24"/>
                  <w:lang w:val="en-US"/>
                </w:rPr>
                <w:t>gov</w:t>
              </w:r>
              <w:proofErr w:type="spellEnd"/>
              <w:r w:rsidR="00431E2A" w:rsidRPr="009F47FE">
                <w:rPr>
                  <w:rStyle w:val="ae"/>
                  <w:sz w:val="24"/>
                  <w:szCs w:val="24"/>
                </w:rPr>
                <w:t>.</w:t>
              </w:r>
              <w:proofErr w:type="spellStart"/>
              <w:r w:rsidR="00431E2A" w:rsidRPr="009F47FE">
                <w:rPr>
                  <w:rStyle w:val="ae"/>
                  <w:sz w:val="24"/>
                  <w:szCs w:val="24"/>
                  <w:lang w:val="en-US"/>
                </w:rPr>
                <w:t>ru</w:t>
              </w:r>
              <w:proofErr w:type="spellEnd"/>
              <w:r w:rsidR="00431E2A" w:rsidRPr="009F47FE">
                <w:rPr>
                  <w:rStyle w:val="ae"/>
                  <w:sz w:val="24"/>
                  <w:szCs w:val="24"/>
                </w:rPr>
                <w:t>/</w:t>
              </w:r>
              <w:proofErr w:type="spellStart"/>
              <w:r w:rsidR="00431E2A" w:rsidRPr="009F47FE">
                <w:rPr>
                  <w:rStyle w:val="ae"/>
                  <w:sz w:val="24"/>
                  <w:szCs w:val="24"/>
                  <w:lang w:val="en-US"/>
                </w:rPr>
                <w:t>reestr</w:t>
              </w:r>
              <w:proofErr w:type="spellEnd"/>
              <w:r w:rsidR="00431E2A" w:rsidRPr="009F47FE">
                <w:rPr>
                  <w:rStyle w:val="ae"/>
                  <w:sz w:val="24"/>
                  <w:szCs w:val="24"/>
                </w:rPr>
                <w:t>/</w:t>
              </w:r>
            </w:hyperlink>
          </w:p>
        </w:tc>
      </w:tr>
    </w:tbl>
    <w:p w14:paraId="48B4C1A9" w14:textId="77777777" w:rsidR="00431E2A" w:rsidRPr="009F47FE" w:rsidRDefault="00431E2A" w:rsidP="00431E2A">
      <w:pPr>
        <w:pStyle w:val="aff0"/>
        <w:tabs>
          <w:tab w:val="clear" w:pos="360"/>
        </w:tabs>
        <w:spacing w:before="100" w:beforeAutospacing="1" w:line="240" w:lineRule="auto"/>
        <w:ind w:left="0" w:firstLine="0"/>
        <w:rPr>
          <w:sz w:val="24"/>
          <w:szCs w:val="24"/>
        </w:rPr>
      </w:pPr>
    </w:p>
    <w:p w14:paraId="5976479C" w14:textId="77777777" w:rsidR="00431E2A" w:rsidRPr="009F47FE" w:rsidRDefault="00431E2A" w:rsidP="00431E2A">
      <w:pPr>
        <w:pStyle w:val="2"/>
        <w:keepNext/>
        <w:pageBreakBefore/>
        <w:numPr>
          <w:ilvl w:val="1"/>
          <w:numId w:val="22"/>
        </w:numPr>
        <w:tabs>
          <w:tab w:val="num" w:pos="5104"/>
        </w:tabs>
        <w:suppressAutoHyphens/>
        <w:spacing w:before="100" w:beforeAutospacing="1" w:after="100" w:afterAutospacing="1" w:line="240" w:lineRule="auto"/>
        <w:ind w:left="0" w:firstLine="0"/>
        <w:jc w:val="left"/>
        <w:sectPr w:rsidR="00431E2A" w:rsidRPr="009F47FE" w:rsidSect="00431E2A">
          <w:pgSz w:w="16838" w:h="11906" w:orient="landscape" w:code="9"/>
          <w:pgMar w:top="1134" w:right="680" w:bottom="567" w:left="539" w:header="680" w:footer="278" w:gutter="0"/>
          <w:cols w:space="708"/>
          <w:titlePg/>
          <w:docGrid w:linePitch="360"/>
        </w:sectPr>
      </w:pPr>
    </w:p>
    <w:p w14:paraId="3F6F57F9" w14:textId="77777777" w:rsidR="00431E2A" w:rsidRPr="009F47FE" w:rsidRDefault="00431E2A" w:rsidP="00431E2A">
      <w:pPr>
        <w:pStyle w:val="a2"/>
        <w:numPr>
          <w:ilvl w:val="0"/>
          <w:numId w:val="0"/>
        </w:numPr>
        <w:tabs>
          <w:tab w:val="left" w:pos="567"/>
          <w:tab w:val="left" w:pos="1985"/>
        </w:tabs>
        <w:spacing w:before="100" w:beforeAutospacing="1" w:line="240" w:lineRule="auto"/>
        <w:ind w:left="360" w:right="34" w:hanging="360"/>
        <w:rPr>
          <w:sz w:val="24"/>
          <w:szCs w:val="24"/>
          <w:lang w:val="ru-RU"/>
        </w:rPr>
      </w:pPr>
    </w:p>
    <w:p w14:paraId="21E5026B" w14:textId="7F5EA776" w:rsidR="0046272A" w:rsidRPr="009F47FE" w:rsidRDefault="002409E6" w:rsidP="00EF4E0C">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bookmarkStart w:id="405" w:name="_Toc192172334"/>
      <w:r w:rsidRPr="009F47FE">
        <w:rPr>
          <w:i/>
          <w:sz w:val="24"/>
          <w:szCs w:val="24"/>
          <w:shd w:val="clear" w:color="auto" w:fill="FFFF99"/>
          <w:lang w:eastAsia="ru-RU"/>
        </w:rPr>
        <w:t>ДОКУМЕНТЫ ДЛЯ ПРОВЕДЕНИЯ ОЦЕНОЧНОЙ СТАДИИ</w:t>
      </w:r>
      <w:bookmarkEnd w:id="394"/>
      <w:bookmarkEnd w:id="395"/>
      <w:bookmarkEnd w:id="405"/>
    </w:p>
    <w:p w14:paraId="699A924B" w14:textId="77777777" w:rsidR="002409E6" w:rsidRPr="009F47FE" w:rsidRDefault="002409E6" w:rsidP="002409E6">
      <w:pPr>
        <w:pStyle w:val="aff0"/>
        <w:tabs>
          <w:tab w:val="clear" w:pos="360"/>
          <w:tab w:val="left" w:pos="0"/>
        </w:tabs>
        <w:spacing w:before="100" w:beforeAutospacing="1" w:line="240" w:lineRule="auto"/>
        <w:ind w:left="0" w:right="34" w:firstLine="0"/>
        <w:rPr>
          <w:b/>
          <w:sz w:val="24"/>
          <w:szCs w:val="24"/>
        </w:rPr>
      </w:pPr>
    </w:p>
    <w:p w14:paraId="69EB35C3" w14:textId="63A6A7CF" w:rsidR="002409E6" w:rsidRPr="009F47FE" w:rsidRDefault="002409E6" w:rsidP="00431E2A">
      <w:pPr>
        <w:pStyle w:val="2"/>
        <w:widowControl w:val="0"/>
        <w:numPr>
          <w:ilvl w:val="1"/>
          <w:numId w:val="22"/>
        </w:numPr>
        <w:tabs>
          <w:tab w:val="left" w:pos="567"/>
          <w:tab w:val="num" w:pos="1418"/>
          <w:tab w:val="left" w:pos="1985"/>
        </w:tabs>
        <w:spacing w:before="100" w:beforeAutospacing="1" w:after="100" w:afterAutospacing="1" w:line="240" w:lineRule="auto"/>
        <w:ind w:left="0" w:right="34" w:firstLine="0"/>
        <w:rPr>
          <w:sz w:val="24"/>
          <w:szCs w:val="24"/>
        </w:rPr>
      </w:pPr>
      <w:bookmarkStart w:id="406" w:name="_Ref449017298"/>
      <w:bookmarkStart w:id="407" w:name="_Toc189224936"/>
      <w:bookmarkStart w:id="408" w:name="_Toc58842956"/>
      <w:bookmarkStart w:id="409" w:name="_Toc58840200"/>
      <w:bookmarkStart w:id="410" w:name="_Toc192172335"/>
      <w:r w:rsidRPr="009F47FE">
        <w:rPr>
          <w:sz w:val="24"/>
          <w:szCs w:val="24"/>
        </w:rPr>
        <w:t xml:space="preserve">Справка о перечне и годовых объемах выполнения аналогичных договоров (форма </w:t>
      </w:r>
      <w:bookmarkEnd w:id="406"/>
      <w:r w:rsidR="00431E2A" w:rsidRPr="009F47FE">
        <w:rPr>
          <w:sz w:val="24"/>
          <w:szCs w:val="24"/>
          <w:lang w:val="ru-RU"/>
        </w:rPr>
        <w:t>7</w:t>
      </w:r>
      <w:r w:rsidRPr="009F47FE">
        <w:rPr>
          <w:sz w:val="24"/>
          <w:szCs w:val="24"/>
          <w:lang w:val="ru-RU"/>
        </w:rPr>
        <w:t>)</w:t>
      </w:r>
      <w:bookmarkEnd w:id="407"/>
      <w:bookmarkEnd w:id="410"/>
    </w:p>
    <w:p w14:paraId="7F7A76F7" w14:textId="77777777" w:rsidR="002409E6" w:rsidRPr="009F47FE" w:rsidRDefault="002409E6" w:rsidP="0077519A">
      <w:pPr>
        <w:pStyle w:val="3"/>
        <w:keepNext w:val="0"/>
        <w:widowControl w:val="0"/>
        <w:numPr>
          <w:ilvl w:val="2"/>
          <w:numId w:val="22"/>
        </w:numPr>
        <w:tabs>
          <w:tab w:val="left" w:pos="567"/>
          <w:tab w:val="left" w:pos="1985"/>
        </w:tabs>
        <w:suppressAutoHyphens w:val="0"/>
        <w:ind w:left="0" w:right="34" w:firstLine="0"/>
        <w:rPr>
          <w:sz w:val="24"/>
          <w:szCs w:val="24"/>
        </w:rPr>
      </w:pPr>
      <w:bookmarkStart w:id="411" w:name="_Toc98253943"/>
      <w:bookmarkStart w:id="412" w:name="_Toc157248195"/>
      <w:bookmarkStart w:id="413" w:name="_Toc157496564"/>
      <w:bookmarkStart w:id="414" w:name="_Toc158206103"/>
      <w:bookmarkStart w:id="415" w:name="_Toc164057788"/>
      <w:bookmarkStart w:id="416" w:name="_Toc164137138"/>
      <w:bookmarkStart w:id="417" w:name="_Toc164161298"/>
      <w:bookmarkStart w:id="418" w:name="_Toc165173869"/>
      <w:bookmarkStart w:id="419" w:name="_Toc439170693"/>
      <w:bookmarkStart w:id="420" w:name="_Toc439172795"/>
      <w:bookmarkStart w:id="421" w:name="_Toc439173239"/>
      <w:bookmarkStart w:id="422" w:name="_Toc439238235"/>
      <w:bookmarkStart w:id="423" w:name="_Toc439252782"/>
      <w:bookmarkStart w:id="424" w:name="_Toc439323756"/>
      <w:bookmarkStart w:id="425" w:name="_Toc440361393"/>
      <w:bookmarkStart w:id="426" w:name="_Toc440376275"/>
      <w:bookmarkStart w:id="427" w:name="_Toc440382533"/>
      <w:bookmarkStart w:id="428" w:name="_Toc440447203"/>
      <w:bookmarkStart w:id="429" w:name="_Toc440632364"/>
      <w:bookmarkStart w:id="430" w:name="_Toc440875136"/>
      <w:bookmarkStart w:id="431" w:name="_Toc441131123"/>
      <w:bookmarkStart w:id="432" w:name="_Toc441572128"/>
      <w:bookmarkStart w:id="433" w:name="_Toc441575220"/>
      <w:bookmarkStart w:id="434" w:name="_Toc442195889"/>
      <w:bookmarkStart w:id="435" w:name="_Toc442251931"/>
      <w:bookmarkStart w:id="436" w:name="_Toc442258880"/>
      <w:bookmarkStart w:id="437" w:name="_Toc442259120"/>
      <w:bookmarkStart w:id="438" w:name="_Toc442265431"/>
      <w:bookmarkStart w:id="439" w:name="_Toc447292637"/>
      <w:bookmarkStart w:id="440" w:name="_Toc461809083"/>
      <w:bookmarkStart w:id="441" w:name="_Toc463514502"/>
      <w:bookmarkStart w:id="442" w:name="_Toc466908622"/>
      <w:bookmarkStart w:id="443" w:name="_Toc468196561"/>
      <w:bookmarkStart w:id="444" w:name="_Toc468446642"/>
      <w:bookmarkStart w:id="445" w:name="_Toc468446836"/>
      <w:bookmarkStart w:id="446" w:name="_Toc469479692"/>
      <w:bookmarkStart w:id="447" w:name="_Toc471986642"/>
      <w:bookmarkStart w:id="448" w:name="_Toc498509276"/>
      <w:bookmarkStart w:id="449" w:name="_Toc524939632"/>
      <w:bookmarkStart w:id="450" w:name="_Toc535853821"/>
      <w:bookmarkStart w:id="451" w:name="_Toc536020452"/>
      <w:bookmarkStart w:id="452" w:name="_Toc189224937"/>
      <w:bookmarkStart w:id="453" w:name="_Toc192172336"/>
      <w:r w:rsidRPr="009F47FE">
        <w:rPr>
          <w:sz w:val="24"/>
          <w:szCs w:val="24"/>
        </w:rPr>
        <w:t>Форма Справки о перечне и годовых объемах выполнения аналогичных договоров</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1832EEF9" w14:textId="77777777" w:rsidR="002409E6" w:rsidRPr="009F47FE" w:rsidRDefault="002409E6" w:rsidP="002409E6">
      <w:pPr>
        <w:pBdr>
          <w:top w:val="single" w:sz="4" w:space="1" w:color="auto"/>
        </w:pBdr>
        <w:shd w:val="clear" w:color="auto" w:fill="E0E0E0"/>
        <w:tabs>
          <w:tab w:val="left" w:pos="567"/>
          <w:tab w:val="left" w:pos="1985"/>
        </w:tabs>
        <w:ind w:right="34" w:firstLine="0"/>
        <w:jc w:val="center"/>
        <w:rPr>
          <w:b/>
          <w:color w:val="000000"/>
          <w:spacing w:val="36"/>
          <w:szCs w:val="24"/>
        </w:rPr>
      </w:pPr>
      <w:r w:rsidRPr="009F47FE">
        <w:rPr>
          <w:b/>
          <w:color w:val="000000"/>
          <w:spacing w:val="36"/>
          <w:szCs w:val="24"/>
        </w:rPr>
        <w:t>начало формы</w:t>
      </w:r>
    </w:p>
    <w:p w14:paraId="75068911" w14:textId="77777777" w:rsidR="002409E6" w:rsidRPr="009F47FE" w:rsidRDefault="002409E6" w:rsidP="002409E6">
      <w:pPr>
        <w:tabs>
          <w:tab w:val="left" w:pos="567"/>
          <w:tab w:val="left" w:pos="1985"/>
        </w:tabs>
        <w:ind w:right="34" w:firstLine="0"/>
        <w:rPr>
          <w:szCs w:val="24"/>
        </w:rPr>
      </w:pPr>
    </w:p>
    <w:p w14:paraId="16C53D60" w14:textId="77777777" w:rsidR="00FE33FF" w:rsidRPr="009F47FE" w:rsidRDefault="00FE33FF" w:rsidP="002409E6">
      <w:pPr>
        <w:tabs>
          <w:tab w:val="left" w:pos="567"/>
          <w:tab w:val="left" w:pos="1985"/>
        </w:tabs>
        <w:ind w:right="34" w:firstLine="0"/>
        <w:rPr>
          <w:szCs w:val="24"/>
        </w:rPr>
      </w:pPr>
    </w:p>
    <w:p w14:paraId="27D04A71" w14:textId="77777777" w:rsidR="002409E6" w:rsidRPr="009F47FE" w:rsidRDefault="002409E6" w:rsidP="002409E6">
      <w:pPr>
        <w:tabs>
          <w:tab w:val="left" w:pos="567"/>
          <w:tab w:val="left" w:pos="1985"/>
        </w:tabs>
        <w:ind w:right="34" w:firstLine="0"/>
        <w:jc w:val="center"/>
        <w:rPr>
          <w:b/>
          <w:szCs w:val="24"/>
        </w:rPr>
      </w:pPr>
      <w:r w:rsidRPr="009F47FE">
        <w:rPr>
          <w:b/>
          <w:szCs w:val="24"/>
        </w:rPr>
        <w:t>Справка о перечне и объемах выполнения аналогичных договоров за последние 3 года</w:t>
      </w:r>
    </w:p>
    <w:p w14:paraId="7CC49E39" w14:textId="77777777" w:rsidR="002409E6" w:rsidRPr="009F47FE" w:rsidRDefault="002409E6" w:rsidP="002409E6">
      <w:pPr>
        <w:tabs>
          <w:tab w:val="left" w:pos="567"/>
          <w:tab w:val="left" w:pos="1985"/>
        </w:tabs>
        <w:ind w:right="34" w:firstLine="0"/>
        <w:rPr>
          <w:szCs w:val="24"/>
        </w:rPr>
      </w:pPr>
    </w:p>
    <w:p w14:paraId="1DF6F45C" w14:textId="77777777" w:rsidR="002409E6" w:rsidRPr="009F47FE" w:rsidRDefault="002409E6" w:rsidP="002409E6">
      <w:pPr>
        <w:tabs>
          <w:tab w:val="left" w:pos="567"/>
          <w:tab w:val="left" w:pos="1985"/>
        </w:tabs>
        <w:ind w:right="34" w:firstLine="0"/>
        <w:rPr>
          <w:color w:val="000000"/>
          <w:szCs w:val="24"/>
        </w:rPr>
      </w:pPr>
      <w:r w:rsidRPr="009F47FE">
        <w:rPr>
          <w:color w:val="000000"/>
          <w:szCs w:val="24"/>
        </w:rPr>
        <w:t>Наименование и адрес Участника: _________________________________</w:t>
      </w:r>
    </w:p>
    <w:p w14:paraId="26092672" w14:textId="77777777" w:rsidR="00FE33FF" w:rsidRPr="009F47FE" w:rsidRDefault="00FE33FF" w:rsidP="00FE33FF">
      <w:pPr>
        <w:tabs>
          <w:tab w:val="left" w:pos="567"/>
          <w:tab w:val="left" w:pos="1985"/>
        </w:tabs>
        <w:ind w:right="34" w:firstLine="0"/>
        <w:rPr>
          <w:szCs w:val="24"/>
        </w:rPr>
      </w:pPr>
      <w:r w:rsidRPr="009F47FE">
        <w:rPr>
          <w:color w:val="000000"/>
          <w:szCs w:val="24"/>
        </w:rPr>
        <w:t xml:space="preserve">Право заключения </w:t>
      </w:r>
      <w:r w:rsidRPr="009F47FE">
        <w:rPr>
          <w:szCs w:val="24"/>
        </w:rPr>
        <w:t>Договора(</w:t>
      </w:r>
      <w:proofErr w:type="spellStart"/>
      <w:r w:rsidRPr="009F47FE">
        <w:rPr>
          <w:szCs w:val="24"/>
        </w:rPr>
        <w:t>ов</w:t>
      </w:r>
      <w:proofErr w:type="spellEnd"/>
      <w:r w:rsidRPr="009F47FE">
        <w:rPr>
          <w:szCs w:val="24"/>
        </w:rPr>
        <w:t xml:space="preserve">) на _____________________________________________________ </w:t>
      </w:r>
    </w:p>
    <w:p w14:paraId="48149FA8" w14:textId="77777777" w:rsidR="00FE33FF" w:rsidRPr="009F47FE" w:rsidRDefault="00FE33FF" w:rsidP="00FE33FF">
      <w:pPr>
        <w:tabs>
          <w:tab w:val="left" w:pos="567"/>
          <w:tab w:val="left" w:pos="1985"/>
        </w:tabs>
        <w:ind w:right="34" w:firstLine="0"/>
        <w:rPr>
          <w:szCs w:val="24"/>
          <w:vertAlign w:val="superscript"/>
        </w:rPr>
      </w:pPr>
      <w:r w:rsidRPr="009F47FE">
        <w:rPr>
          <w:szCs w:val="24"/>
          <w:vertAlign w:val="superscript"/>
        </w:rPr>
        <w:t xml:space="preserve">                                                                                                                     (краткое описание предлагаемой продукции, работ, услуг)</w:t>
      </w:r>
    </w:p>
    <w:p w14:paraId="5A3DCB5E" w14:textId="77777777" w:rsidR="00FE33FF" w:rsidRPr="009F47FE" w:rsidRDefault="00FE33FF" w:rsidP="002409E6">
      <w:pPr>
        <w:tabs>
          <w:tab w:val="left" w:pos="567"/>
          <w:tab w:val="left" w:pos="1985"/>
        </w:tabs>
        <w:ind w:right="34" w:firstLine="0"/>
        <w:rPr>
          <w:color w:val="000000"/>
          <w:szCs w:val="24"/>
        </w:rPr>
      </w:pPr>
    </w:p>
    <w:p w14:paraId="0FAFBF1A" w14:textId="77777777" w:rsidR="002409E6" w:rsidRPr="009F47FE" w:rsidRDefault="002409E6" w:rsidP="002409E6">
      <w:pPr>
        <w:tabs>
          <w:tab w:val="left" w:pos="567"/>
          <w:tab w:val="left" w:pos="1985"/>
        </w:tabs>
        <w:ind w:right="34" w:firstLine="0"/>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520"/>
        <w:gridCol w:w="2340"/>
        <w:gridCol w:w="1980"/>
        <w:gridCol w:w="1260"/>
        <w:gridCol w:w="1440"/>
      </w:tblGrid>
      <w:tr w:rsidR="00556F40" w:rsidRPr="009F47FE" w14:paraId="636D13DD" w14:textId="77777777" w:rsidTr="001901D8">
        <w:trPr>
          <w:cantSplit/>
          <w:tblHeader/>
        </w:trPr>
        <w:tc>
          <w:tcPr>
            <w:tcW w:w="720" w:type="dxa"/>
            <w:tcBorders>
              <w:top w:val="single" w:sz="4" w:space="0" w:color="auto"/>
              <w:left w:val="single" w:sz="4" w:space="0" w:color="auto"/>
              <w:bottom w:val="single" w:sz="4" w:space="0" w:color="auto"/>
              <w:right w:val="single" w:sz="4" w:space="0" w:color="auto"/>
            </w:tcBorders>
            <w:vAlign w:val="center"/>
            <w:hideMark/>
          </w:tcPr>
          <w:p w14:paraId="7519AA1F" w14:textId="77777777" w:rsidR="00556F40" w:rsidRPr="009F47FE" w:rsidRDefault="00556F40" w:rsidP="001901D8">
            <w:pPr>
              <w:tabs>
                <w:tab w:val="left" w:pos="567"/>
                <w:tab w:val="left" w:pos="1985"/>
              </w:tabs>
              <w:ind w:right="34" w:firstLine="0"/>
              <w:jc w:val="center"/>
            </w:pPr>
            <w:r w:rsidRPr="009F47FE">
              <w:t>№</w:t>
            </w:r>
          </w:p>
          <w:p w14:paraId="74A04BBD" w14:textId="77777777" w:rsidR="00556F40" w:rsidRPr="009F47FE" w:rsidRDefault="00556F40" w:rsidP="001901D8">
            <w:pPr>
              <w:tabs>
                <w:tab w:val="left" w:pos="567"/>
                <w:tab w:val="left" w:pos="1985"/>
              </w:tabs>
              <w:ind w:right="34" w:firstLine="0"/>
              <w:jc w:val="center"/>
            </w:pPr>
            <w:r w:rsidRPr="009F47FE">
              <w:t>п/п</w:t>
            </w:r>
          </w:p>
        </w:tc>
        <w:tc>
          <w:tcPr>
            <w:tcW w:w="2520" w:type="dxa"/>
            <w:tcBorders>
              <w:top w:val="single" w:sz="4" w:space="0" w:color="auto"/>
              <w:left w:val="single" w:sz="4" w:space="0" w:color="auto"/>
              <w:bottom w:val="single" w:sz="4" w:space="0" w:color="auto"/>
              <w:right w:val="single" w:sz="4" w:space="0" w:color="auto"/>
            </w:tcBorders>
            <w:vAlign w:val="center"/>
            <w:hideMark/>
          </w:tcPr>
          <w:p w14:paraId="448681D4" w14:textId="77777777" w:rsidR="00556F40" w:rsidRPr="009F47FE" w:rsidRDefault="00556F40" w:rsidP="001901D8">
            <w:pPr>
              <w:pStyle w:val="af4"/>
              <w:tabs>
                <w:tab w:val="left" w:pos="567"/>
                <w:tab w:val="left" w:pos="1985"/>
              </w:tabs>
              <w:spacing w:before="0" w:after="0"/>
              <w:ind w:left="0" w:right="34"/>
              <w:jc w:val="center"/>
            </w:pPr>
            <w:r w:rsidRPr="009F47FE">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2F78B4" w14:textId="77777777" w:rsidR="00556F40" w:rsidRPr="009F47FE" w:rsidRDefault="00556F40" w:rsidP="001901D8">
            <w:pPr>
              <w:pStyle w:val="af4"/>
              <w:tabs>
                <w:tab w:val="left" w:pos="567"/>
                <w:tab w:val="left" w:pos="1985"/>
              </w:tabs>
              <w:spacing w:before="0" w:after="0"/>
              <w:ind w:left="0" w:right="34"/>
              <w:jc w:val="center"/>
            </w:pPr>
            <w:r w:rsidRPr="009F47FE">
              <w:t xml:space="preserve">Заказчик </w:t>
            </w:r>
            <w:r w:rsidRPr="009F47FE">
              <w:br/>
              <w:t>(наименование, адрес, контактное лицо с указанием должности, контактные телефоны)</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33697A9" w14:textId="77777777" w:rsidR="00556F40" w:rsidRPr="009F47FE" w:rsidRDefault="00556F40" w:rsidP="001901D8">
            <w:pPr>
              <w:pStyle w:val="af4"/>
              <w:tabs>
                <w:tab w:val="left" w:pos="567"/>
                <w:tab w:val="left" w:pos="1985"/>
              </w:tabs>
              <w:spacing w:before="0" w:after="0"/>
              <w:ind w:left="0" w:right="34"/>
              <w:jc w:val="center"/>
            </w:pPr>
            <w:r w:rsidRPr="009F47FE">
              <w:t>Описание договора</w:t>
            </w:r>
            <w:r w:rsidRPr="009F47FE">
              <w:br/>
              <w:t>(описание основных условий договора (объемы, сроки, состав))</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0651B6B" w14:textId="77777777" w:rsidR="00556F40" w:rsidRPr="009F47FE" w:rsidRDefault="00556F40" w:rsidP="001901D8">
            <w:pPr>
              <w:pStyle w:val="af4"/>
              <w:tabs>
                <w:tab w:val="left" w:pos="567"/>
                <w:tab w:val="left" w:pos="1985"/>
              </w:tabs>
              <w:spacing w:before="0" w:after="0"/>
              <w:ind w:left="0" w:right="34"/>
              <w:jc w:val="center"/>
            </w:pPr>
            <w:r w:rsidRPr="009F47FE">
              <w:t>Сумма договора, рублей</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1D99670" w14:textId="77777777" w:rsidR="00556F40" w:rsidRPr="009F47FE" w:rsidRDefault="00556F40" w:rsidP="001901D8">
            <w:pPr>
              <w:pStyle w:val="af4"/>
              <w:tabs>
                <w:tab w:val="left" w:pos="567"/>
                <w:tab w:val="left" w:pos="1985"/>
              </w:tabs>
              <w:spacing w:before="0" w:after="0"/>
              <w:ind w:left="0" w:right="34"/>
              <w:jc w:val="center"/>
            </w:pPr>
            <w:r w:rsidRPr="009F47FE">
              <w:t>Сведения о рекламациях по перечисленным договорам</w:t>
            </w:r>
          </w:p>
        </w:tc>
      </w:tr>
      <w:tr w:rsidR="00556F40" w:rsidRPr="009F47FE" w14:paraId="60A12D41" w14:textId="77777777" w:rsidTr="001901D8">
        <w:trPr>
          <w:cantSplit/>
        </w:trPr>
        <w:tc>
          <w:tcPr>
            <w:tcW w:w="720" w:type="dxa"/>
            <w:tcBorders>
              <w:top w:val="single" w:sz="4" w:space="0" w:color="auto"/>
              <w:left w:val="single" w:sz="4" w:space="0" w:color="auto"/>
              <w:bottom w:val="single" w:sz="4" w:space="0" w:color="auto"/>
              <w:right w:val="single" w:sz="4" w:space="0" w:color="auto"/>
            </w:tcBorders>
            <w:vAlign w:val="center"/>
          </w:tcPr>
          <w:p w14:paraId="6A9FE292" w14:textId="77777777" w:rsidR="00556F40" w:rsidRPr="009F47FE" w:rsidRDefault="00556F40" w:rsidP="001901D8">
            <w:pPr>
              <w:widowControl/>
              <w:tabs>
                <w:tab w:val="left" w:pos="567"/>
                <w:tab w:val="left" w:pos="1985"/>
              </w:tabs>
              <w:ind w:right="34" w:firstLine="0"/>
              <w:jc w:val="center"/>
              <w:rPr>
                <w:lang w:val="en-US"/>
              </w:rPr>
            </w:pPr>
            <w:r w:rsidRPr="009F47FE">
              <w:rPr>
                <w:lang w:val="en-US"/>
              </w:rPr>
              <w:t>1</w:t>
            </w:r>
          </w:p>
        </w:tc>
        <w:tc>
          <w:tcPr>
            <w:tcW w:w="2520" w:type="dxa"/>
            <w:tcBorders>
              <w:top w:val="single" w:sz="4" w:space="0" w:color="auto"/>
              <w:left w:val="single" w:sz="4" w:space="0" w:color="auto"/>
              <w:bottom w:val="single" w:sz="4" w:space="0" w:color="auto"/>
              <w:right w:val="single" w:sz="4" w:space="0" w:color="auto"/>
            </w:tcBorders>
          </w:tcPr>
          <w:p w14:paraId="12C3DA5A" w14:textId="77777777" w:rsidR="00556F40" w:rsidRPr="009F47FE" w:rsidRDefault="00556F40" w:rsidP="001901D8">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14:paraId="7E9C63F7" w14:textId="77777777" w:rsidR="00556F40" w:rsidRPr="009F47FE" w:rsidRDefault="00556F40" w:rsidP="001901D8">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14:paraId="50B4008D" w14:textId="77777777" w:rsidR="00556F40" w:rsidRPr="009F47FE" w:rsidRDefault="00556F40" w:rsidP="001901D8">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14:paraId="24860AF3" w14:textId="77777777" w:rsidR="00556F40" w:rsidRPr="009F47FE" w:rsidRDefault="00556F40" w:rsidP="001901D8">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14:paraId="455ECB11" w14:textId="77777777" w:rsidR="00556F40" w:rsidRPr="009F47FE" w:rsidRDefault="00556F40" w:rsidP="001901D8">
            <w:pPr>
              <w:pStyle w:val="af7"/>
              <w:tabs>
                <w:tab w:val="left" w:pos="567"/>
                <w:tab w:val="left" w:pos="1985"/>
              </w:tabs>
              <w:spacing w:before="0" w:after="0"/>
              <w:ind w:left="0" w:right="34"/>
              <w:rPr>
                <w:sz w:val="22"/>
              </w:rPr>
            </w:pPr>
          </w:p>
        </w:tc>
      </w:tr>
      <w:tr w:rsidR="00556F40" w:rsidRPr="009F47FE" w14:paraId="6850C059" w14:textId="77777777" w:rsidTr="001901D8">
        <w:trPr>
          <w:cantSplit/>
        </w:trPr>
        <w:tc>
          <w:tcPr>
            <w:tcW w:w="720" w:type="dxa"/>
            <w:tcBorders>
              <w:top w:val="single" w:sz="4" w:space="0" w:color="auto"/>
              <w:left w:val="single" w:sz="4" w:space="0" w:color="auto"/>
              <w:bottom w:val="single" w:sz="4" w:space="0" w:color="auto"/>
              <w:right w:val="single" w:sz="4" w:space="0" w:color="auto"/>
            </w:tcBorders>
            <w:vAlign w:val="center"/>
          </w:tcPr>
          <w:p w14:paraId="22520DE7" w14:textId="77777777" w:rsidR="00556F40" w:rsidRPr="009F47FE" w:rsidRDefault="00556F40" w:rsidP="001901D8">
            <w:pPr>
              <w:widowControl/>
              <w:tabs>
                <w:tab w:val="left" w:pos="567"/>
                <w:tab w:val="left" w:pos="1985"/>
              </w:tabs>
              <w:ind w:right="34" w:firstLine="0"/>
              <w:jc w:val="center"/>
              <w:rPr>
                <w:lang w:val="en-US"/>
              </w:rPr>
            </w:pPr>
            <w:r w:rsidRPr="009F47FE">
              <w:rPr>
                <w:lang w:val="en-US"/>
              </w:rPr>
              <w:t>2</w:t>
            </w:r>
          </w:p>
        </w:tc>
        <w:tc>
          <w:tcPr>
            <w:tcW w:w="2520" w:type="dxa"/>
            <w:tcBorders>
              <w:top w:val="single" w:sz="4" w:space="0" w:color="auto"/>
              <w:left w:val="single" w:sz="4" w:space="0" w:color="auto"/>
              <w:bottom w:val="single" w:sz="4" w:space="0" w:color="auto"/>
              <w:right w:val="single" w:sz="4" w:space="0" w:color="auto"/>
            </w:tcBorders>
          </w:tcPr>
          <w:p w14:paraId="40EC10FD" w14:textId="77777777" w:rsidR="00556F40" w:rsidRPr="009F47FE" w:rsidRDefault="00556F40" w:rsidP="001901D8">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14:paraId="3B548AFC" w14:textId="77777777" w:rsidR="00556F40" w:rsidRPr="009F47FE" w:rsidRDefault="00556F40" w:rsidP="001901D8">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14:paraId="3564AD8E" w14:textId="77777777" w:rsidR="00556F40" w:rsidRPr="009F47FE" w:rsidRDefault="00556F40" w:rsidP="001901D8">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14:paraId="7262E96A" w14:textId="77777777" w:rsidR="00556F40" w:rsidRPr="009F47FE" w:rsidRDefault="00556F40" w:rsidP="001901D8">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14:paraId="57A176A0" w14:textId="77777777" w:rsidR="00556F40" w:rsidRPr="009F47FE" w:rsidRDefault="00556F40" w:rsidP="001901D8">
            <w:pPr>
              <w:pStyle w:val="af7"/>
              <w:tabs>
                <w:tab w:val="left" w:pos="567"/>
                <w:tab w:val="left" w:pos="1985"/>
              </w:tabs>
              <w:spacing w:before="0" w:after="0"/>
              <w:ind w:left="0" w:right="34"/>
              <w:rPr>
                <w:sz w:val="22"/>
              </w:rPr>
            </w:pPr>
          </w:p>
        </w:tc>
      </w:tr>
      <w:tr w:rsidR="00556F40" w:rsidRPr="009F47FE" w14:paraId="2C5C8846" w14:textId="77777777" w:rsidTr="001901D8">
        <w:trPr>
          <w:cantSplit/>
        </w:trPr>
        <w:tc>
          <w:tcPr>
            <w:tcW w:w="720" w:type="dxa"/>
            <w:tcBorders>
              <w:top w:val="single" w:sz="4" w:space="0" w:color="auto"/>
              <w:left w:val="single" w:sz="4" w:space="0" w:color="auto"/>
              <w:bottom w:val="single" w:sz="4" w:space="0" w:color="auto"/>
              <w:right w:val="single" w:sz="4" w:space="0" w:color="auto"/>
            </w:tcBorders>
            <w:vAlign w:val="center"/>
          </w:tcPr>
          <w:p w14:paraId="7CF00991" w14:textId="77777777" w:rsidR="00556F40" w:rsidRPr="009F47FE" w:rsidRDefault="00556F40" w:rsidP="001901D8">
            <w:pPr>
              <w:widowControl/>
              <w:tabs>
                <w:tab w:val="left" w:pos="567"/>
                <w:tab w:val="left" w:pos="1985"/>
              </w:tabs>
              <w:ind w:right="34" w:firstLine="0"/>
              <w:jc w:val="center"/>
              <w:rPr>
                <w:lang w:val="en-US"/>
              </w:rPr>
            </w:pPr>
            <w:r w:rsidRPr="009F47FE">
              <w:rPr>
                <w:lang w:val="en-US"/>
              </w:rPr>
              <w:t>3</w:t>
            </w:r>
          </w:p>
        </w:tc>
        <w:tc>
          <w:tcPr>
            <w:tcW w:w="2520" w:type="dxa"/>
            <w:tcBorders>
              <w:top w:val="single" w:sz="4" w:space="0" w:color="auto"/>
              <w:left w:val="single" w:sz="4" w:space="0" w:color="auto"/>
              <w:bottom w:val="single" w:sz="4" w:space="0" w:color="auto"/>
              <w:right w:val="single" w:sz="4" w:space="0" w:color="auto"/>
            </w:tcBorders>
          </w:tcPr>
          <w:p w14:paraId="1FAC0DD1" w14:textId="77777777" w:rsidR="00556F40" w:rsidRPr="009F47FE" w:rsidRDefault="00556F40" w:rsidP="001901D8">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14:paraId="269AD46F" w14:textId="77777777" w:rsidR="00556F40" w:rsidRPr="009F47FE" w:rsidRDefault="00556F40" w:rsidP="001901D8">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14:paraId="1CD46112" w14:textId="77777777" w:rsidR="00556F40" w:rsidRPr="009F47FE" w:rsidRDefault="00556F40" w:rsidP="001901D8">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14:paraId="1A9CB29A" w14:textId="77777777" w:rsidR="00556F40" w:rsidRPr="009F47FE" w:rsidRDefault="00556F40" w:rsidP="001901D8">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14:paraId="087C873B" w14:textId="77777777" w:rsidR="00556F40" w:rsidRPr="009F47FE" w:rsidRDefault="00556F40" w:rsidP="001901D8">
            <w:pPr>
              <w:pStyle w:val="af7"/>
              <w:tabs>
                <w:tab w:val="left" w:pos="567"/>
                <w:tab w:val="left" w:pos="1985"/>
              </w:tabs>
              <w:spacing w:before="0" w:after="0"/>
              <w:ind w:left="0" w:right="34"/>
              <w:rPr>
                <w:sz w:val="22"/>
              </w:rPr>
            </w:pPr>
          </w:p>
        </w:tc>
      </w:tr>
      <w:tr w:rsidR="00556F40" w:rsidRPr="009F47FE" w14:paraId="7ECA27D3" w14:textId="77777777" w:rsidTr="001901D8">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14:paraId="74E4B4DA" w14:textId="77777777" w:rsidR="00556F40" w:rsidRPr="009F47FE" w:rsidRDefault="00556F40" w:rsidP="001901D8">
            <w:pPr>
              <w:pStyle w:val="af7"/>
              <w:tabs>
                <w:tab w:val="left" w:pos="567"/>
                <w:tab w:val="left" w:pos="1985"/>
              </w:tabs>
              <w:spacing w:before="0" w:after="0"/>
              <w:ind w:left="0" w:right="34"/>
              <w:jc w:val="center"/>
              <w:rPr>
                <w:sz w:val="22"/>
              </w:rPr>
            </w:pPr>
            <w:r w:rsidRPr="009F47FE">
              <w:rPr>
                <w:sz w:val="22"/>
              </w:rPr>
              <w:t>…</w:t>
            </w:r>
          </w:p>
        </w:tc>
        <w:tc>
          <w:tcPr>
            <w:tcW w:w="2520" w:type="dxa"/>
            <w:tcBorders>
              <w:top w:val="single" w:sz="4" w:space="0" w:color="auto"/>
              <w:left w:val="single" w:sz="4" w:space="0" w:color="auto"/>
              <w:bottom w:val="single" w:sz="4" w:space="0" w:color="auto"/>
              <w:right w:val="single" w:sz="4" w:space="0" w:color="auto"/>
            </w:tcBorders>
          </w:tcPr>
          <w:p w14:paraId="04FAFDB8" w14:textId="77777777" w:rsidR="00556F40" w:rsidRPr="009F47FE" w:rsidRDefault="00556F40" w:rsidP="001901D8">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14:paraId="2BE42C53" w14:textId="77777777" w:rsidR="00556F40" w:rsidRPr="009F47FE" w:rsidRDefault="00556F40" w:rsidP="001901D8">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14:paraId="6B8533A2" w14:textId="77777777" w:rsidR="00556F40" w:rsidRPr="009F47FE" w:rsidRDefault="00556F40" w:rsidP="001901D8">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14:paraId="701AB2A1" w14:textId="77777777" w:rsidR="00556F40" w:rsidRPr="009F47FE" w:rsidRDefault="00556F40" w:rsidP="001901D8">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14:paraId="4B43B02A" w14:textId="77777777" w:rsidR="00556F40" w:rsidRPr="009F47FE" w:rsidRDefault="00556F40" w:rsidP="001901D8">
            <w:pPr>
              <w:pStyle w:val="af7"/>
              <w:tabs>
                <w:tab w:val="left" w:pos="567"/>
                <w:tab w:val="left" w:pos="1985"/>
              </w:tabs>
              <w:spacing w:before="0" w:after="0"/>
              <w:ind w:left="0" w:right="34"/>
              <w:rPr>
                <w:sz w:val="22"/>
              </w:rPr>
            </w:pPr>
          </w:p>
        </w:tc>
      </w:tr>
      <w:tr w:rsidR="00556F40" w:rsidRPr="009F47FE" w14:paraId="727EE981" w14:textId="77777777" w:rsidTr="001901D8">
        <w:trPr>
          <w:cantSplit/>
        </w:trPr>
        <w:tc>
          <w:tcPr>
            <w:tcW w:w="7560" w:type="dxa"/>
            <w:gridSpan w:val="4"/>
            <w:tcBorders>
              <w:top w:val="single" w:sz="4" w:space="0" w:color="auto"/>
              <w:left w:val="single" w:sz="4" w:space="0" w:color="auto"/>
              <w:bottom w:val="single" w:sz="4" w:space="0" w:color="auto"/>
              <w:right w:val="single" w:sz="4" w:space="0" w:color="auto"/>
            </w:tcBorders>
            <w:vAlign w:val="center"/>
            <w:hideMark/>
          </w:tcPr>
          <w:p w14:paraId="2C66D16D" w14:textId="77777777" w:rsidR="00556F40" w:rsidRPr="009F47FE" w:rsidRDefault="00556F40" w:rsidP="001901D8">
            <w:pPr>
              <w:pStyle w:val="af7"/>
              <w:tabs>
                <w:tab w:val="left" w:pos="567"/>
                <w:tab w:val="left" w:pos="1985"/>
              </w:tabs>
              <w:spacing w:before="0" w:after="0"/>
              <w:ind w:left="0" w:right="34"/>
              <w:jc w:val="center"/>
              <w:rPr>
                <w:b/>
                <w:sz w:val="22"/>
              </w:rPr>
            </w:pPr>
            <w:r w:rsidRPr="009F47FE">
              <w:rPr>
                <w:b/>
                <w:sz w:val="22"/>
              </w:rPr>
              <w:t>ИТОГО за полный год [</w:t>
            </w:r>
            <w:r w:rsidRPr="009F47FE">
              <w:rPr>
                <w:rStyle w:val="aff2"/>
                <w:bCs w:val="0"/>
                <w:sz w:val="22"/>
              </w:rPr>
              <w:t>указать год, например, «2022»</w:t>
            </w:r>
            <w:r w:rsidRPr="009F47FE">
              <w:rPr>
                <w:b/>
                <w:sz w:val="22"/>
              </w:rPr>
              <w:t>]</w:t>
            </w:r>
          </w:p>
        </w:tc>
        <w:tc>
          <w:tcPr>
            <w:tcW w:w="1260" w:type="dxa"/>
            <w:tcBorders>
              <w:top w:val="single" w:sz="4" w:space="0" w:color="auto"/>
              <w:left w:val="single" w:sz="4" w:space="0" w:color="auto"/>
              <w:bottom w:val="single" w:sz="4" w:space="0" w:color="auto"/>
              <w:right w:val="single" w:sz="4" w:space="0" w:color="auto"/>
            </w:tcBorders>
          </w:tcPr>
          <w:p w14:paraId="7F7CFB2A" w14:textId="77777777" w:rsidR="00556F40" w:rsidRPr="009F47FE" w:rsidRDefault="00556F40" w:rsidP="001901D8">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14:paraId="78BC7FC7" w14:textId="77777777" w:rsidR="00556F40" w:rsidRPr="009F47FE" w:rsidRDefault="00556F40" w:rsidP="001901D8">
            <w:pPr>
              <w:pStyle w:val="af7"/>
              <w:tabs>
                <w:tab w:val="left" w:pos="567"/>
                <w:tab w:val="left" w:pos="1985"/>
              </w:tabs>
              <w:spacing w:before="0" w:after="0"/>
              <w:ind w:left="0" w:right="34"/>
              <w:jc w:val="center"/>
              <w:rPr>
                <w:b/>
                <w:sz w:val="22"/>
              </w:rPr>
            </w:pPr>
            <w:r w:rsidRPr="009F47FE">
              <w:rPr>
                <w:b/>
                <w:sz w:val="22"/>
              </w:rPr>
              <w:t>х</w:t>
            </w:r>
          </w:p>
        </w:tc>
      </w:tr>
      <w:tr w:rsidR="00556F40" w:rsidRPr="009F47FE" w14:paraId="4A91DB14" w14:textId="77777777" w:rsidTr="001901D8">
        <w:trPr>
          <w:cantSplit/>
        </w:trPr>
        <w:tc>
          <w:tcPr>
            <w:tcW w:w="720" w:type="dxa"/>
            <w:tcBorders>
              <w:top w:val="single" w:sz="4" w:space="0" w:color="auto"/>
              <w:left w:val="single" w:sz="4" w:space="0" w:color="auto"/>
              <w:bottom w:val="single" w:sz="4" w:space="0" w:color="auto"/>
              <w:right w:val="single" w:sz="4" w:space="0" w:color="auto"/>
            </w:tcBorders>
            <w:vAlign w:val="center"/>
          </w:tcPr>
          <w:p w14:paraId="09D0EF94" w14:textId="77777777" w:rsidR="00556F40" w:rsidRPr="009F47FE" w:rsidRDefault="00556F40" w:rsidP="00556F40">
            <w:pPr>
              <w:widowControl/>
              <w:tabs>
                <w:tab w:val="left" w:pos="567"/>
                <w:tab w:val="left" w:pos="1985"/>
              </w:tabs>
              <w:ind w:right="34" w:firstLine="0"/>
              <w:jc w:val="center"/>
            </w:pPr>
            <w:r w:rsidRPr="009F47FE">
              <w:rPr>
                <w:lang w:val="en-US"/>
              </w:rPr>
              <w:t>1</w:t>
            </w:r>
          </w:p>
        </w:tc>
        <w:tc>
          <w:tcPr>
            <w:tcW w:w="2520" w:type="dxa"/>
            <w:tcBorders>
              <w:top w:val="single" w:sz="4" w:space="0" w:color="auto"/>
              <w:left w:val="single" w:sz="4" w:space="0" w:color="auto"/>
              <w:bottom w:val="single" w:sz="4" w:space="0" w:color="auto"/>
              <w:right w:val="single" w:sz="4" w:space="0" w:color="auto"/>
            </w:tcBorders>
          </w:tcPr>
          <w:p w14:paraId="2F83C208" w14:textId="77777777" w:rsidR="00556F40" w:rsidRPr="009F47FE" w:rsidRDefault="00556F40" w:rsidP="001901D8">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14:paraId="6CB76866" w14:textId="77777777" w:rsidR="00556F40" w:rsidRPr="009F47FE" w:rsidRDefault="00556F40" w:rsidP="001901D8">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14:paraId="532CF36F" w14:textId="77777777" w:rsidR="00556F40" w:rsidRPr="009F47FE" w:rsidRDefault="00556F40" w:rsidP="001901D8">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14:paraId="7E83D631" w14:textId="77777777" w:rsidR="00556F40" w:rsidRPr="009F47FE" w:rsidRDefault="00556F40" w:rsidP="001901D8">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14:paraId="22BD1315" w14:textId="77777777" w:rsidR="00556F40" w:rsidRPr="009F47FE" w:rsidRDefault="00556F40" w:rsidP="001901D8">
            <w:pPr>
              <w:pStyle w:val="af7"/>
              <w:tabs>
                <w:tab w:val="left" w:pos="567"/>
                <w:tab w:val="left" w:pos="1985"/>
              </w:tabs>
              <w:spacing w:before="0" w:after="0"/>
              <w:ind w:left="0" w:right="34"/>
              <w:rPr>
                <w:sz w:val="22"/>
              </w:rPr>
            </w:pPr>
          </w:p>
        </w:tc>
      </w:tr>
      <w:tr w:rsidR="00556F40" w:rsidRPr="009F47FE" w14:paraId="60B870F0" w14:textId="77777777" w:rsidTr="001901D8">
        <w:trPr>
          <w:cantSplit/>
        </w:trPr>
        <w:tc>
          <w:tcPr>
            <w:tcW w:w="720" w:type="dxa"/>
            <w:tcBorders>
              <w:top w:val="single" w:sz="4" w:space="0" w:color="auto"/>
              <w:left w:val="single" w:sz="4" w:space="0" w:color="auto"/>
              <w:bottom w:val="single" w:sz="4" w:space="0" w:color="auto"/>
              <w:right w:val="single" w:sz="4" w:space="0" w:color="auto"/>
            </w:tcBorders>
            <w:vAlign w:val="center"/>
          </w:tcPr>
          <w:p w14:paraId="588E6EEC" w14:textId="77777777" w:rsidR="00556F40" w:rsidRPr="009F47FE" w:rsidRDefault="00556F40" w:rsidP="00556F40">
            <w:pPr>
              <w:widowControl/>
              <w:tabs>
                <w:tab w:val="left" w:pos="567"/>
                <w:tab w:val="left" w:pos="1985"/>
              </w:tabs>
              <w:ind w:right="34" w:firstLine="0"/>
              <w:jc w:val="center"/>
            </w:pPr>
            <w:r w:rsidRPr="009F47FE">
              <w:rPr>
                <w:lang w:val="en-US"/>
              </w:rPr>
              <w:t>2</w:t>
            </w:r>
          </w:p>
        </w:tc>
        <w:tc>
          <w:tcPr>
            <w:tcW w:w="2520" w:type="dxa"/>
            <w:tcBorders>
              <w:top w:val="single" w:sz="4" w:space="0" w:color="auto"/>
              <w:left w:val="single" w:sz="4" w:space="0" w:color="auto"/>
              <w:bottom w:val="single" w:sz="4" w:space="0" w:color="auto"/>
              <w:right w:val="single" w:sz="4" w:space="0" w:color="auto"/>
            </w:tcBorders>
          </w:tcPr>
          <w:p w14:paraId="6B4239B6" w14:textId="77777777" w:rsidR="00556F40" w:rsidRPr="009F47FE" w:rsidRDefault="00556F40" w:rsidP="001901D8">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14:paraId="66ACDD1F" w14:textId="77777777" w:rsidR="00556F40" w:rsidRPr="009F47FE" w:rsidRDefault="00556F40" w:rsidP="001901D8">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14:paraId="10ABDE95" w14:textId="77777777" w:rsidR="00556F40" w:rsidRPr="009F47FE" w:rsidRDefault="00556F40" w:rsidP="001901D8">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14:paraId="2C86B852" w14:textId="77777777" w:rsidR="00556F40" w:rsidRPr="009F47FE" w:rsidRDefault="00556F40" w:rsidP="001901D8">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14:paraId="4759F27D" w14:textId="77777777" w:rsidR="00556F40" w:rsidRPr="009F47FE" w:rsidRDefault="00556F40" w:rsidP="001901D8">
            <w:pPr>
              <w:pStyle w:val="af7"/>
              <w:tabs>
                <w:tab w:val="left" w:pos="567"/>
                <w:tab w:val="left" w:pos="1985"/>
              </w:tabs>
              <w:spacing w:before="0" w:after="0"/>
              <w:ind w:left="0" w:right="34"/>
              <w:rPr>
                <w:sz w:val="22"/>
              </w:rPr>
            </w:pPr>
          </w:p>
        </w:tc>
      </w:tr>
      <w:tr w:rsidR="00556F40" w:rsidRPr="009F47FE" w14:paraId="17A55959" w14:textId="77777777" w:rsidTr="001901D8">
        <w:trPr>
          <w:cantSplit/>
        </w:trPr>
        <w:tc>
          <w:tcPr>
            <w:tcW w:w="720" w:type="dxa"/>
            <w:tcBorders>
              <w:top w:val="single" w:sz="4" w:space="0" w:color="auto"/>
              <w:left w:val="single" w:sz="4" w:space="0" w:color="auto"/>
              <w:bottom w:val="single" w:sz="4" w:space="0" w:color="auto"/>
              <w:right w:val="single" w:sz="4" w:space="0" w:color="auto"/>
            </w:tcBorders>
            <w:vAlign w:val="center"/>
          </w:tcPr>
          <w:p w14:paraId="1ED184A0" w14:textId="77777777" w:rsidR="00556F40" w:rsidRPr="009F47FE" w:rsidRDefault="00556F40" w:rsidP="00556F40">
            <w:pPr>
              <w:widowControl/>
              <w:tabs>
                <w:tab w:val="left" w:pos="567"/>
                <w:tab w:val="left" w:pos="1985"/>
              </w:tabs>
              <w:ind w:right="34" w:firstLine="0"/>
              <w:jc w:val="center"/>
            </w:pPr>
            <w:r w:rsidRPr="009F47FE">
              <w:rPr>
                <w:lang w:val="en-US"/>
              </w:rPr>
              <w:t>3</w:t>
            </w:r>
          </w:p>
        </w:tc>
        <w:tc>
          <w:tcPr>
            <w:tcW w:w="2520" w:type="dxa"/>
            <w:tcBorders>
              <w:top w:val="single" w:sz="4" w:space="0" w:color="auto"/>
              <w:left w:val="single" w:sz="4" w:space="0" w:color="auto"/>
              <w:bottom w:val="single" w:sz="4" w:space="0" w:color="auto"/>
              <w:right w:val="single" w:sz="4" w:space="0" w:color="auto"/>
            </w:tcBorders>
          </w:tcPr>
          <w:p w14:paraId="66D9B501" w14:textId="77777777" w:rsidR="00556F40" w:rsidRPr="009F47FE" w:rsidRDefault="00556F40" w:rsidP="001901D8">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14:paraId="4901E11F" w14:textId="77777777" w:rsidR="00556F40" w:rsidRPr="009F47FE" w:rsidRDefault="00556F40" w:rsidP="001901D8">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14:paraId="68264278" w14:textId="77777777" w:rsidR="00556F40" w:rsidRPr="009F47FE" w:rsidRDefault="00556F40" w:rsidP="001901D8">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14:paraId="1ED0D820" w14:textId="77777777" w:rsidR="00556F40" w:rsidRPr="009F47FE" w:rsidRDefault="00556F40" w:rsidP="001901D8">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14:paraId="4D0017FE" w14:textId="77777777" w:rsidR="00556F40" w:rsidRPr="009F47FE" w:rsidRDefault="00556F40" w:rsidP="001901D8">
            <w:pPr>
              <w:pStyle w:val="af7"/>
              <w:tabs>
                <w:tab w:val="left" w:pos="567"/>
                <w:tab w:val="left" w:pos="1985"/>
              </w:tabs>
              <w:spacing w:before="0" w:after="0"/>
              <w:ind w:left="0" w:right="34"/>
              <w:rPr>
                <w:sz w:val="22"/>
              </w:rPr>
            </w:pPr>
          </w:p>
        </w:tc>
      </w:tr>
      <w:tr w:rsidR="00556F40" w:rsidRPr="009F47FE" w14:paraId="28DB2D06" w14:textId="77777777" w:rsidTr="001901D8">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14:paraId="3D61584A" w14:textId="77777777" w:rsidR="00556F40" w:rsidRPr="009F47FE" w:rsidRDefault="00556F40" w:rsidP="00556F40">
            <w:pPr>
              <w:pStyle w:val="af7"/>
              <w:tabs>
                <w:tab w:val="left" w:pos="567"/>
                <w:tab w:val="left" w:pos="1985"/>
              </w:tabs>
              <w:spacing w:before="0" w:after="0"/>
              <w:ind w:left="0" w:right="34"/>
              <w:jc w:val="center"/>
              <w:rPr>
                <w:sz w:val="22"/>
              </w:rPr>
            </w:pPr>
            <w:r w:rsidRPr="009F47FE">
              <w:rPr>
                <w:sz w:val="22"/>
              </w:rPr>
              <w:t>…</w:t>
            </w:r>
          </w:p>
        </w:tc>
        <w:tc>
          <w:tcPr>
            <w:tcW w:w="2520" w:type="dxa"/>
            <w:tcBorders>
              <w:top w:val="single" w:sz="4" w:space="0" w:color="auto"/>
              <w:left w:val="single" w:sz="4" w:space="0" w:color="auto"/>
              <w:bottom w:val="single" w:sz="4" w:space="0" w:color="auto"/>
              <w:right w:val="single" w:sz="4" w:space="0" w:color="auto"/>
            </w:tcBorders>
          </w:tcPr>
          <w:p w14:paraId="5A84E81F" w14:textId="77777777" w:rsidR="00556F40" w:rsidRPr="009F47FE" w:rsidRDefault="00556F40" w:rsidP="001901D8">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14:paraId="37C9D3EA" w14:textId="77777777" w:rsidR="00556F40" w:rsidRPr="009F47FE" w:rsidRDefault="00556F40" w:rsidP="001901D8">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14:paraId="54D38C00" w14:textId="77777777" w:rsidR="00556F40" w:rsidRPr="009F47FE" w:rsidRDefault="00556F40" w:rsidP="001901D8">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14:paraId="52AECD97" w14:textId="77777777" w:rsidR="00556F40" w:rsidRPr="009F47FE" w:rsidRDefault="00556F40" w:rsidP="001901D8">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14:paraId="171201C9" w14:textId="77777777" w:rsidR="00556F40" w:rsidRPr="009F47FE" w:rsidRDefault="00556F40" w:rsidP="001901D8">
            <w:pPr>
              <w:pStyle w:val="af7"/>
              <w:tabs>
                <w:tab w:val="left" w:pos="567"/>
                <w:tab w:val="left" w:pos="1985"/>
              </w:tabs>
              <w:spacing w:before="0" w:after="0"/>
              <w:ind w:left="0" w:right="34"/>
              <w:rPr>
                <w:sz w:val="22"/>
              </w:rPr>
            </w:pPr>
          </w:p>
        </w:tc>
      </w:tr>
      <w:tr w:rsidR="00556F40" w:rsidRPr="009F47FE" w14:paraId="68066B47" w14:textId="77777777" w:rsidTr="001901D8">
        <w:trPr>
          <w:cantSplit/>
        </w:trPr>
        <w:tc>
          <w:tcPr>
            <w:tcW w:w="7560" w:type="dxa"/>
            <w:gridSpan w:val="4"/>
            <w:tcBorders>
              <w:top w:val="single" w:sz="4" w:space="0" w:color="auto"/>
              <w:left w:val="single" w:sz="4" w:space="0" w:color="auto"/>
              <w:bottom w:val="single" w:sz="4" w:space="0" w:color="auto"/>
              <w:right w:val="single" w:sz="4" w:space="0" w:color="auto"/>
            </w:tcBorders>
            <w:vAlign w:val="center"/>
            <w:hideMark/>
          </w:tcPr>
          <w:p w14:paraId="7B5B1113" w14:textId="77777777" w:rsidR="00556F40" w:rsidRPr="009F47FE" w:rsidRDefault="00556F40" w:rsidP="00556F40">
            <w:pPr>
              <w:pStyle w:val="af7"/>
              <w:tabs>
                <w:tab w:val="left" w:pos="567"/>
                <w:tab w:val="left" w:pos="1985"/>
              </w:tabs>
              <w:spacing w:before="0" w:after="0"/>
              <w:ind w:left="0" w:right="34"/>
              <w:jc w:val="center"/>
              <w:rPr>
                <w:b/>
                <w:sz w:val="22"/>
              </w:rPr>
            </w:pPr>
            <w:r w:rsidRPr="009F47FE">
              <w:rPr>
                <w:b/>
                <w:sz w:val="22"/>
              </w:rPr>
              <w:t>ИТОГО за полный год [</w:t>
            </w:r>
            <w:r w:rsidRPr="009F47FE">
              <w:rPr>
                <w:rStyle w:val="aff2"/>
                <w:bCs w:val="0"/>
                <w:sz w:val="22"/>
              </w:rPr>
              <w:t>указать год, например, «2023»</w:t>
            </w:r>
            <w:r w:rsidRPr="009F47FE">
              <w:rPr>
                <w:b/>
                <w:sz w:val="22"/>
              </w:rPr>
              <w:t>]</w:t>
            </w:r>
          </w:p>
        </w:tc>
        <w:tc>
          <w:tcPr>
            <w:tcW w:w="1260" w:type="dxa"/>
            <w:tcBorders>
              <w:top w:val="single" w:sz="4" w:space="0" w:color="auto"/>
              <w:left w:val="single" w:sz="4" w:space="0" w:color="auto"/>
              <w:bottom w:val="single" w:sz="4" w:space="0" w:color="auto"/>
              <w:right w:val="single" w:sz="4" w:space="0" w:color="auto"/>
            </w:tcBorders>
          </w:tcPr>
          <w:p w14:paraId="6FAAF432" w14:textId="77777777" w:rsidR="00556F40" w:rsidRPr="009F47FE" w:rsidRDefault="00556F40" w:rsidP="001901D8">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14:paraId="0C670A65" w14:textId="77777777" w:rsidR="00556F40" w:rsidRPr="009F47FE" w:rsidRDefault="00556F40" w:rsidP="001901D8">
            <w:pPr>
              <w:pStyle w:val="af7"/>
              <w:tabs>
                <w:tab w:val="left" w:pos="567"/>
                <w:tab w:val="left" w:pos="1985"/>
              </w:tabs>
              <w:spacing w:before="0" w:after="0"/>
              <w:ind w:left="0" w:right="34"/>
              <w:jc w:val="center"/>
              <w:rPr>
                <w:b/>
                <w:sz w:val="22"/>
              </w:rPr>
            </w:pPr>
            <w:r w:rsidRPr="009F47FE">
              <w:rPr>
                <w:b/>
                <w:sz w:val="22"/>
              </w:rPr>
              <w:t>х</w:t>
            </w:r>
          </w:p>
        </w:tc>
      </w:tr>
      <w:tr w:rsidR="00556F40" w:rsidRPr="009F47FE" w14:paraId="6B851F28" w14:textId="77777777" w:rsidTr="001901D8">
        <w:trPr>
          <w:cantSplit/>
        </w:trPr>
        <w:tc>
          <w:tcPr>
            <w:tcW w:w="720" w:type="dxa"/>
            <w:tcBorders>
              <w:top w:val="single" w:sz="4" w:space="0" w:color="auto"/>
              <w:left w:val="single" w:sz="4" w:space="0" w:color="auto"/>
              <w:bottom w:val="single" w:sz="4" w:space="0" w:color="auto"/>
              <w:right w:val="single" w:sz="4" w:space="0" w:color="auto"/>
            </w:tcBorders>
            <w:vAlign w:val="center"/>
          </w:tcPr>
          <w:p w14:paraId="594E7189" w14:textId="77777777" w:rsidR="00556F40" w:rsidRPr="009F47FE" w:rsidRDefault="00556F40" w:rsidP="00556F40">
            <w:pPr>
              <w:widowControl/>
              <w:tabs>
                <w:tab w:val="left" w:pos="567"/>
                <w:tab w:val="left" w:pos="1985"/>
              </w:tabs>
              <w:ind w:right="34" w:firstLine="0"/>
              <w:jc w:val="center"/>
            </w:pPr>
            <w:r w:rsidRPr="009F47FE">
              <w:rPr>
                <w:lang w:val="en-US"/>
              </w:rPr>
              <w:t>1</w:t>
            </w:r>
          </w:p>
        </w:tc>
        <w:tc>
          <w:tcPr>
            <w:tcW w:w="2520" w:type="dxa"/>
            <w:tcBorders>
              <w:top w:val="single" w:sz="4" w:space="0" w:color="auto"/>
              <w:left w:val="single" w:sz="4" w:space="0" w:color="auto"/>
              <w:bottom w:val="single" w:sz="4" w:space="0" w:color="auto"/>
              <w:right w:val="single" w:sz="4" w:space="0" w:color="auto"/>
            </w:tcBorders>
          </w:tcPr>
          <w:p w14:paraId="31668071" w14:textId="77777777" w:rsidR="00556F40" w:rsidRPr="009F47FE" w:rsidRDefault="00556F40" w:rsidP="001901D8">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14:paraId="445A4990" w14:textId="77777777" w:rsidR="00556F40" w:rsidRPr="009F47FE" w:rsidRDefault="00556F40" w:rsidP="001901D8">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14:paraId="56C50356" w14:textId="77777777" w:rsidR="00556F40" w:rsidRPr="009F47FE" w:rsidRDefault="00556F40" w:rsidP="001901D8">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14:paraId="5F1DD4E7" w14:textId="77777777" w:rsidR="00556F40" w:rsidRPr="009F47FE" w:rsidRDefault="00556F40" w:rsidP="001901D8">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14:paraId="167D99E2" w14:textId="77777777" w:rsidR="00556F40" w:rsidRPr="009F47FE" w:rsidRDefault="00556F40" w:rsidP="001901D8">
            <w:pPr>
              <w:pStyle w:val="af7"/>
              <w:tabs>
                <w:tab w:val="left" w:pos="567"/>
                <w:tab w:val="left" w:pos="1985"/>
              </w:tabs>
              <w:spacing w:before="0" w:after="0"/>
              <w:ind w:left="0" w:right="34"/>
              <w:jc w:val="center"/>
              <w:rPr>
                <w:sz w:val="22"/>
              </w:rPr>
            </w:pPr>
          </w:p>
        </w:tc>
      </w:tr>
      <w:tr w:rsidR="00556F40" w:rsidRPr="009F47FE" w14:paraId="6548125D" w14:textId="77777777" w:rsidTr="001901D8">
        <w:trPr>
          <w:cantSplit/>
        </w:trPr>
        <w:tc>
          <w:tcPr>
            <w:tcW w:w="720" w:type="dxa"/>
            <w:tcBorders>
              <w:top w:val="single" w:sz="4" w:space="0" w:color="auto"/>
              <w:left w:val="single" w:sz="4" w:space="0" w:color="auto"/>
              <w:bottom w:val="single" w:sz="4" w:space="0" w:color="auto"/>
              <w:right w:val="single" w:sz="4" w:space="0" w:color="auto"/>
            </w:tcBorders>
            <w:vAlign w:val="center"/>
          </w:tcPr>
          <w:p w14:paraId="6D093A3D" w14:textId="77777777" w:rsidR="00556F40" w:rsidRPr="009F47FE" w:rsidRDefault="00556F40" w:rsidP="00556F40">
            <w:pPr>
              <w:widowControl/>
              <w:tabs>
                <w:tab w:val="left" w:pos="567"/>
                <w:tab w:val="left" w:pos="1985"/>
              </w:tabs>
              <w:ind w:right="34" w:firstLine="0"/>
              <w:jc w:val="center"/>
            </w:pPr>
            <w:r w:rsidRPr="009F47FE">
              <w:rPr>
                <w:lang w:val="en-US"/>
              </w:rPr>
              <w:t>2</w:t>
            </w:r>
          </w:p>
        </w:tc>
        <w:tc>
          <w:tcPr>
            <w:tcW w:w="2520" w:type="dxa"/>
            <w:tcBorders>
              <w:top w:val="single" w:sz="4" w:space="0" w:color="auto"/>
              <w:left w:val="single" w:sz="4" w:space="0" w:color="auto"/>
              <w:bottom w:val="single" w:sz="4" w:space="0" w:color="auto"/>
              <w:right w:val="single" w:sz="4" w:space="0" w:color="auto"/>
            </w:tcBorders>
          </w:tcPr>
          <w:p w14:paraId="160C27FB" w14:textId="77777777" w:rsidR="00556F40" w:rsidRPr="009F47FE" w:rsidRDefault="00556F40" w:rsidP="001901D8">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14:paraId="6B66785C" w14:textId="77777777" w:rsidR="00556F40" w:rsidRPr="009F47FE" w:rsidRDefault="00556F40" w:rsidP="001901D8">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14:paraId="552459C1" w14:textId="77777777" w:rsidR="00556F40" w:rsidRPr="009F47FE" w:rsidRDefault="00556F40" w:rsidP="001901D8">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14:paraId="6E943686" w14:textId="77777777" w:rsidR="00556F40" w:rsidRPr="009F47FE" w:rsidRDefault="00556F40" w:rsidP="001901D8">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14:paraId="46FCA4B8" w14:textId="77777777" w:rsidR="00556F40" w:rsidRPr="009F47FE" w:rsidRDefault="00556F40" w:rsidP="001901D8">
            <w:pPr>
              <w:pStyle w:val="af7"/>
              <w:tabs>
                <w:tab w:val="left" w:pos="567"/>
                <w:tab w:val="left" w:pos="1985"/>
              </w:tabs>
              <w:spacing w:before="0" w:after="0"/>
              <w:ind w:left="0" w:right="34"/>
              <w:jc w:val="center"/>
              <w:rPr>
                <w:sz w:val="22"/>
              </w:rPr>
            </w:pPr>
          </w:p>
        </w:tc>
      </w:tr>
      <w:tr w:rsidR="00556F40" w:rsidRPr="009F47FE" w14:paraId="7201A69C" w14:textId="77777777" w:rsidTr="001901D8">
        <w:trPr>
          <w:cantSplit/>
        </w:trPr>
        <w:tc>
          <w:tcPr>
            <w:tcW w:w="720" w:type="dxa"/>
            <w:tcBorders>
              <w:top w:val="single" w:sz="4" w:space="0" w:color="auto"/>
              <w:left w:val="single" w:sz="4" w:space="0" w:color="auto"/>
              <w:bottom w:val="single" w:sz="4" w:space="0" w:color="auto"/>
              <w:right w:val="single" w:sz="4" w:space="0" w:color="auto"/>
            </w:tcBorders>
            <w:vAlign w:val="center"/>
          </w:tcPr>
          <w:p w14:paraId="18F56CBA" w14:textId="77777777" w:rsidR="00556F40" w:rsidRPr="009F47FE" w:rsidRDefault="00556F40" w:rsidP="00556F40">
            <w:pPr>
              <w:widowControl/>
              <w:tabs>
                <w:tab w:val="left" w:pos="567"/>
                <w:tab w:val="left" w:pos="1985"/>
              </w:tabs>
              <w:ind w:right="34" w:firstLine="0"/>
              <w:jc w:val="center"/>
            </w:pPr>
            <w:r w:rsidRPr="009F47FE">
              <w:rPr>
                <w:lang w:val="en-US"/>
              </w:rPr>
              <w:t>3</w:t>
            </w:r>
          </w:p>
        </w:tc>
        <w:tc>
          <w:tcPr>
            <w:tcW w:w="2520" w:type="dxa"/>
            <w:tcBorders>
              <w:top w:val="single" w:sz="4" w:space="0" w:color="auto"/>
              <w:left w:val="single" w:sz="4" w:space="0" w:color="auto"/>
              <w:bottom w:val="single" w:sz="4" w:space="0" w:color="auto"/>
              <w:right w:val="single" w:sz="4" w:space="0" w:color="auto"/>
            </w:tcBorders>
          </w:tcPr>
          <w:p w14:paraId="1A58E77A" w14:textId="77777777" w:rsidR="00556F40" w:rsidRPr="009F47FE" w:rsidRDefault="00556F40" w:rsidP="001901D8">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14:paraId="5FB4E6DF" w14:textId="77777777" w:rsidR="00556F40" w:rsidRPr="009F47FE" w:rsidRDefault="00556F40" w:rsidP="001901D8">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14:paraId="3A09D1A7" w14:textId="77777777" w:rsidR="00556F40" w:rsidRPr="009F47FE" w:rsidRDefault="00556F40" w:rsidP="001901D8">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14:paraId="25BCC8F0" w14:textId="77777777" w:rsidR="00556F40" w:rsidRPr="009F47FE" w:rsidRDefault="00556F40" w:rsidP="001901D8">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14:paraId="56756DC9" w14:textId="77777777" w:rsidR="00556F40" w:rsidRPr="009F47FE" w:rsidRDefault="00556F40" w:rsidP="001901D8">
            <w:pPr>
              <w:pStyle w:val="af7"/>
              <w:tabs>
                <w:tab w:val="left" w:pos="567"/>
                <w:tab w:val="left" w:pos="1985"/>
              </w:tabs>
              <w:spacing w:before="0" w:after="0"/>
              <w:ind w:left="0" w:right="34"/>
              <w:jc w:val="center"/>
              <w:rPr>
                <w:sz w:val="22"/>
              </w:rPr>
            </w:pPr>
          </w:p>
        </w:tc>
      </w:tr>
      <w:tr w:rsidR="00556F40" w:rsidRPr="009F47FE" w14:paraId="61090776" w14:textId="77777777" w:rsidTr="001901D8">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14:paraId="4461B2C5" w14:textId="77777777" w:rsidR="00556F40" w:rsidRPr="009F47FE" w:rsidRDefault="00556F40" w:rsidP="001901D8">
            <w:pPr>
              <w:pStyle w:val="af7"/>
              <w:tabs>
                <w:tab w:val="left" w:pos="567"/>
                <w:tab w:val="left" w:pos="1985"/>
              </w:tabs>
              <w:spacing w:before="0" w:after="0"/>
              <w:ind w:left="0" w:right="34"/>
              <w:jc w:val="center"/>
              <w:rPr>
                <w:sz w:val="22"/>
              </w:rPr>
            </w:pPr>
            <w:r w:rsidRPr="009F47FE">
              <w:rPr>
                <w:sz w:val="22"/>
              </w:rPr>
              <w:t>…</w:t>
            </w:r>
          </w:p>
        </w:tc>
        <w:tc>
          <w:tcPr>
            <w:tcW w:w="2520" w:type="dxa"/>
            <w:tcBorders>
              <w:top w:val="single" w:sz="4" w:space="0" w:color="auto"/>
              <w:left w:val="single" w:sz="4" w:space="0" w:color="auto"/>
              <w:bottom w:val="single" w:sz="4" w:space="0" w:color="auto"/>
              <w:right w:val="single" w:sz="4" w:space="0" w:color="auto"/>
            </w:tcBorders>
          </w:tcPr>
          <w:p w14:paraId="73141265" w14:textId="77777777" w:rsidR="00556F40" w:rsidRPr="009F47FE" w:rsidRDefault="00556F40" w:rsidP="001901D8">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14:paraId="64129CEF" w14:textId="77777777" w:rsidR="00556F40" w:rsidRPr="009F47FE" w:rsidRDefault="00556F40" w:rsidP="001901D8">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14:paraId="391B5A8F" w14:textId="77777777" w:rsidR="00556F40" w:rsidRPr="009F47FE" w:rsidRDefault="00556F40" w:rsidP="001901D8">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14:paraId="696E02B4" w14:textId="77777777" w:rsidR="00556F40" w:rsidRPr="009F47FE" w:rsidRDefault="00556F40" w:rsidP="001901D8">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14:paraId="3C6A9CAA" w14:textId="77777777" w:rsidR="00556F40" w:rsidRPr="009F47FE" w:rsidRDefault="00556F40" w:rsidP="001901D8">
            <w:pPr>
              <w:pStyle w:val="af7"/>
              <w:tabs>
                <w:tab w:val="left" w:pos="567"/>
                <w:tab w:val="left" w:pos="1985"/>
              </w:tabs>
              <w:spacing w:before="0" w:after="0"/>
              <w:ind w:left="0" w:right="34"/>
              <w:jc w:val="center"/>
              <w:rPr>
                <w:sz w:val="22"/>
              </w:rPr>
            </w:pPr>
          </w:p>
        </w:tc>
      </w:tr>
      <w:tr w:rsidR="00556F40" w:rsidRPr="009F47FE" w14:paraId="471BDF5A" w14:textId="77777777" w:rsidTr="001901D8">
        <w:trPr>
          <w:cantSplit/>
        </w:trPr>
        <w:tc>
          <w:tcPr>
            <w:tcW w:w="7560" w:type="dxa"/>
            <w:gridSpan w:val="4"/>
            <w:tcBorders>
              <w:top w:val="single" w:sz="4" w:space="0" w:color="auto"/>
              <w:left w:val="single" w:sz="4" w:space="0" w:color="auto"/>
              <w:bottom w:val="single" w:sz="4" w:space="0" w:color="auto"/>
              <w:right w:val="single" w:sz="4" w:space="0" w:color="auto"/>
            </w:tcBorders>
            <w:hideMark/>
          </w:tcPr>
          <w:p w14:paraId="327034AD" w14:textId="77777777" w:rsidR="00556F40" w:rsidRPr="009F47FE" w:rsidRDefault="00556F40" w:rsidP="001901D8">
            <w:pPr>
              <w:pStyle w:val="af7"/>
              <w:tabs>
                <w:tab w:val="left" w:pos="567"/>
                <w:tab w:val="left" w:pos="1985"/>
              </w:tabs>
              <w:spacing w:before="0" w:after="0"/>
              <w:ind w:left="0" w:right="34"/>
              <w:jc w:val="center"/>
              <w:rPr>
                <w:b/>
                <w:sz w:val="22"/>
              </w:rPr>
            </w:pPr>
            <w:r w:rsidRPr="009F47FE">
              <w:rPr>
                <w:b/>
                <w:sz w:val="22"/>
              </w:rPr>
              <w:t>ИТОГО за [</w:t>
            </w:r>
            <w:r w:rsidRPr="009F47FE">
              <w:rPr>
                <w:rStyle w:val="aff2"/>
                <w:sz w:val="22"/>
              </w:rPr>
              <w:t>указать, в зависимости от обстоятельств, например, «I квартал 2025 года», «</w:t>
            </w:r>
            <w:r w:rsidRPr="009F47FE">
              <w:rPr>
                <w:b/>
                <w:i/>
                <w:sz w:val="22"/>
                <w:shd w:val="clear" w:color="auto" w:fill="FFFF99"/>
              </w:rPr>
              <w:t xml:space="preserve">полный год </w:t>
            </w:r>
            <w:r w:rsidRPr="009F47FE">
              <w:rPr>
                <w:rStyle w:val="aff2"/>
                <w:sz w:val="22"/>
              </w:rPr>
              <w:t>2024 год» и т.д.</w:t>
            </w:r>
            <w:r w:rsidRPr="009F47FE">
              <w:rPr>
                <w:b/>
                <w:sz w:val="22"/>
              </w:rPr>
              <w:t>]</w:t>
            </w:r>
          </w:p>
        </w:tc>
        <w:tc>
          <w:tcPr>
            <w:tcW w:w="1260" w:type="dxa"/>
            <w:tcBorders>
              <w:top w:val="single" w:sz="4" w:space="0" w:color="auto"/>
              <w:left w:val="single" w:sz="4" w:space="0" w:color="auto"/>
              <w:bottom w:val="single" w:sz="4" w:space="0" w:color="auto"/>
              <w:right w:val="single" w:sz="4" w:space="0" w:color="auto"/>
            </w:tcBorders>
          </w:tcPr>
          <w:p w14:paraId="15A19F86" w14:textId="77777777" w:rsidR="00556F40" w:rsidRPr="009F47FE" w:rsidRDefault="00556F40" w:rsidP="001901D8">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14:paraId="7471A6E0" w14:textId="77777777" w:rsidR="00556F40" w:rsidRPr="009F47FE" w:rsidRDefault="00556F40" w:rsidP="001901D8">
            <w:pPr>
              <w:pStyle w:val="af7"/>
              <w:tabs>
                <w:tab w:val="left" w:pos="567"/>
                <w:tab w:val="left" w:pos="1985"/>
              </w:tabs>
              <w:spacing w:before="0" w:after="0"/>
              <w:ind w:left="0" w:right="34"/>
              <w:jc w:val="center"/>
              <w:rPr>
                <w:b/>
                <w:sz w:val="22"/>
              </w:rPr>
            </w:pPr>
            <w:r w:rsidRPr="009F47FE">
              <w:rPr>
                <w:b/>
                <w:sz w:val="22"/>
              </w:rPr>
              <w:t>х</w:t>
            </w:r>
          </w:p>
        </w:tc>
      </w:tr>
    </w:tbl>
    <w:p w14:paraId="5C6CCB33" w14:textId="77777777" w:rsidR="002409E6" w:rsidRPr="009F47FE" w:rsidRDefault="002409E6" w:rsidP="002409E6">
      <w:pPr>
        <w:tabs>
          <w:tab w:val="left" w:pos="567"/>
          <w:tab w:val="left" w:pos="1985"/>
        </w:tabs>
        <w:ind w:right="34" w:firstLine="0"/>
        <w:rPr>
          <w:szCs w:val="24"/>
        </w:rPr>
      </w:pPr>
    </w:p>
    <w:p w14:paraId="54BC53FE" w14:textId="77777777" w:rsidR="002409E6" w:rsidRPr="009F47FE" w:rsidRDefault="002409E6" w:rsidP="002409E6">
      <w:pPr>
        <w:tabs>
          <w:tab w:val="left" w:pos="567"/>
          <w:tab w:val="left" w:pos="1985"/>
        </w:tabs>
        <w:ind w:right="5669" w:firstLine="0"/>
        <w:rPr>
          <w:szCs w:val="24"/>
        </w:rPr>
      </w:pPr>
      <w:r w:rsidRPr="009F47FE">
        <w:rPr>
          <w:szCs w:val="24"/>
        </w:rPr>
        <w:t>____________________________________</w:t>
      </w:r>
    </w:p>
    <w:p w14:paraId="57EF29C3" w14:textId="77777777" w:rsidR="002409E6" w:rsidRPr="009F47FE" w:rsidRDefault="002409E6" w:rsidP="002409E6">
      <w:pPr>
        <w:tabs>
          <w:tab w:val="left" w:pos="567"/>
          <w:tab w:val="left" w:pos="1985"/>
        </w:tabs>
        <w:ind w:right="5669" w:firstLine="0"/>
        <w:jc w:val="center"/>
        <w:rPr>
          <w:szCs w:val="24"/>
          <w:vertAlign w:val="superscript"/>
        </w:rPr>
      </w:pPr>
      <w:r w:rsidRPr="009F47FE">
        <w:rPr>
          <w:szCs w:val="24"/>
          <w:vertAlign w:val="superscript"/>
        </w:rPr>
        <w:t>(подпись, М.П.)</w:t>
      </w:r>
    </w:p>
    <w:p w14:paraId="0D220CAA" w14:textId="77777777" w:rsidR="002409E6" w:rsidRPr="009F47FE" w:rsidRDefault="002409E6" w:rsidP="002409E6">
      <w:pPr>
        <w:tabs>
          <w:tab w:val="left" w:pos="567"/>
          <w:tab w:val="left" w:pos="1985"/>
        </w:tabs>
        <w:ind w:right="5669" w:firstLine="0"/>
        <w:rPr>
          <w:szCs w:val="24"/>
        </w:rPr>
      </w:pPr>
      <w:r w:rsidRPr="009F47FE">
        <w:rPr>
          <w:szCs w:val="24"/>
        </w:rPr>
        <w:t>____________________________________</w:t>
      </w:r>
    </w:p>
    <w:p w14:paraId="6E4C7BAB" w14:textId="77777777" w:rsidR="002409E6" w:rsidRPr="009F47FE" w:rsidRDefault="002409E6" w:rsidP="002409E6">
      <w:pPr>
        <w:tabs>
          <w:tab w:val="left" w:pos="567"/>
          <w:tab w:val="left" w:pos="1985"/>
        </w:tabs>
        <w:ind w:right="5669" w:firstLine="0"/>
        <w:jc w:val="center"/>
        <w:rPr>
          <w:szCs w:val="24"/>
          <w:vertAlign w:val="superscript"/>
        </w:rPr>
      </w:pPr>
      <w:r w:rsidRPr="009F47FE">
        <w:rPr>
          <w:szCs w:val="24"/>
          <w:vertAlign w:val="superscript"/>
        </w:rPr>
        <w:t>(фамилия, имя, отчество подписавшего, должность)</w:t>
      </w:r>
    </w:p>
    <w:p w14:paraId="07314BE1" w14:textId="77777777" w:rsidR="002409E6" w:rsidRPr="009F47FE" w:rsidRDefault="002409E6" w:rsidP="002409E6">
      <w:pPr>
        <w:pBdr>
          <w:bottom w:val="single" w:sz="4" w:space="1" w:color="auto"/>
        </w:pBdr>
        <w:shd w:val="clear" w:color="auto" w:fill="E0E0E0"/>
        <w:tabs>
          <w:tab w:val="left" w:pos="567"/>
          <w:tab w:val="left" w:pos="1985"/>
        </w:tabs>
        <w:ind w:right="34" w:firstLine="0"/>
        <w:jc w:val="center"/>
        <w:rPr>
          <w:b/>
          <w:color w:val="000000"/>
          <w:spacing w:val="36"/>
          <w:szCs w:val="24"/>
        </w:rPr>
      </w:pPr>
      <w:r w:rsidRPr="009F47FE">
        <w:rPr>
          <w:b/>
          <w:color w:val="000000"/>
          <w:spacing w:val="36"/>
          <w:szCs w:val="24"/>
        </w:rPr>
        <w:t>конец формы</w:t>
      </w:r>
    </w:p>
    <w:p w14:paraId="0938BADA" w14:textId="77777777" w:rsidR="002409E6" w:rsidRPr="009F47FE" w:rsidRDefault="002409E6" w:rsidP="002409E6">
      <w:pPr>
        <w:tabs>
          <w:tab w:val="left" w:pos="567"/>
          <w:tab w:val="left" w:pos="1985"/>
        </w:tabs>
        <w:ind w:right="34" w:firstLine="0"/>
        <w:jc w:val="left"/>
        <w:rPr>
          <w:b/>
          <w:szCs w:val="24"/>
        </w:rPr>
      </w:pPr>
      <w:bookmarkStart w:id="454" w:name="_Toc98253944"/>
      <w:bookmarkStart w:id="455" w:name="_Toc157248196"/>
      <w:bookmarkStart w:id="456" w:name="_Toc157496565"/>
      <w:bookmarkStart w:id="457" w:name="_Toc158206104"/>
      <w:bookmarkStart w:id="458" w:name="_Toc164057789"/>
      <w:bookmarkStart w:id="459" w:name="_Toc164137139"/>
      <w:bookmarkStart w:id="460" w:name="_Toc164161299"/>
      <w:bookmarkStart w:id="461" w:name="_Toc165173870"/>
      <w:r w:rsidRPr="009F47FE">
        <w:rPr>
          <w:szCs w:val="24"/>
        </w:rPr>
        <w:br w:type="page"/>
      </w:r>
    </w:p>
    <w:p w14:paraId="6064F4F1" w14:textId="77777777" w:rsidR="002409E6" w:rsidRPr="009F47FE" w:rsidRDefault="002409E6" w:rsidP="0077519A">
      <w:pPr>
        <w:pStyle w:val="3"/>
        <w:numPr>
          <w:ilvl w:val="2"/>
          <w:numId w:val="22"/>
        </w:numPr>
        <w:tabs>
          <w:tab w:val="left" w:pos="567"/>
          <w:tab w:val="left" w:pos="1985"/>
        </w:tabs>
        <w:ind w:left="0" w:right="34" w:firstLine="0"/>
        <w:rPr>
          <w:sz w:val="24"/>
          <w:szCs w:val="24"/>
        </w:rPr>
      </w:pPr>
      <w:bookmarkStart w:id="462" w:name="_Toc439170694"/>
      <w:bookmarkStart w:id="463" w:name="_Toc439172796"/>
      <w:bookmarkStart w:id="464" w:name="_Toc439173240"/>
      <w:bookmarkStart w:id="465" w:name="_Toc439238236"/>
      <w:bookmarkStart w:id="466" w:name="_Toc439252783"/>
      <w:bookmarkStart w:id="467" w:name="_Toc439323757"/>
      <w:bookmarkStart w:id="468" w:name="_Toc440361394"/>
      <w:bookmarkStart w:id="469" w:name="_Toc440376276"/>
      <w:bookmarkStart w:id="470" w:name="_Toc440382534"/>
      <w:bookmarkStart w:id="471" w:name="_Toc440447204"/>
      <w:bookmarkStart w:id="472" w:name="_Toc440632365"/>
      <w:bookmarkStart w:id="473" w:name="_Toc440875137"/>
      <w:bookmarkStart w:id="474" w:name="_Toc441131124"/>
      <w:bookmarkStart w:id="475" w:name="_Toc441572129"/>
      <w:bookmarkStart w:id="476" w:name="_Toc441575221"/>
      <w:bookmarkStart w:id="477" w:name="_Toc442195890"/>
      <w:bookmarkStart w:id="478" w:name="_Toc442251932"/>
      <w:bookmarkStart w:id="479" w:name="_Toc442258881"/>
      <w:bookmarkStart w:id="480" w:name="_Toc442259121"/>
      <w:bookmarkStart w:id="481" w:name="_Toc442265432"/>
      <w:bookmarkStart w:id="482" w:name="_Toc447292638"/>
      <w:bookmarkStart w:id="483" w:name="_Toc461809084"/>
      <w:bookmarkStart w:id="484" w:name="_Toc463514503"/>
      <w:bookmarkStart w:id="485" w:name="_Toc466908623"/>
      <w:bookmarkStart w:id="486" w:name="_Toc468196562"/>
      <w:bookmarkStart w:id="487" w:name="_Toc468446643"/>
      <w:bookmarkStart w:id="488" w:name="_Toc468446837"/>
      <w:bookmarkStart w:id="489" w:name="_Toc469479693"/>
      <w:bookmarkStart w:id="490" w:name="_Toc471986643"/>
      <w:bookmarkStart w:id="491" w:name="_Toc498509277"/>
      <w:bookmarkStart w:id="492" w:name="_Toc524939633"/>
      <w:bookmarkStart w:id="493" w:name="_Toc535853822"/>
      <w:bookmarkStart w:id="494" w:name="_Toc536020453"/>
      <w:bookmarkStart w:id="495" w:name="_Toc189224938"/>
      <w:bookmarkStart w:id="496" w:name="_Toc192172337"/>
      <w:r w:rsidRPr="009F47FE">
        <w:rPr>
          <w:sz w:val="24"/>
          <w:szCs w:val="24"/>
        </w:rPr>
        <w:lastRenderedPageBreak/>
        <w:t>Инструкции по заполнению</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1C15A0CA" w14:textId="77777777" w:rsidR="002409E6" w:rsidRPr="009F47FE" w:rsidRDefault="002409E6" w:rsidP="0077519A">
      <w:pPr>
        <w:pStyle w:val="aff0"/>
        <w:numPr>
          <w:ilvl w:val="3"/>
          <w:numId w:val="22"/>
        </w:numPr>
        <w:tabs>
          <w:tab w:val="left" w:pos="567"/>
          <w:tab w:val="left" w:pos="1985"/>
        </w:tabs>
        <w:spacing w:before="100" w:beforeAutospacing="1" w:line="240" w:lineRule="auto"/>
        <w:ind w:left="0" w:right="34" w:firstLine="1134"/>
        <w:rPr>
          <w:sz w:val="24"/>
          <w:szCs w:val="24"/>
        </w:rPr>
      </w:pPr>
      <w:r w:rsidRPr="009F47FE">
        <w:rPr>
          <w:sz w:val="24"/>
          <w:szCs w:val="24"/>
        </w:rPr>
        <w:t xml:space="preserve">Участник указывает свое фирменное наименование (в </w:t>
      </w:r>
      <w:proofErr w:type="spellStart"/>
      <w:r w:rsidRPr="009F47FE">
        <w:rPr>
          <w:sz w:val="24"/>
          <w:szCs w:val="24"/>
        </w:rPr>
        <w:t>т.ч</w:t>
      </w:r>
      <w:proofErr w:type="spellEnd"/>
      <w:r w:rsidRPr="009F47FE">
        <w:rPr>
          <w:sz w:val="24"/>
          <w:szCs w:val="24"/>
        </w:rPr>
        <w:t>. организационно-правовую форму) и свой адрес.</w:t>
      </w:r>
    </w:p>
    <w:p w14:paraId="04C613B1" w14:textId="77777777" w:rsidR="00B32D26" w:rsidRPr="009F47FE" w:rsidRDefault="00B32D26" w:rsidP="0077519A">
      <w:pPr>
        <w:pStyle w:val="aff0"/>
        <w:numPr>
          <w:ilvl w:val="3"/>
          <w:numId w:val="22"/>
        </w:numPr>
        <w:tabs>
          <w:tab w:val="left" w:pos="567"/>
          <w:tab w:val="left" w:pos="1985"/>
        </w:tabs>
        <w:spacing w:before="100" w:beforeAutospacing="1" w:line="240" w:lineRule="auto"/>
        <w:ind w:left="0" w:right="34" w:firstLine="1134"/>
        <w:rPr>
          <w:sz w:val="24"/>
          <w:szCs w:val="24"/>
        </w:rPr>
      </w:pPr>
      <w:r w:rsidRPr="009F47FE">
        <w:rPr>
          <w:sz w:val="24"/>
          <w:szCs w:val="24"/>
          <w:lang w:val="ru-RU"/>
        </w:rPr>
        <w:t>Указывается предмет закупки.</w:t>
      </w:r>
    </w:p>
    <w:p w14:paraId="3DEE2A85" w14:textId="77777777" w:rsidR="002409E6" w:rsidRPr="009F47FE" w:rsidRDefault="002409E6" w:rsidP="0077519A">
      <w:pPr>
        <w:pStyle w:val="aff0"/>
        <w:numPr>
          <w:ilvl w:val="3"/>
          <w:numId w:val="22"/>
        </w:numPr>
        <w:tabs>
          <w:tab w:val="left" w:pos="567"/>
          <w:tab w:val="left" w:pos="1985"/>
        </w:tabs>
        <w:spacing w:before="100" w:beforeAutospacing="1" w:line="240" w:lineRule="auto"/>
        <w:ind w:left="0" w:right="34" w:firstLine="1134"/>
        <w:rPr>
          <w:sz w:val="24"/>
          <w:szCs w:val="24"/>
        </w:rPr>
      </w:pPr>
      <w:r w:rsidRPr="009F47FE">
        <w:rPr>
          <w:sz w:val="24"/>
          <w:szCs w:val="24"/>
        </w:rPr>
        <w:t>В этой форме Участник указывает перечень и годовые объемы выполнения аналогичных договоров</w:t>
      </w:r>
      <w:r w:rsidR="00CE009D" w:rsidRPr="009F47FE">
        <w:rPr>
          <w:sz w:val="24"/>
          <w:szCs w:val="24"/>
        </w:rPr>
        <w:t xml:space="preserve"> за последние три года до даты публикации извещения о закупке</w:t>
      </w:r>
      <w:r w:rsidRPr="009F47FE">
        <w:rPr>
          <w:sz w:val="24"/>
          <w:szCs w:val="24"/>
        </w:rPr>
        <w:t>.</w:t>
      </w:r>
    </w:p>
    <w:p w14:paraId="74E1F326" w14:textId="77777777" w:rsidR="00BC44CB" w:rsidRPr="009F47FE" w:rsidRDefault="00BC44CB" w:rsidP="0077519A">
      <w:pPr>
        <w:pStyle w:val="aff0"/>
        <w:numPr>
          <w:ilvl w:val="3"/>
          <w:numId w:val="22"/>
        </w:numPr>
        <w:tabs>
          <w:tab w:val="left" w:pos="567"/>
          <w:tab w:val="left" w:pos="1985"/>
        </w:tabs>
        <w:spacing w:before="100" w:beforeAutospacing="1" w:line="240" w:lineRule="auto"/>
        <w:ind w:left="0" w:right="34" w:firstLine="1134"/>
        <w:rPr>
          <w:sz w:val="24"/>
          <w:szCs w:val="24"/>
        </w:rPr>
      </w:pPr>
      <w:r w:rsidRPr="009F47FE">
        <w:rPr>
          <w:sz w:val="24"/>
          <w:szCs w:val="24"/>
        </w:rPr>
        <w:t>Следует указать не менее одного, но не более десяти аналогичных договоров. Участник может самостоятельно выбрать договоры, которые, по его мнению, наилучшим образом характеризуют его опыт (в случае участия в закупке коллективных участников предоставляется одна справка, которая может включать как договоры лидера, так и договоры остальных членов коллективного участника в общем количестве, не превышающем десять договоров. В случае привлечения для участия в закупке соисполнителей предоставляется одна справка, которая может включать как договоры генерального исполнителя, так и договоры привлекаемых соисполнителей в общем количестве, не превышающем десять договоров)</w:t>
      </w:r>
      <w:r w:rsidRPr="009F47FE">
        <w:rPr>
          <w:sz w:val="24"/>
          <w:szCs w:val="24"/>
          <w:lang w:val="ru-RU"/>
        </w:rPr>
        <w:t>.</w:t>
      </w:r>
    </w:p>
    <w:p w14:paraId="1B39F9E9" w14:textId="77777777" w:rsidR="002409E6" w:rsidRPr="009F47FE" w:rsidRDefault="002409E6" w:rsidP="0077519A">
      <w:pPr>
        <w:pStyle w:val="aff0"/>
        <w:numPr>
          <w:ilvl w:val="3"/>
          <w:numId w:val="22"/>
        </w:numPr>
        <w:tabs>
          <w:tab w:val="left" w:pos="567"/>
          <w:tab w:val="left" w:pos="1985"/>
        </w:tabs>
        <w:spacing w:before="100" w:beforeAutospacing="1" w:line="240" w:lineRule="auto"/>
        <w:ind w:left="0" w:right="34" w:firstLine="1134"/>
        <w:rPr>
          <w:sz w:val="24"/>
          <w:szCs w:val="24"/>
        </w:rPr>
      </w:pPr>
      <w:bookmarkStart w:id="497" w:name="_Ref702632"/>
      <w:r w:rsidRPr="009F47FE">
        <w:rPr>
          <w:sz w:val="24"/>
          <w:szCs w:val="24"/>
        </w:rPr>
        <w:t>Участник может включать и незавершенные договоры, обязательно отмечая данный факт.</w:t>
      </w:r>
      <w:bookmarkEnd w:id="497"/>
    </w:p>
    <w:p w14:paraId="1A3511ED" w14:textId="77777777" w:rsidR="002409E6" w:rsidRPr="009F47FE" w:rsidRDefault="00DA60E9" w:rsidP="00431E2A">
      <w:pPr>
        <w:pStyle w:val="aff0"/>
        <w:numPr>
          <w:ilvl w:val="3"/>
          <w:numId w:val="22"/>
        </w:numPr>
        <w:tabs>
          <w:tab w:val="left" w:pos="567"/>
          <w:tab w:val="left" w:pos="1985"/>
        </w:tabs>
        <w:spacing w:before="100" w:beforeAutospacing="1" w:line="240" w:lineRule="auto"/>
        <w:ind w:left="0" w:right="34" w:firstLine="1134"/>
        <w:rPr>
          <w:sz w:val="24"/>
          <w:szCs w:val="24"/>
        </w:rPr>
      </w:pPr>
      <w:r w:rsidRPr="009F47FE">
        <w:rPr>
          <w:sz w:val="24"/>
          <w:szCs w:val="24"/>
        </w:rPr>
        <w:t xml:space="preserve">Данные, указанные в справке, будут использоваться Организатором при оценке. Указанные в справке данные о выполнении Договоров будут учтены оценке только если в составе заявки будут представлены копии документов, подтверждающих факт заключения и исполнения указанного в справке Договора </w:t>
      </w:r>
      <w:r w:rsidR="00CF0179" w:rsidRPr="009F47FE">
        <w:rPr>
          <w:sz w:val="24"/>
          <w:szCs w:val="24"/>
        </w:rPr>
        <w:t>(договоры (контракты) с приложением актов выполненных работ (форм КС-2) / оказанных услуг / приема-передачи товара (товарных накладных))</w:t>
      </w:r>
      <w:r w:rsidRPr="009F47FE">
        <w:rPr>
          <w:sz w:val="24"/>
          <w:szCs w:val="24"/>
        </w:rPr>
        <w:t xml:space="preserve">. В случае если предметом закупки является только поставка продукции, также дополнительно предоставляются налоговые декларации по НДС (по формату, установленному Приказом ФНС </w:t>
      </w:r>
      <w:r w:rsidRPr="009F47FE">
        <w:rPr>
          <w:sz w:val="24"/>
        </w:rPr>
        <w:t>России от 29.10.2014 N ММВ-7-3/558@) в электронной</w:t>
      </w:r>
      <w:r w:rsidRPr="009F47FE">
        <w:rPr>
          <w:sz w:val="24"/>
          <w:szCs w:val="24"/>
        </w:rPr>
        <w:t xml:space="preserve"> форме с подтверждением отправки в Налоговый орган за каждый истекший налоговый период (в соответствии со статьей 163 НК РФ), в которых исполнялись представляемые договоры, а также квитанции о приеме налоговой декларации (расчета) в электронном виде). Количество данных по договорам не должно превышать десяти аналогичных договоров. При указании большего количества договоров в справке, </w:t>
      </w:r>
      <w:r w:rsidR="00A90EA6" w:rsidRPr="009F47FE">
        <w:rPr>
          <w:sz w:val="24"/>
          <w:szCs w:val="24"/>
          <w:lang w:val="ru-RU"/>
        </w:rPr>
        <w:t>Организатор</w:t>
      </w:r>
      <w:r w:rsidRPr="009F47FE">
        <w:rPr>
          <w:sz w:val="24"/>
          <w:szCs w:val="24"/>
        </w:rPr>
        <w:t xml:space="preserve"> при проведении оценочной стадии, будет считать полученную информацию как не предоставленную и при подсчете баллов присвоит такому участнику «ноль» баллов по данному критерию. Определение понятия аналогичности Договора приведено в пункте 16 части IV «ИНФОРМАЦИОННАЯ КАРТА ЗАКУПКИ». Участник имеет право указать в данной справке, что не имеет опыта выполнения аналогичных договоров</w:t>
      </w:r>
      <w:r w:rsidRPr="009F47FE">
        <w:rPr>
          <w:sz w:val="24"/>
          <w:szCs w:val="24"/>
          <w:lang w:val="ru-RU"/>
        </w:rPr>
        <w:t>.</w:t>
      </w:r>
    </w:p>
    <w:p w14:paraId="00FD6002" w14:textId="77777777" w:rsidR="002409E6" w:rsidRPr="009F47FE" w:rsidRDefault="002409E6" w:rsidP="002409E6">
      <w:pPr>
        <w:pStyle w:val="aff0"/>
        <w:tabs>
          <w:tab w:val="clear" w:pos="360"/>
          <w:tab w:val="left" w:pos="567"/>
          <w:tab w:val="left" w:pos="1985"/>
        </w:tabs>
        <w:spacing w:before="100" w:beforeAutospacing="1" w:line="240" w:lineRule="auto"/>
        <w:ind w:left="1134" w:right="34" w:firstLine="0"/>
        <w:rPr>
          <w:sz w:val="24"/>
          <w:szCs w:val="24"/>
        </w:rPr>
      </w:pPr>
    </w:p>
    <w:p w14:paraId="1358D4F7" w14:textId="77777777" w:rsidR="002409E6" w:rsidRPr="009F47FE" w:rsidRDefault="002409E6" w:rsidP="0077519A">
      <w:pPr>
        <w:pStyle w:val="2"/>
        <w:keepNext/>
        <w:pageBreakBefore/>
        <w:numPr>
          <w:ilvl w:val="1"/>
          <w:numId w:val="22"/>
        </w:numPr>
        <w:tabs>
          <w:tab w:val="num" w:pos="5104"/>
        </w:tabs>
        <w:suppressAutoHyphens/>
        <w:spacing w:before="100" w:beforeAutospacing="1" w:after="100" w:afterAutospacing="1" w:line="240" w:lineRule="auto"/>
        <w:ind w:left="0" w:firstLine="0"/>
        <w:jc w:val="left"/>
        <w:sectPr w:rsidR="002409E6" w:rsidRPr="009F47FE" w:rsidSect="00431E2A">
          <w:pgSz w:w="11906" w:h="16838" w:code="9"/>
          <w:pgMar w:top="680" w:right="567" w:bottom="539" w:left="1134" w:header="680" w:footer="278" w:gutter="0"/>
          <w:cols w:space="708"/>
          <w:titlePg/>
          <w:docGrid w:linePitch="360"/>
        </w:sectPr>
      </w:pPr>
    </w:p>
    <w:p w14:paraId="51EECFF6" w14:textId="5F479BC4" w:rsidR="007E27C8" w:rsidRPr="009F47FE" w:rsidRDefault="007E27C8" w:rsidP="0077519A">
      <w:pPr>
        <w:pStyle w:val="2"/>
        <w:keepNext/>
        <w:pageBreakBefore/>
        <w:numPr>
          <w:ilvl w:val="1"/>
          <w:numId w:val="22"/>
        </w:numPr>
        <w:tabs>
          <w:tab w:val="left" w:pos="567"/>
          <w:tab w:val="num" w:pos="1418"/>
          <w:tab w:val="left" w:pos="1985"/>
        </w:tabs>
        <w:suppressAutoHyphens/>
        <w:spacing w:before="100" w:beforeAutospacing="1" w:after="100" w:afterAutospacing="1" w:line="240" w:lineRule="auto"/>
        <w:ind w:left="0" w:right="34" w:firstLine="0"/>
        <w:jc w:val="left"/>
        <w:rPr>
          <w:sz w:val="24"/>
          <w:szCs w:val="24"/>
        </w:rPr>
      </w:pPr>
      <w:bookmarkStart w:id="498" w:name="_Toc189224939"/>
      <w:bookmarkStart w:id="499" w:name="_Toc192172338"/>
      <w:r w:rsidRPr="009F47FE">
        <w:rPr>
          <w:sz w:val="24"/>
          <w:szCs w:val="24"/>
        </w:rPr>
        <w:lastRenderedPageBreak/>
        <w:t>Декларация (Информационное письмо, справка…) (форма </w:t>
      </w:r>
      <w:r w:rsidR="00431E2A" w:rsidRPr="009F47FE">
        <w:rPr>
          <w:sz w:val="24"/>
          <w:szCs w:val="24"/>
          <w:lang w:val="ru-RU"/>
        </w:rPr>
        <w:t>8</w:t>
      </w:r>
      <w:r w:rsidRPr="009F47FE">
        <w:rPr>
          <w:sz w:val="24"/>
          <w:szCs w:val="24"/>
        </w:rPr>
        <w:t>)</w:t>
      </w:r>
      <w:bookmarkEnd w:id="408"/>
      <w:bookmarkEnd w:id="409"/>
      <w:bookmarkEnd w:id="498"/>
      <w:bookmarkEnd w:id="499"/>
    </w:p>
    <w:p w14:paraId="51ACF99A" w14:textId="77777777" w:rsidR="007E27C8" w:rsidRPr="009F47FE" w:rsidRDefault="007E27C8" w:rsidP="007E27C8">
      <w:pPr>
        <w:tabs>
          <w:tab w:val="left" w:pos="567"/>
          <w:tab w:val="left" w:pos="1985"/>
        </w:tabs>
        <w:ind w:right="34" w:firstLine="0"/>
        <w:rPr>
          <w:szCs w:val="24"/>
        </w:rPr>
      </w:pPr>
      <w:r w:rsidRPr="009F47FE">
        <w:rPr>
          <w:szCs w:val="24"/>
        </w:rPr>
        <w:t>(</w:t>
      </w:r>
      <w:r w:rsidRPr="009F47FE">
        <w:rPr>
          <w:szCs w:val="24"/>
          <w:shd w:val="clear" w:color="auto" w:fill="FFFF99"/>
        </w:rPr>
        <w:t>заполняется отдельно по каждому из лотов с указанием номера и названия лота</w:t>
      </w:r>
      <w:r w:rsidRPr="009F47FE">
        <w:rPr>
          <w:szCs w:val="24"/>
        </w:rPr>
        <w:t>)</w:t>
      </w:r>
    </w:p>
    <w:p w14:paraId="73F07A62" w14:textId="77777777" w:rsidR="007E27C8" w:rsidRPr="009F47FE" w:rsidRDefault="007E27C8" w:rsidP="0077519A">
      <w:pPr>
        <w:pStyle w:val="3"/>
        <w:numPr>
          <w:ilvl w:val="2"/>
          <w:numId w:val="29"/>
        </w:numPr>
        <w:tabs>
          <w:tab w:val="left" w:pos="567"/>
          <w:tab w:val="num" w:pos="1134"/>
          <w:tab w:val="left" w:pos="1985"/>
        </w:tabs>
        <w:ind w:left="0" w:right="34" w:firstLine="0"/>
        <w:rPr>
          <w:sz w:val="24"/>
          <w:szCs w:val="24"/>
        </w:rPr>
      </w:pPr>
      <w:bookmarkStart w:id="500" w:name="_Toc58842957"/>
      <w:bookmarkStart w:id="501" w:name="_Toc58840201"/>
      <w:bookmarkStart w:id="502" w:name="_Toc189224940"/>
      <w:bookmarkStart w:id="503" w:name="_Toc192172339"/>
      <w:r w:rsidRPr="009F47FE">
        <w:rPr>
          <w:b w:val="0"/>
          <w:bCs w:val="0"/>
          <w:sz w:val="24"/>
          <w:szCs w:val="24"/>
        </w:rPr>
        <w:t xml:space="preserve">Форма </w:t>
      </w:r>
      <w:r w:rsidRPr="009F47FE">
        <w:rPr>
          <w:b w:val="0"/>
          <w:bCs w:val="0"/>
          <w:sz w:val="24"/>
          <w:szCs w:val="24"/>
          <w:lang w:val="ru-RU"/>
        </w:rPr>
        <w:t>Декларации (Информационного письма, справки….)</w:t>
      </w:r>
      <w:bookmarkEnd w:id="500"/>
      <w:bookmarkEnd w:id="501"/>
      <w:bookmarkEnd w:id="502"/>
      <w:bookmarkEnd w:id="503"/>
    </w:p>
    <w:p w14:paraId="6B9401F4" w14:textId="77777777" w:rsidR="007E27C8" w:rsidRPr="009F47FE" w:rsidRDefault="007E27C8" w:rsidP="007E27C8">
      <w:pPr>
        <w:pBdr>
          <w:top w:val="single" w:sz="4" w:space="1" w:color="auto"/>
        </w:pBdr>
        <w:shd w:val="clear" w:color="auto" w:fill="E0E0E0"/>
        <w:tabs>
          <w:tab w:val="left" w:pos="567"/>
          <w:tab w:val="left" w:pos="1985"/>
        </w:tabs>
        <w:ind w:right="34" w:firstLine="0"/>
        <w:jc w:val="center"/>
        <w:rPr>
          <w:b/>
          <w:color w:val="000000"/>
          <w:spacing w:val="36"/>
          <w:szCs w:val="24"/>
        </w:rPr>
      </w:pPr>
      <w:r w:rsidRPr="009F47FE">
        <w:rPr>
          <w:b/>
          <w:color w:val="000000"/>
          <w:spacing w:val="36"/>
          <w:szCs w:val="24"/>
        </w:rPr>
        <w:t>начало формы</w:t>
      </w:r>
    </w:p>
    <w:p w14:paraId="281BCD53" w14:textId="77777777" w:rsidR="007E27C8" w:rsidRPr="009F47FE" w:rsidRDefault="007E27C8" w:rsidP="007E27C8">
      <w:pPr>
        <w:tabs>
          <w:tab w:val="left" w:pos="567"/>
          <w:tab w:val="left" w:pos="1985"/>
        </w:tabs>
        <w:ind w:right="34" w:firstLine="0"/>
        <w:rPr>
          <w:color w:val="000000"/>
          <w:szCs w:val="24"/>
        </w:rPr>
      </w:pPr>
    </w:p>
    <w:p w14:paraId="4DA0C158" w14:textId="77777777" w:rsidR="00FE33FF" w:rsidRPr="009F47FE" w:rsidRDefault="00FE33FF" w:rsidP="007E27C8">
      <w:pPr>
        <w:tabs>
          <w:tab w:val="left" w:pos="567"/>
          <w:tab w:val="left" w:pos="1985"/>
        </w:tabs>
        <w:ind w:right="34" w:firstLine="0"/>
        <w:rPr>
          <w:color w:val="000000"/>
          <w:szCs w:val="24"/>
        </w:rPr>
      </w:pPr>
    </w:p>
    <w:p w14:paraId="2B261ECB" w14:textId="77777777" w:rsidR="007E27C8" w:rsidRPr="009F47FE" w:rsidRDefault="007E27C8" w:rsidP="007E27C8">
      <w:pPr>
        <w:tabs>
          <w:tab w:val="left" w:pos="567"/>
          <w:tab w:val="left" w:pos="1985"/>
        </w:tabs>
        <w:ind w:right="34" w:firstLine="0"/>
        <w:jc w:val="center"/>
        <w:rPr>
          <w:b/>
          <w:szCs w:val="24"/>
        </w:rPr>
      </w:pPr>
    </w:p>
    <w:p w14:paraId="707812B5" w14:textId="77777777" w:rsidR="007E27C8" w:rsidRPr="009F47FE" w:rsidRDefault="007E27C8" w:rsidP="007E27C8">
      <w:pPr>
        <w:ind w:firstLine="0"/>
        <w:jc w:val="center"/>
        <w:rPr>
          <w:rStyle w:val="afffffffff1"/>
        </w:rPr>
      </w:pPr>
      <w:r w:rsidRPr="009F47FE">
        <w:rPr>
          <w:rStyle w:val="afffffffff1"/>
          <w:b/>
          <w:szCs w:val="24"/>
        </w:rPr>
        <w:t>Декларация (Информационное письмо, справка…)</w:t>
      </w:r>
    </w:p>
    <w:p w14:paraId="4972961A" w14:textId="77777777" w:rsidR="007E27C8" w:rsidRPr="009F47FE" w:rsidRDefault="007E27C8" w:rsidP="007E27C8">
      <w:pPr>
        <w:tabs>
          <w:tab w:val="left" w:pos="567"/>
          <w:tab w:val="left" w:pos="1985"/>
        </w:tabs>
        <w:ind w:right="34" w:firstLine="0"/>
        <w:rPr>
          <w:color w:val="000000"/>
        </w:rPr>
      </w:pPr>
    </w:p>
    <w:p w14:paraId="4BF53019" w14:textId="77777777" w:rsidR="007E27C8" w:rsidRPr="009F47FE" w:rsidRDefault="007E27C8" w:rsidP="007E27C8">
      <w:pPr>
        <w:tabs>
          <w:tab w:val="left" w:pos="1080"/>
        </w:tabs>
        <w:ind w:firstLine="540"/>
        <w:rPr>
          <w:szCs w:val="24"/>
        </w:rPr>
      </w:pPr>
    </w:p>
    <w:p w14:paraId="184301F5" w14:textId="77777777" w:rsidR="007E27C8" w:rsidRPr="009F47FE" w:rsidRDefault="007E27C8" w:rsidP="007E27C8">
      <w:pPr>
        <w:rPr>
          <w:color w:val="000000"/>
          <w:szCs w:val="24"/>
        </w:rPr>
      </w:pPr>
      <w:r w:rsidRPr="009F47FE">
        <w:rPr>
          <w:color w:val="000000"/>
          <w:szCs w:val="24"/>
        </w:rPr>
        <w:t>Наименование и адрес Участника: _________________________________</w:t>
      </w:r>
    </w:p>
    <w:p w14:paraId="5DAEC36F" w14:textId="77777777" w:rsidR="007E27C8" w:rsidRPr="009F47FE" w:rsidRDefault="007E27C8" w:rsidP="007E27C8">
      <w:pPr>
        <w:rPr>
          <w:color w:val="000000"/>
          <w:szCs w:val="24"/>
        </w:rPr>
      </w:pPr>
    </w:p>
    <w:p w14:paraId="148C5258" w14:textId="77777777" w:rsidR="007E27C8" w:rsidRPr="009F47FE" w:rsidRDefault="007E27C8" w:rsidP="007E27C8">
      <w:pPr>
        <w:rPr>
          <w:color w:val="000000"/>
          <w:szCs w:val="24"/>
        </w:rPr>
      </w:pPr>
      <w:r w:rsidRPr="009F47FE">
        <w:rPr>
          <w:color w:val="000000"/>
          <w:szCs w:val="24"/>
        </w:rPr>
        <w:t>Информация о закупке: _________________________________</w:t>
      </w:r>
    </w:p>
    <w:p w14:paraId="663FA55A" w14:textId="77777777" w:rsidR="007E27C8" w:rsidRPr="009F47FE" w:rsidRDefault="007E27C8" w:rsidP="007E27C8">
      <w:pPr>
        <w:rPr>
          <w:color w:val="000000"/>
          <w:szCs w:val="24"/>
        </w:rPr>
      </w:pPr>
    </w:p>
    <w:p w14:paraId="32B74E0E" w14:textId="77777777" w:rsidR="007E27C8" w:rsidRPr="009F47FE" w:rsidRDefault="007E27C8" w:rsidP="007E27C8">
      <w:pPr>
        <w:tabs>
          <w:tab w:val="left" w:pos="567"/>
          <w:tab w:val="left" w:pos="1985"/>
        </w:tabs>
        <w:ind w:right="34" w:firstLine="0"/>
        <w:rPr>
          <w:szCs w:val="24"/>
        </w:rPr>
      </w:pPr>
    </w:p>
    <w:p w14:paraId="3D3A3931" w14:textId="77777777" w:rsidR="007E27C8" w:rsidRPr="009F47FE" w:rsidRDefault="007E27C8" w:rsidP="007E27C8">
      <w:pPr>
        <w:ind w:firstLine="0"/>
        <w:jc w:val="left"/>
        <w:rPr>
          <w:szCs w:val="24"/>
        </w:rPr>
      </w:pPr>
      <w:r w:rsidRPr="009F47FE">
        <w:rPr>
          <w:szCs w:val="24"/>
        </w:rPr>
        <w:t>[</w:t>
      </w:r>
      <w:r w:rsidRPr="009F47FE">
        <w:rPr>
          <w:rStyle w:val="afffffffff1"/>
          <w:szCs w:val="24"/>
        </w:rPr>
        <w:t>Участник в свободной форме приводит необходимую информацию]</w:t>
      </w:r>
      <w:r w:rsidRPr="009F47FE">
        <w:rPr>
          <w:rStyle w:val="afffffffff1"/>
          <w:szCs w:val="24"/>
        </w:rPr>
        <w:tab/>
      </w:r>
      <w:r w:rsidRPr="009F47FE">
        <w:rPr>
          <w:rStyle w:val="afffffffff1"/>
          <w:szCs w:val="24"/>
        </w:rPr>
        <w:tab/>
      </w:r>
      <w:r w:rsidRPr="009F47FE">
        <w:rPr>
          <w:rStyle w:val="afffffffff1"/>
          <w:szCs w:val="24"/>
        </w:rPr>
        <w:tab/>
      </w:r>
      <w:proofErr w:type="gramStart"/>
      <w:r w:rsidRPr="009F47FE">
        <w:rPr>
          <w:rStyle w:val="afffffffff1"/>
          <w:szCs w:val="24"/>
        </w:rPr>
        <w:tab/>
      </w:r>
      <w:r w:rsidRPr="009F47FE">
        <w:rPr>
          <w:i/>
          <w:szCs w:val="24"/>
          <w:lang w:val="en-US"/>
        </w:rPr>
        <w:t> </w:t>
      </w:r>
      <w:r w:rsidRPr="009F47FE">
        <w:rPr>
          <w:i/>
          <w:szCs w:val="24"/>
        </w:rPr>
        <w:t xml:space="preserve"> .</w:t>
      </w:r>
      <w:proofErr w:type="gramEnd"/>
    </w:p>
    <w:p w14:paraId="7DB0D8ED" w14:textId="77777777" w:rsidR="007E27C8" w:rsidRPr="009F47FE" w:rsidRDefault="007E27C8" w:rsidP="007E27C8">
      <w:pPr>
        <w:tabs>
          <w:tab w:val="left" w:pos="567"/>
          <w:tab w:val="left" w:pos="1985"/>
        </w:tabs>
        <w:ind w:right="34" w:firstLine="0"/>
        <w:rPr>
          <w:color w:val="000000"/>
          <w:szCs w:val="24"/>
        </w:rPr>
      </w:pPr>
    </w:p>
    <w:p w14:paraId="047EEAEC" w14:textId="77777777" w:rsidR="007E27C8" w:rsidRPr="009F47FE" w:rsidRDefault="007E27C8" w:rsidP="007E27C8">
      <w:pPr>
        <w:tabs>
          <w:tab w:val="left" w:pos="567"/>
          <w:tab w:val="left" w:pos="1985"/>
        </w:tabs>
        <w:ind w:right="34" w:firstLine="0"/>
        <w:rPr>
          <w:color w:val="000000"/>
          <w:szCs w:val="24"/>
        </w:rPr>
      </w:pPr>
    </w:p>
    <w:p w14:paraId="140705BA" w14:textId="77777777" w:rsidR="007E27C8" w:rsidRPr="009F47FE" w:rsidRDefault="007E27C8" w:rsidP="007E27C8">
      <w:pPr>
        <w:tabs>
          <w:tab w:val="left" w:pos="567"/>
          <w:tab w:val="left" w:pos="1985"/>
        </w:tabs>
        <w:ind w:right="34"/>
        <w:rPr>
          <w:b/>
        </w:rPr>
      </w:pPr>
    </w:p>
    <w:p w14:paraId="6C736791" w14:textId="77777777" w:rsidR="007E27C8" w:rsidRPr="009F47FE" w:rsidRDefault="007E27C8" w:rsidP="007E27C8">
      <w:pPr>
        <w:tabs>
          <w:tab w:val="left" w:pos="567"/>
          <w:tab w:val="left" w:pos="1985"/>
        </w:tabs>
        <w:ind w:right="5669" w:firstLine="0"/>
        <w:rPr>
          <w:color w:val="000000"/>
          <w:szCs w:val="24"/>
        </w:rPr>
      </w:pPr>
      <w:r w:rsidRPr="009F47FE">
        <w:rPr>
          <w:color w:val="000000"/>
          <w:szCs w:val="24"/>
        </w:rPr>
        <w:t>____________________________________</w:t>
      </w:r>
    </w:p>
    <w:p w14:paraId="22590BF4" w14:textId="77777777" w:rsidR="007E27C8" w:rsidRPr="009F47FE" w:rsidRDefault="007E27C8" w:rsidP="007E27C8">
      <w:pPr>
        <w:tabs>
          <w:tab w:val="left" w:pos="567"/>
          <w:tab w:val="left" w:pos="1985"/>
        </w:tabs>
        <w:ind w:right="5669" w:firstLine="0"/>
        <w:jc w:val="center"/>
        <w:rPr>
          <w:color w:val="000000"/>
          <w:szCs w:val="24"/>
          <w:vertAlign w:val="superscript"/>
        </w:rPr>
      </w:pPr>
      <w:r w:rsidRPr="009F47FE">
        <w:rPr>
          <w:color w:val="000000"/>
          <w:szCs w:val="24"/>
          <w:vertAlign w:val="superscript"/>
        </w:rPr>
        <w:t>(подпись, М.П.)</w:t>
      </w:r>
    </w:p>
    <w:p w14:paraId="4D2C673B" w14:textId="77777777" w:rsidR="007E27C8" w:rsidRPr="009F47FE" w:rsidRDefault="007E27C8" w:rsidP="007E27C8">
      <w:pPr>
        <w:tabs>
          <w:tab w:val="left" w:pos="567"/>
          <w:tab w:val="left" w:pos="1985"/>
        </w:tabs>
        <w:ind w:right="5669" w:firstLine="0"/>
        <w:rPr>
          <w:color w:val="000000"/>
          <w:szCs w:val="24"/>
        </w:rPr>
      </w:pPr>
      <w:r w:rsidRPr="009F47FE">
        <w:rPr>
          <w:color w:val="000000"/>
          <w:szCs w:val="24"/>
        </w:rPr>
        <w:t>____________________________________</w:t>
      </w:r>
    </w:p>
    <w:p w14:paraId="3B81293C" w14:textId="77777777" w:rsidR="007E27C8" w:rsidRPr="009F47FE" w:rsidRDefault="007E27C8" w:rsidP="007E27C8">
      <w:pPr>
        <w:tabs>
          <w:tab w:val="left" w:pos="567"/>
          <w:tab w:val="left" w:pos="1985"/>
        </w:tabs>
        <w:ind w:right="5669" w:firstLine="0"/>
        <w:jc w:val="center"/>
        <w:rPr>
          <w:color w:val="000000"/>
          <w:szCs w:val="24"/>
          <w:vertAlign w:val="superscript"/>
        </w:rPr>
      </w:pPr>
      <w:r w:rsidRPr="009F47FE">
        <w:rPr>
          <w:color w:val="000000"/>
          <w:szCs w:val="24"/>
          <w:vertAlign w:val="superscript"/>
        </w:rPr>
        <w:t>(фамилия, имя, отчество подписавшего, должность)</w:t>
      </w:r>
    </w:p>
    <w:p w14:paraId="6517C4BA" w14:textId="77777777" w:rsidR="007E27C8" w:rsidRPr="009F47FE" w:rsidRDefault="007E27C8" w:rsidP="007E27C8">
      <w:pPr>
        <w:tabs>
          <w:tab w:val="left" w:pos="567"/>
          <w:tab w:val="left" w:pos="1985"/>
        </w:tabs>
        <w:ind w:right="34" w:firstLine="0"/>
        <w:jc w:val="center"/>
        <w:rPr>
          <w:color w:val="000000"/>
          <w:szCs w:val="24"/>
          <w:vertAlign w:val="superscript"/>
        </w:rPr>
      </w:pPr>
    </w:p>
    <w:p w14:paraId="5BE2FCEB" w14:textId="77777777" w:rsidR="007E27C8" w:rsidRPr="009F47FE" w:rsidRDefault="007E27C8" w:rsidP="007E27C8">
      <w:pPr>
        <w:pBdr>
          <w:bottom w:val="single" w:sz="4" w:space="1" w:color="auto"/>
        </w:pBdr>
        <w:shd w:val="clear" w:color="auto" w:fill="E0E0E0"/>
        <w:tabs>
          <w:tab w:val="left" w:pos="567"/>
          <w:tab w:val="left" w:pos="1985"/>
        </w:tabs>
        <w:ind w:right="34" w:firstLine="0"/>
        <w:jc w:val="center"/>
        <w:rPr>
          <w:b/>
          <w:color w:val="000000"/>
          <w:spacing w:val="36"/>
          <w:szCs w:val="24"/>
        </w:rPr>
      </w:pPr>
      <w:r w:rsidRPr="009F47FE">
        <w:rPr>
          <w:b/>
          <w:color w:val="000000"/>
          <w:spacing w:val="36"/>
          <w:szCs w:val="24"/>
        </w:rPr>
        <w:t>конец формы</w:t>
      </w:r>
    </w:p>
    <w:p w14:paraId="2E0DAC0C" w14:textId="77777777" w:rsidR="007E27C8" w:rsidRPr="009F47FE" w:rsidRDefault="007E27C8" w:rsidP="007E27C8">
      <w:pPr>
        <w:tabs>
          <w:tab w:val="left" w:pos="567"/>
          <w:tab w:val="left" w:pos="1985"/>
        </w:tabs>
        <w:ind w:right="34" w:firstLine="0"/>
        <w:jc w:val="left"/>
        <w:rPr>
          <w:szCs w:val="24"/>
        </w:rPr>
      </w:pPr>
      <w:r w:rsidRPr="009F47FE">
        <w:rPr>
          <w:b/>
          <w:szCs w:val="24"/>
        </w:rPr>
        <w:br w:type="page"/>
      </w:r>
    </w:p>
    <w:p w14:paraId="5D8E18AE" w14:textId="77777777" w:rsidR="007E27C8" w:rsidRPr="009F47FE" w:rsidRDefault="007E27C8" w:rsidP="0077519A">
      <w:pPr>
        <w:pStyle w:val="3"/>
        <w:numPr>
          <w:ilvl w:val="2"/>
          <w:numId w:val="29"/>
        </w:numPr>
        <w:tabs>
          <w:tab w:val="left" w:pos="567"/>
          <w:tab w:val="num" w:pos="1134"/>
          <w:tab w:val="left" w:pos="1985"/>
        </w:tabs>
        <w:ind w:left="0" w:right="34" w:firstLine="0"/>
        <w:rPr>
          <w:sz w:val="24"/>
          <w:szCs w:val="24"/>
        </w:rPr>
      </w:pPr>
      <w:bookmarkStart w:id="504" w:name="_Toc58842958"/>
      <w:bookmarkStart w:id="505" w:name="_Toc58840202"/>
      <w:bookmarkStart w:id="506" w:name="_Toc189224941"/>
      <w:bookmarkStart w:id="507" w:name="_Toc192172340"/>
      <w:r w:rsidRPr="009F47FE">
        <w:rPr>
          <w:b w:val="0"/>
          <w:bCs w:val="0"/>
          <w:sz w:val="24"/>
          <w:szCs w:val="24"/>
        </w:rPr>
        <w:lastRenderedPageBreak/>
        <w:t>Инструкции по заполнению</w:t>
      </w:r>
      <w:bookmarkEnd w:id="504"/>
      <w:bookmarkEnd w:id="505"/>
      <w:bookmarkEnd w:id="506"/>
      <w:bookmarkEnd w:id="507"/>
    </w:p>
    <w:p w14:paraId="2F55C0A0" w14:textId="77777777" w:rsidR="00905C56" w:rsidRPr="009F47FE" w:rsidRDefault="00905C56" w:rsidP="0077519A">
      <w:pPr>
        <w:pStyle w:val="aff0"/>
        <w:numPr>
          <w:ilvl w:val="3"/>
          <w:numId w:val="29"/>
        </w:numPr>
        <w:tabs>
          <w:tab w:val="left" w:pos="567"/>
          <w:tab w:val="left" w:pos="1985"/>
        </w:tabs>
        <w:spacing w:before="100" w:beforeAutospacing="1" w:line="240" w:lineRule="auto"/>
        <w:ind w:left="0" w:right="34" w:firstLine="1134"/>
        <w:rPr>
          <w:sz w:val="24"/>
          <w:szCs w:val="24"/>
        </w:rPr>
      </w:pPr>
      <w:r w:rsidRPr="009F47FE">
        <w:rPr>
          <w:sz w:val="24"/>
          <w:szCs w:val="24"/>
          <w:lang w:val="ru-RU"/>
        </w:rPr>
        <w:t>Оформляется на фирменном бланке Участника.</w:t>
      </w:r>
    </w:p>
    <w:p w14:paraId="07CB85CE" w14:textId="77777777" w:rsidR="007E27C8" w:rsidRPr="009F47FE" w:rsidRDefault="007E27C8" w:rsidP="0077519A">
      <w:pPr>
        <w:pStyle w:val="aff0"/>
        <w:numPr>
          <w:ilvl w:val="3"/>
          <w:numId w:val="29"/>
        </w:numPr>
        <w:tabs>
          <w:tab w:val="left" w:pos="567"/>
          <w:tab w:val="left" w:pos="1985"/>
        </w:tabs>
        <w:spacing w:before="100" w:beforeAutospacing="1" w:line="240" w:lineRule="auto"/>
        <w:ind w:left="0" w:right="34" w:firstLine="1134"/>
        <w:rPr>
          <w:sz w:val="24"/>
          <w:szCs w:val="24"/>
        </w:rPr>
      </w:pPr>
      <w:r w:rsidRPr="009F47FE">
        <w:rPr>
          <w:sz w:val="24"/>
          <w:szCs w:val="24"/>
          <w:lang w:val="ru-RU"/>
        </w:rPr>
        <w:t>Участник указывает конкретное наименование документа (Декларация, или справка, или информационное письмо и т.д.).</w:t>
      </w:r>
    </w:p>
    <w:p w14:paraId="25D8F4D9" w14:textId="77777777" w:rsidR="007E27C8" w:rsidRPr="009F47FE" w:rsidRDefault="007E27C8" w:rsidP="0077519A">
      <w:pPr>
        <w:pStyle w:val="aff0"/>
        <w:numPr>
          <w:ilvl w:val="3"/>
          <w:numId w:val="29"/>
        </w:numPr>
        <w:tabs>
          <w:tab w:val="left" w:pos="567"/>
          <w:tab w:val="left" w:pos="1985"/>
        </w:tabs>
        <w:spacing w:before="100" w:beforeAutospacing="1" w:line="240" w:lineRule="auto"/>
        <w:ind w:left="0" w:right="34" w:firstLine="1134"/>
        <w:rPr>
          <w:sz w:val="24"/>
          <w:szCs w:val="24"/>
        </w:rPr>
      </w:pPr>
      <w:r w:rsidRPr="009F47FE">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F35E77A" w14:textId="77777777" w:rsidR="007E27C8" w:rsidRPr="009F47FE" w:rsidRDefault="007E27C8" w:rsidP="0077519A">
      <w:pPr>
        <w:pStyle w:val="aff0"/>
        <w:numPr>
          <w:ilvl w:val="3"/>
          <w:numId w:val="29"/>
        </w:numPr>
        <w:tabs>
          <w:tab w:val="left" w:pos="567"/>
          <w:tab w:val="left" w:pos="1985"/>
        </w:tabs>
        <w:spacing w:before="100" w:beforeAutospacing="1" w:line="240" w:lineRule="auto"/>
        <w:ind w:left="0" w:right="34" w:firstLine="1134"/>
        <w:rPr>
          <w:sz w:val="24"/>
          <w:szCs w:val="24"/>
        </w:rPr>
      </w:pPr>
      <w:r w:rsidRPr="009F47FE">
        <w:rPr>
          <w:sz w:val="24"/>
          <w:szCs w:val="24"/>
        </w:rPr>
        <w:t xml:space="preserve">Участник </w:t>
      </w:r>
      <w:r w:rsidRPr="009F47FE">
        <w:rPr>
          <w:sz w:val="24"/>
          <w:szCs w:val="24"/>
          <w:lang w:val="ru-RU"/>
        </w:rPr>
        <w:t xml:space="preserve">указывает информацию о закупке: </w:t>
      </w:r>
      <w:r w:rsidRPr="009F47FE">
        <w:rPr>
          <w:sz w:val="24"/>
        </w:rPr>
        <w:t>номер закупки на электронной площадке</w:t>
      </w:r>
      <w:r w:rsidRPr="009F47FE">
        <w:rPr>
          <w:sz w:val="24"/>
          <w:lang w:val="ru-RU"/>
        </w:rPr>
        <w:t xml:space="preserve">, </w:t>
      </w:r>
      <w:r w:rsidRPr="009F47FE">
        <w:rPr>
          <w:sz w:val="24"/>
          <w:szCs w:val="24"/>
          <w:lang w:val="ru-RU"/>
        </w:rPr>
        <w:t>способ закупки, предмет закупки, размер НМЦ (начальной (максимальной) стоимости закупки).</w:t>
      </w:r>
    </w:p>
    <w:p w14:paraId="21FDE11B" w14:textId="77777777" w:rsidR="007E27C8" w:rsidRPr="009F47FE" w:rsidRDefault="007E27C8" w:rsidP="0077519A">
      <w:pPr>
        <w:pStyle w:val="aff0"/>
        <w:numPr>
          <w:ilvl w:val="3"/>
          <w:numId w:val="29"/>
        </w:numPr>
        <w:tabs>
          <w:tab w:val="left" w:pos="567"/>
          <w:tab w:val="left" w:pos="1985"/>
        </w:tabs>
        <w:spacing w:before="100" w:beforeAutospacing="1" w:line="240" w:lineRule="auto"/>
        <w:ind w:left="0" w:right="34" w:firstLine="1134"/>
        <w:rPr>
          <w:sz w:val="24"/>
          <w:szCs w:val="24"/>
        </w:rPr>
      </w:pPr>
      <w:r w:rsidRPr="009F47FE">
        <w:rPr>
          <w:sz w:val="24"/>
          <w:szCs w:val="24"/>
          <w:lang w:val="ru-RU"/>
        </w:rPr>
        <w:t xml:space="preserve"> Участник в свободной форме излагает необходимую информацию. </w:t>
      </w:r>
    </w:p>
    <w:p w14:paraId="23B17B9D" w14:textId="77777777" w:rsidR="00D94124" w:rsidRPr="009F47FE" w:rsidRDefault="00D94124" w:rsidP="00613133">
      <w:pPr>
        <w:pStyle w:val="aff0"/>
        <w:tabs>
          <w:tab w:val="clear" w:pos="360"/>
          <w:tab w:val="left" w:pos="567"/>
          <w:tab w:val="left" w:pos="1134"/>
          <w:tab w:val="left" w:pos="1985"/>
        </w:tabs>
        <w:spacing w:before="100" w:beforeAutospacing="1" w:line="240" w:lineRule="auto"/>
        <w:ind w:right="34" w:firstLine="567"/>
        <w:rPr>
          <w:sz w:val="24"/>
          <w:szCs w:val="24"/>
        </w:rPr>
      </w:pPr>
    </w:p>
    <w:p w14:paraId="6ADFEF5A" w14:textId="77777777" w:rsidR="006B3312" w:rsidRPr="009F47FE" w:rsidRDefault="006B3312" w:rsidP="00613133">
      <w:pPr>
        <w:pStyle w:val="aff0"/>
        <w:tabs>
          <w:tab w:val="clear" w:pos="360"/>
          <w:tab w:val="left" w:pos="567"/>
          <w:tab w:val="left" w:pos="1134"/>
          <w:tab w:val="left" w:pos="1985"/>
        </w:tabs>
        <w:spacing w:before="100" w:beforeAutospacing="1" w:line="240" w:lineRule="auto"/>
        <w:ind w:right="34" w:firstLine="567"/>
        <w:rPr>
          <w:sz w:val="24"/>
          <w:szCs w:val="24"/>
        </w:rPr>
      </w:pPr>
    </w:p>
    <w:p w14:paraId="2BEE4E2D" w14:textId="77777777" w:rsidR="006B3312" w:rsidRPr="009F47FE" w:rsidRDefault="006B3312" w:rsidP="006B3312">
      <w:pPr>
        <w:pStyle w:val="2"/>
        <w:pageBreakBefore/>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val="ru-RU" w:eastAsia="ru-RU"/>
        </w:rPr>
      </w:pPr>
      <w:bookmarkStart w:id="508" w:name="_Toc189224942"/>
      <w:bookmarkStart w:id="509" w:name="_Toc118364692"/>
      <w:bookmarkStart w:id="510" w:name="_Toc192172341"/>
      <w:r w:rsidRPr="009F47FE">
        <w:rPr>
          <w:i/>
          <w:sz w:val="24"/>
          <w:szCs w:val="24"/>
          <w:shd w:val="clear" w:color="auto" w:fill="FFFF99"/>
          <w:lang w:val="ru-RU" w:eastAsia="ru-RU"/>
        </w:rPr>
        <w:lastRenderedPageBreak/>
        <w:t>ФОРМА НЕЗАВИСИМОЙ ГАРАНТИИ</w:t>
      </w:r>
      <w:bookmarkEnd w:id="508"/>
      <w:bookmarkEnd w:id="510"/>
      <w:r w:rsidRPr="009F47FE">
        <w:rPr>
          <w:i/>
          <w:sz w:val="24"/>
          <w:szCs w:val="24"/>
          <w:shd w:val="clear" w:color="auto" w:fill="FFFF99"/>
          <w:lang w:val="ru-RU" w:eastAsia="ru-RU"/>
        </w:rPr>
        <w:t xml:space="preserve"> </w:t>
      </w:r>
      <w:bookmarkEnd w:id="509"/>
    </w:p>
    <w:p w14:paraId="7039DF33" w14:textId="1206C2B4" w:rsidR="0030275E" w:rsidRPr="009F47FE" w:rsidRDefault="0030275E" w:rsidP="0077519A">
      <w:pPr>
        <w:pStyle w:val="2"/>
        <w:widowControl w:val="0"/>
        <w:numPr>
          <w:ilvl w:val="1"/>
          <w:numId w:val="29"/>
        </w:numPr>
        <w:tabs>
          <w:tab w:val="left" w:pos="567"/>
          <w:tab w:val="num" w:pos="1418"/>
          <w:tab w:val="left" w:pos="1985"/>
        </w:tabs>
        <w:spacing w:before="100" w:beforeAutospacing="1" w:after="100" w:afterAutospacing="1" w:line="240" w:lineRule="auto"/>
        <w:ind w:left="0" w:right="34" w:firstLine="0"/>
        <w:rPr>
          <w:sz w:val="24"/>
          <w:szCs w:val="24"/>
        </w:rPr>
      </w:pPr>
      <w:bookmarkStart w:id="511" w:name="_Toc120380159"/>
      <w:bookmarkStart w:id="512" w:name="_Toc118120945"/>
      <w:bookmarkStart w:id="513" w:name="_Toc118364693"/>
      <w:bookmarkStart w:id="514" w:name="_Toc189224943"/>
      <w:bookmarkStart w:id="515" w:name="_Toc192172342"/>
      <w:r w:rsidRPr="009F47FE">
        <w:rPr>
          <w:sz w:val="24"/>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r w:rsidRPr="009F47FE">
        <w:rPr>
          <w:sz w:val="24"/>
          <w:lang w:val="ru-RU"/>
        </w:rPr>
        <w:t xml:space="preserve"> </w:t>
      </w:r>
      <w:r w:rsidRPr="009F47FE">
        <w:rPr>
          <w:sz w:val="24"/>
        </w:rPr>
        <w:t>(форма </w:t>
      </w:r>
      <w:r w:rsidR="00431E2A" w:rsidRPr="009F47FE">
        <w:rPr>
          <w:sz w:val="24"/>
          <w:szCs w:val="24"/>
          <w:lang w:val="ru-RU"/>
        </w:rPr>
        <w:t>9</w:t>
      </w:r>
      <w:r w:rsidRPr="009F47FE">
        <w:rPr>
          <w:sz w:val="24"/>
        </w:rPr>
        <w:t>)</w:t>
      </w:r>
      <w:bookmarkEnd w:id="511"/>
      <w:bookmarkEnd w:id="512"/>
      <w:bookmarkEnd w:id="513"/>
      <w:bookmarkEnd w:id="514"/>
      <w:bookmarkEnd w:id="515"/>
    </w:p>
    <w:p w14:paraId="773492F9" w14:textId="77777777" w:rsidR="0030275E" w:rsidRPr="009F47FE" w:rsidRDefault="0030275E" w:rsidP="0077519A">
      <w:pPr>
        <w:pStyle w:val="3"/>
        <w:keepNext w:val="0"/>
        <w:widowControl w:val="0"/>
        <w:numPr>
          <w:ilvl w:val="2"/>
          <w:numId w:val="29"/>
        </w:numPr>
        <w:tabs>
          <w:tab w:val="left" w:pos="567"/>
          <w:tab w:val="left" w:pos="993"/>
        </w:tabs>
        <w:suppressAutoHyphens w:val="0"/>
        <w:ind w:left="0" w:right="34" w:firstLine="0"/>
        <w:jc w:val="both"/>
        <w:rPr>
          <w:b w:val="0"/>
          <w:sz w:val="24"/>
          <w:szCs w:val="24"/>
        </w:rPr>
      </w:pPr>
      <w:bookmarkStart w:id="516" w:name="_Toc120380160"/>
      <w:bookmarkStart w:id="517" w:name="_Toc118120946"/>
      <w:bookmarkStart w:id="518" w:name="_Toc118364694"/>
      <w:bookmarkStart w:id="519" w:name="_Toc189224944"/>
      <w:bookmarkStart w:id="520" w:name="_Toc192172343"/>
      <w:r w:rsidRPr="009F47FE">
        <w:rPr>
          <w:b w:val="0"/>
          <w:bCs w:val="0"/>
          <w:sz w:val="24"/>
          <w:szCs w:val="24"/>
          <w:lang w:val="ru-RU"/>
        </w:rPr>
        <w:t xml:space="preserve">Форма </w:t>
      </w:r>
      <w:r w:rsidRPr="009F47FE">
        <w:rPr>
          <w:b w:val="0"/>
          <w:bCs w:val="0"/>
          <w:sz w:val="24"/>
          <w:szCs w:val="24"/>
        </w:rPr>
        <w:t>Типов</w:t>
      </w:r>
      <w:r w:rsidRPr="009F47FE">
        <w:rPr>
          <w:b w:val="0"/>
          <w:bCs w:val="0"/>
          <w:sz w:val="24"/>
          <w:szCs w:val="24"/>
          <w:lang w:val="ru-RU"/>
        </w:rPr>
        <w:t>ой</w:t>
      </w:r>
      <w:r w:rsidRPr="009F47FE">
        <w:rPr>
          <w:b w:val="0"/>
          <w:bCs w:val="0"/>
          <w:sz w:val="24"/>
          <w:szCs w:val="24"/>
        </w:rPr>
        <w:t xml:space="preserve"> форм</w:t>
      </w:r>
      <w:r w:rsidRPr="009F47FE">
        <w:rPr>
          <w:b w:val="0"/>
          <w:bCs w:val="0"/>
          <w:sz w:val="24"/>
          <w:szCs w:val="24"/>
          <w:lang w:val="ru-RU"/>
        </w:rPr>
        <w:t>ы</w:t>
      </w:r>
      <w:r w:rsidRPr="009F47FE">
        <w:rPr>
          <w:b w:val="0"/>
          <w:bCs w:val="0"/>
          <w:sz w:val="24"/>
          <w:szCs w:val="24"/>
        </w:rPr>
        <w:t xml:space="preserve">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bookmarkEnd w:id="516"/>
      <w:bookmarkEnd w:id="517"/>
      <w:bookmarkEnd w:id="518"/>
      <w:bookmarkEnd w:id="519"/>
      <w:bookmarkEnd w:id="520"/>
    </w:p>
    <w:p w14:paraId="36F74694" w14:textId="77777777" w:rsidR="0030275E" w:rsidRPr="009F47FE" w:rsidRDefault="0030275E" w:rsidP="0030275E">
      <w:pPr>
        <w:pBdr>
          <w:top w:val="single" w:sz="4" w:space="1" w:color="auto"/>
        </w:pBdr>
        <w:shd w:val="clear" w:color="auto" w:fill="E0E0E0"/>
        <w:tabs>
          <w:tab w:val="left" w:pos="567"/>
          <w:tab w:val="left" w:pos="1985"/>
        </w:tabs>
        <w:ind w:right="34" w:firstLine="0"/>
        <w:jc w:val="center"/>
        <w:rPr>
          <w:b/>
          <w:spacing w:val="36"/>
          <w:szCs w:val="24"/>
        </w:rPr>
      </w:pPr>
      <w:r w:rsidRPr="009F47FE">
        <w:rPr>
          <w:b/>
          <w:spacing w:val="36"/>
          <w:szCs w:val="24"/>
        </w:rPr>
        <w:t>начало формы</w:t>
      </w:r>
    </w:p>
    <w:p w14:paraId="475B79CD" w14:textId="77777777" w:rsidR="0030275E" w:rsidRPr="009F47FE" w:rsidRDefault="0030275E" w:rsidP="0030275E">
      <w:pPr>
        <w:tabs>
          <w:tab w:val="left" w:pos="567"/>
          <w:tab w:val="left" w:pos="1985"/>
        </w:tabs>
        <w:ind w:right="34" w:firstLine="0"/>
        <w:rPr>
          <w:szCs w:val="24"/>
        </w:rPr>
      </w:pPr>
    </w:p>
    <w:p w14:paraId="1B5C85BE" w14:textId="77777777" w:rsidR="004963F6" w:rsidRPr="009F47FE" w:rsidRDefault="004963F6" w:rsidP="004963F6">
      <w:pPr>
        <w:tabs>
          <w:tab w:val="left" w:pos="567"/>
          <w:tab w:val="left" w:pos="1985"/>
        </w:tabs>
        <w:ind w:right="34" w:firstLine="0"/>
        <w:jc w:val="center"/>
        <w:rPr>
          <w:b/>
          <w:szCs w:val="24"/>
        </w:rPr>
      </w:pPr>
      <w:r w:rsidRPr="009F47FE">
        <w:rPr>
          <w:b/>
          <w:szCs w:val="24"/>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p>
    <w:p w14:paraId="47837C73" w14:textId="77777777" w:rsidR="004963F6" w:rsidRPr="009F47FE" w:rsidRDefault="004963F6" w:rsidP="004963F6">
      <w:pPr>
        <w:tabs>
          <w:tab w:val="left" w:pos="567"/>
          <w:tab w:val="left" w:pos="1985"/>
        </w:tabs>
        <w:ind w:right="34" w:firstLine="0"/>
        <w:rPr>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457"/>
        <w:gridCol w:w="2400"/>
        <w:gridCol w:w="1906"/>
        <w:gridCol w:w="1289"/>
      </w:tblGrid>
      <w:tr w:rsidR="004963F6" w:rsidRPr="009F47FE" w14:paraId="7D607D07" w14:textId="77777777" w:rsidTr="004963F6">
        <w:tc>
          <w:tcPr>
            <w:tcW w:w="4457" w:type="dxa"/>
          </w:tcPr>
          <w:p w14:paraId="1A4A2AFC" w14:textId="77777777" w:rsidR="004963F6" w:rsidRPr="009F47FE" w:rsidRDefault="004963F6">
            <w:pPr>
              <w:widowControl/>
              <w:autoSpaceDE w:val="0"/>
              <w:autoSpaceDN w:val="0"/>
              <w:adjustRightInd w:val="0"/>
              <w:ind w:firstLine="0"/>
              <w:jc w:val="left"/>
              <w:rPr>
                <w:b/>
                <w:bCs/>
                <w:iCs/>
                <w:szCs w:val="24"/>
              </w:rPr>
            </w:pPr>
          </w:p>
        </w:tc>
        <w:tc>
          <w:tcPr>
            <w:tcW w:w="4306" w:type="dxa"/>
            <w:gridSpan w:val="2"/>
            <w:tcBorders>
              <w:top w:val="nil"/>
              <w:left w:val="nil"/>
              <w:bottom w:val="nil"/>
              <w:right w:val="single" w:sz="4" w:space="0" w:color="auto"/>
            </w:tcBorders>
            <w:hideMark/>
          </w:tcPr>
          <w:p w14:paraId="2A5FCBE8" w14:textId="77777777" w:rsidR="004963F6" w:rsidRPr="009F47FE" w:rsidRDefault="004963F6">
            <w:pPr>
              <w:widowControl/>
              <w:autoSpaceDE w:val="0"/>
              <w:autoSpaceDN w:val="0"/>
              <w:adjustRightInd w:val="0"/>
              <w:ind w:firstLine="0"/>
              <w:jc w:val="right"/>
              <w:rPr>
                <w:bCs/>
                <w:iCs/>
                <w:szCs w:val="24"/>
              </w:rPr>
            </w:pPr>
            <w:r w:rsidRPr="009F47FE">
              <w:rPr>
                <w:bCs/>
                <w:iCs/>
                <w:szCs w:val="24"/>
              </w:rPr>
              <w:t>Дата выдачи</w:t>
            </w:r>
          </w:p>
        </w:tc>
        <w:tc>
          <w:tcPr>
            <w:tcW w:w="1289" w:type="dxa"/>
            <w:tcBorders>
              <w:top w:val="single" w:sz="4" w:space="0" w:color="auto"/>
              <w:left w:val="single" w:sz="4" w:space="0" w:color="auto"/>
              <w:bottom w:val="single" w:sz="4" w:space="0" w:color="auto"/>
              <w:right w:val="single" w:sz="4" w:space="0" w:color="auto"/>
            </w:tcBorders>
          </w:tcPr>
          <w:p w14:paraId="381E4C43" w14:textId="77777777" w:rsidR="004963F6" w:rsidRPr="009F47FE" w:rsidRDefault="004963F6">
            <w:pPr>
              <w:widowControl/>
              <w:autoSpaceDE w:val="0"/>
              <w:autoSpaceDN w:val="0"/>
              <w:adjustRightInd w:val="0"/>
              <w:ind w:firstLine="0"/>
              <w:jc w:val="left"/>
              <w:rPr>
                <w:bCs/>
                <w:iCs/>
                <w:szCs w:val="24"/>
              </w:rPr>
            </w:pPr>
          </w:p>
        </w:tc>
      </w:tr>
      <w:tr w:rsidR="004963F6" w:rsidRPr="009F47FE" w14:paraId="260F00B4" w14:textId="77777777" w:rsidTr="004963F6">
        <w:tc>
          <w:tcPr>
            <w:tcW w:w="4457" w:type="dxa"/>
          </w:tcPr>
          <w:p w14:paraId="79A97BD0" w14:textId="77777777" w:rsidR="004963F6" w:rsidRPr="009F47FE" w:rsidRDefault="004963F6">
            <w:pPr>
              <w:widowControl/>
              <w:autoSpaceDE w:val="0"/>
              <w:autoSpaceDN w:val="0"/>
              <w:adjustRightInd w:val="0"/>
              <w:ind w:firstLine="0"/>
              <w:jc w:val="left"/>
              <w:rPr>
                <w:b/>
                <w:bCs/>
                <w:iCs/>
                <w:szCs w:val="24"/>
              </w:rPr>
            </w:pPr>
          </w:p>
        </w:tc>
        <w:tc>
          <w:tcPr>
            <w:tcW w:w="4306" w:type="dxa"/>
            <w:gridSpan w:val="2"/>
            <w:tcBorders>
              <w:top w:val="nil"/>
              <w:left w:val="nil"/>
              <w:bottom w:val="nil"/>
              <w:right w:val="single" w:sz="4" w:space="0" w:color="auto"/>
            </w:tcBorders>
            <w:hideMark/>
          </w:tcPr>
          <w:p w14:paraId="75FFC795" w14:textId="77777777" w:rsidR="004963F6" w:rsidRPr="009F47FE" w:rsidRDefault="004963F6">
            <w:pPr>
              <w:widowControl/>
              <w:autoSpaceDE w:val="0"/>
              <w:autoSpaceDN w:val="0"/>
              <w:adjustRightInd w:val="0"/>
              <w:ind w:firstLine="0"/>
              <w:jc w:val="right"/>
              <w:rPr>
                <w:bCs/>
                <w:iCs/>
                <w:szCs w:val="24"/>
              </w:rPr>
            </w:pPr>
            <w:r w:rsidRPr="009F47FE">
              <w:rPr>
                <w:bCs/>
                <w:iCs/>
                <w:szCs w:val="24"/>
              </w:rPr>
              <w:t xml:space="preserve">Номер независимой гарантии </w:t>
            </w:r>
            <w:r w:rsidRPr="009F47FE">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14:paraId="7098840E" w14:textId="77777777" w:rsidR="004963F6" w:rsidRPr="009F47FE" w:rsidRDefault="004963F6">
            <w:pPr>
              <w:widowControl/>
              <w:autoSpaceDE w:val="0"/>
              <w:autoSpaceDN w:val="0"/>
              <w:adjustRightInd w:val="0"/>
              <w:ind w:firstLine="0"/>
              <w:jc w:val="left"/>
              <w:rPr>
                <w:bCs/>
                <w:iCs/>
                <w:szCs w:val="24"/>
              </w:rPr>
            </w:pPr>
          </w:p>
        </w:tc>
      </w:tr>
      <w:tr w:rsidR="004963F6" w:rsidRPr="009F47FE" w14:paraId="52790037" w14:textId="77777777" w:rsidTr="004963F6">
        <w:tc>
          <w:tcPr>
            <w:tcW w:w="10052" w:type="dxa"/>
            <w:gridSpan w:val="4"/>
            <w:hideMark/>
          </w:tcPr>
          <w:p w14:paraId="289AB75C" w14:textId="77777777" w:rsidR="004963F6" w:rsidRPr="009F47FE" w:rsidRDefault="004963F6">
            <w:pPr>
              <w:jc w:val="center"/>
              <w:rPr>
                <w:b/>
                <w:color w:val="000000"/>
                <w:szCs w:val="24"/>
              </w:rPr>
            </w:pPr>
            <w:r w:rsidRPr="009F47FE">
              <w:rPr>
                <w:b/>
                <w:color w:val="000000"/>
                <w:szCs w:val="24"/>
              </w:rPr>
              <w:t>Информация о гаранте, принципале, бенефициаре</w:t>
            </w:r>
          </w:p>
        </w:tc>
      </w:tr>
      <w:tr w:rsidR="004963F6" w:rsidRPr="009F47FE" w14:paraId="56115FB3" w14:textId="77777777" w:rsidTr="004963F6">
        <w:tc>
          <w:tcPr>
            <w:tcW w:w="4457" w:type="dxa"/>
          </w:tcPr>
          <w:p w14:paraId="070A15E0" w14:textId="77777777" w:rsidR="004963F6" w:rsidRPr="009F47FE" w:rsidRDefault="004963F6">
            <w:pPr>
              <w:widowControl/>
              <w:autoSpaceDE w:val="0"/>
              <w:autoSpaceDN w:val="0"/>
              <w:adjustRightInd w:val="0"/>
              <w:ind w:firstLine="0"/>
              <w:jc w:val="left"/>
              <w:rPr>
                <w:bCs/>
                <w:iCs/>
                <w:szCs w:val="24"/>
              </w:rPr>
            </w:pPr>
          </w:p>
        </w:tc>
        <w:tc>
          <w:tcPr>
            <w:tcW w:w="2400" w:type="dxa"/>
          </w:tcPr>
          <w:p w14:paraId="28F5E853" w14:textId="77777777" w:rsidR="004963F6" w:rsidRPr="009F47FE" w:rsidRDefault="004963F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tcPr>
          <w:p w14:paraId="7CDE8999" w14:textId="77777777" w:rsidR="004963F6" w:rsidRPr="009F47FE" w:rsidRDefault="004963F6">
            <w:pPr>
              <w:widowControl/>
              <w:autoSpaceDE w:val="0"/>
              <w:autoSpaceDN w:val="0"/>
              <w:adjustRightInd w:val="0"/>
              <w:ind w:firstLine="0"/>
              <w:jc w:val="left"/>
              <w:rPr>
                <w:bCs/>
                <w:iCs/>
                <w:szCs w:val="24"/>
              </w:rPr>
            </w:pPr>
          </w:p>
        </w:tc>
        <w:tc>
          <w:tcPr>
            <w:tcW w:w="1289" w:type="dxa"/>
            <w:tcBorders>
              <w:top w:val="single" w:sz="4" w:space="0" w:color="auto"/>
              <w:left w:val="single" w:sz="4" w:space="0" w:color="auto"/>
              <w:bottom w:val="single" w:sz="4" w:space="0" w:color="auto"/>
              <w:right w:val="single" w:sz="4" w:space="0" w:color="auto"/>
            </w:tcBorders>
            <w:hideMark/>
          </w:tcPr>
          <w:p w14:paraId="00519D6F" w14:textId="77777777" w:rsidR="004963F6" w:rsidRPr="009F47FE" w:rsidRDefault="004963F6">
            <w:pPr>
              <w:widowControl/>
              <w:autoSpaceDE w:val="0"/>
              <w:autoSpaceDN w:val="0"/>
              <w:adjustRightInd w:val="0"/>
              <w:ind w:firstLine="0"/>
              <w:jc w:val="center"/>
              <w:rPr>
                <w:bCs/>
                <w:iCs/>
                <w:szCs w:val="24"/>
              </w:rPr>
            </w:pPr>
            <w:r w:rsidRPr="009F47FE">
              <w:rPr>
                <w:bCs/>
                <w:iCs/>
                <w:szCs w:val="24"/>
              </w:rPr>
              <w:t>Коды</w:t>
            </w:r>
          </w:p>
        </w:tc>
      </w:tr>
      <w:tr w:rsidR="004963F6" w:rsidRPr="009F47FE" w14:paraId="15B2F87E" w14:textId="77777777" w:rsidTr="004963F6">
        <w:tc>
          <w:tcPr>
            <w:tcW w:w="4457" w:type="dxa"/>
            <w:hideMark/>
          </w:tcPr>
          <w:p w14:paraId="73912E97" w14:textId="77777777" w:rsidR="004963F6" w:rsidRPr="009F47FE" w:rsidRDefault="004963F6">
            <w:pPr>
              <w:widowControl/>
              <w:autoSpaceDE w:val="0"/>
              <w:autoSpaceDN w:val="0"/>
              <w:adjustRightInd w:val="0"/>
              <w:ind w:firstLine="0"/>
              <w:jc w:val="left"/>
              <w:rPr>
                <w:bCs/>
                <w:iCs/>
                <w:szCs w:val="24"/>
              </w:rPr>
            </w:pPr>
            <w:r w:rsidRPr="009F47FE">
              <w:rPr>
                <w:bCs/>
                <w:iCs/>
                <w:szCs w:val="24"/>
              </w:rPr>
              <w:t>Полное наименование гаранта</w:t>
            </w:r>
          </w:p>
        </w:tc>
        <w:tc>
          <w:tcPr>
            <w:tcW w:w="2400" w:type="dxa"/>
          </w:tcPr>
          <w:p w14:paraId="23B559E8" w14:textId="77777777" w:rsidR="004963F6" w:rsidRPr="009F47FE" w:rsidRDefault="004963F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14:paraId="7F46E747" w14:textId="77777777" w:rsidR="004963F6" w:rsidRPr="009F47FE" w:rsidRDefault="004963F6">
            <w:pPr>
              <w:widowControl/>
              <w:autoSpaceDE w:val="0"/>
              <w:autoSpaceDN w:val="0"/>
              <w:adjustRightInd w:val="0"/>
              <w:ind w:firstLine="0"/>
              <w:jc w:val="right"/>
              <w:rPr>
                <w:bCs/>
                <w:iCs/>
                <w:szCs w:val="24"/>
              </w:rPr>
            </w:pPr>
            <w:r w:rsidRPr="009F47FE">
              <w:rPr>
                <w:bCs/>
                <w:iCs/>
                <w:szCs w:val="24"/>
              </w:rPr>
              <w:t>ИНН</w:t>
            </w:r>
          </w:p>
        </w:tc>
        <w:tc>
          <w:tcPr>
            <w:tcW w:w="1289" w:type="dxa"/>
            <w:tcBorders>
              <w:top w:val="single" w:sz="4" w:space="0" w:color="auto"/>
              <w:left w:val="single" w:sz="4" w:space="0" w:color="auto"/>
              <w:bottom w:val="single" w:sz="4" w:space="0" w:color="auto"/>
              <w:right w:val="single" w:sz="4" w:space="0" w:color="auto"/>
            </w:tcBorders>
          </w:tcPr>
          <w:p w14:paraId="5E23925E" w14:textId="77777777" w:rsidR="004963F6" w:rsidRPr="009F47FE" w:rsidRDefault="004963F6">
            <w:pPr>
              <w:widowControl/>
              <w:autoSpaceDE w:val="0"/>
              <w:autoSpaceDN w:val="0"/>
              <w:adjustRightInd w:val="0"/>
              <w:ind w:firstLine="0"/>
              <w:jc w:val="left"/>
              <w:rPr>
                <w:bCs/>
                <w:iCs/>
                <w:szCs w:val="24"/>
              </w:rPr>
            </w:pPr>
          </w:p>
        </w:tc>
      </w:tr>
      <w:tr w:rsidR="004963F6" w:rsidRPr="009F47FE" w14:paraId="629BF619" w14:textId="77777777" w:rsidTr="004963F6">
        <w:tc>
          <w:tcPr>
            <w:tcW w:w="4457" w:type="dxa"/>
          </w:tcPr>
          <w:p w14:paraId="0DF3B32C" w14:textId="77777777" w:rsidR="004963F6" w:rsidRPr="009F47FE" w:rsidRDefault="004963F6">
            <w:pPr>
              <w:widowControl/>
              <w:autoSpaceDE w:val="0"/>
              <w:autoSpaceDN w:val="0"/>
              <w:adjustRightInd w:val="0"/>
              <w:ind w:firstLine="0"/>
              <w:jc w:val="left"/>
              <w:rPr>
                <w:bCs/>
                <w:iCs/>
                <w:szCs w:val="24"/>
              </w:rPr>
            </w:pPr>
          </w:p>
        </w:tc>
        <w:tc>
          <w:tcPr>
            <w:tcW w:w="2400" w:type="dxa"/>
          </w:tcPr>
          <w:p w14:paraId="592D57B4" w14:textId="77777777" w:rsidR="004963F6" w:rsidRPr="009F47FE" w:rsidRDefault="004963F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14:paraId="3B8A817D" w14:textId="77777777" w:rsidR="004963F6" w:rsidRPr="009F47FE" w:rsidRDefault="004963F6">
            <w:pPr>
              <w:widowControl/>
              <w:autoSpaceDE w:val="0"/>
              <w:autoSpaceDN w:val="0"/>
              <w:adjustRightInd w:val="0"/>
              <w:ind w:firstLine="0"/>
              <w:jc w:val="right"/>
              <w:rPr>
                <w:bCs/>
                <w:iCs/>
                <w:szCs w:val="24"/>
              </w:rPr>
            </w:pPr>
            <w:r w:rsidRPr="009F47FE">
              <w:rPr>
                <w:bCs/>
                <w:iCs/>
                <w:szCs w:val="24"/>
              </w:rPr>
              <w:t>КПП</w:t>
            </w:r>
          </w:p>
        </w:tc>
        <w:tc>
          <w:tcPr>
            <w:tcW w:w="1289" w:type="dxa"/>
            <w:tcBorders>
              <w:top w:val="single" w:sz="4" w:space="0" w:color="auto"/>
              <w:left w:val="single" w:sz="4" w:space="0" w:color="auto"/>
              <w:bottom w:val="single" w:sz="4" w:space="0" w:color="auto"/>
              <w:right w:val="single" w:sz="4" w:space="0" w:color="auto"/>
            </w:tcBorders>
          </w:tcPr>
          <w:p w14:paraId="4B965DDE" w14:textId="77777777" w:rsidR="004963F6" w:rsidRPr="009F47FE" w:rsidRDefault="004963F6">
            <w:pPr>
              <w:widowControl/>
              <w:autoSpaceDE w:val="0"/>
              <w:autoSpaceDN w:val="0"/>
              <w:adjustRightInd w:val="0"/>
              <w:ind w:firstLine="0"/>
              <w:jc w:val="left"/>
              <w:rPr>
                <w:bCs/>
                <w:iCs/>
                <w:szCs w:val="24"/>
              </w:rPr>
            </w:pPr>
          </w:p>
        </w:tc>
      </w:tr>
      <w:tr w:rsidR="004963F6" w:rsidRPr="009F47FE" w14:paraId="5F8C1D7C" w14:textId="77777777" w:rsidTr="004963F6">
        <w:tc>
          <w:tcPr>
            <w:tcW w:w="4457" w:type="dxa"/>
          </w:tcPr>
          <w:p w14:paraId="143CFEDE" w14:textId="77777777" w:rsidR="004963F6" w:rsidRPr="009F47FE" w:rsidRDefault="004963F6">
            <w:pPr>
              <w:widowControl/>
              <w:autoSpaceDE w:val="0"/>
              <w:autoSpaceDN w:val="0"/>
              <w:adjustRightInd w:val="0"/>
              <w:ind w:firstLine="0"/>
              <w:jc w:val="left"/>
              <w:rPr>
                <w:bCs/>
                <w:iCs/>
                <w:szCs w:val="24"/>
              </w:rPr>
            </w:pPr>
          </w:p>
        </w:tc>
        <w:tc>
          <w:tcPr>
            <w:tcW w:w="2400" w:type="dxa"/>
            <w:tcBorders>
              <w:top w:val="nil"/>
              <w:left w:val="nil"/>
              <w:bottom w:val="single" w:sz="4" w:space="0" w:color="auto"/>
              <w:right w:val="nil"/>
            </w:tcBorders>
          </w:tcPr>
          <w:p w14:paraId="030A3FB4" w14:textId="77777777" w:rsidR="004963F6" w:rsidRPr="009F47FE" w:rsidRDefault="004963F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14:paraId="3B3A8095" w14:textId="77777777" w:rsidR="004963F6" w:rsidRPr="009F47FE" w:rsidRDefault="004963F6">
            <w:pPr>
              <w:widowControl/>
              <w:autoSpaceDE w:val="0"/>
              <w:autoSpaceDN w:val="0"/>
              <w:adjustRightInd w:val="0"/>
              <w:ind w:firstLine="0"/>
              <w:jc w:val="right"/>
              <w:rPr>
                <w:bCs/>
                <w:iCs/>
                <w:szCs w:val="24"/>
              </w:rPr>
            </w:pPr>
            <w:r w:rsidRPr="009F47FE">
              <w:rPr>
                <w:bCs/>
                <w:iCs/>
                <w:szCs w:val="24"/>
              </w:rPr>
              <w:t xml:space="preserve">БИК </w:t>
            </w:r>
            <w:r w:rsidRPr="009F47FE">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14:paraId="4E63A3B4" w14:textId="77777777" w:rsidR="004963F6" w:rsidRPr="009F47FE" w:rsidRDefault="004963F6">
            <w:pPr>
              <w:widowControl/>
              <w:autoSpaceDE w:val="0"/>
              <w:autoSpaceDN w:val="0"/>
              <w:adjustRightInd w:val="0"/>
              <w:ind w:firstLine="0"/>
              <w:jc w:val="left"/>
              <w:rPr>
                <w:bCs/>
                <w:iCs/>
                <w:szCs w:val="24"/>
              </w:rPr>
            </w:pPr>
          </w:p>
        </w:tc>
      </w:tr>
      <w:tr w:rsidR="004963F6" w:rsidRPr="009F47FE" w14:paraId="4747EC95" w14:textId="77777777" w:rsidTr="004963F6">
        <w:tc>
          <w:tcPr>
            <w:tcW w:w="4457" w:type="dxa"/>
            <w:hideMark/>
          </w:tcPr>
          <w:p w14:paraId="1D5409DF" w14:textId="77777777" w:rsidR="004963F6" w:rsidRPr="009F47FE" w:rsidRDefault="004963F6">
            <w:pPr>
              <w:widowControl/>
              <w:autoSpaceDE w:val="0"/>
              <w:autoSpaceDN w:val="0"/>
              <w:adjustRightInd w:val="0"/>
              <w:ind w:firstLine="0"/>
              <w:jc w:val="left"/>
              <w:rPr>
                <w:bCs/>
                <w:iCs/>
                <w:szCs w:val="24"/>
              </w:rPr>
            </w:pPr>
            <w:r w:rsidRPr="009F47FE">
              <w:rPr>
                <w:bCs/>
                <w:iCs/>
                <w:szCs w:val="24"/>
              </w:rPr>
              <w:t>Идентификационный код гаранта</w:t>
            </w:r>
          </w:p>
        </w:tc>
        <w:tc>
          <w:tcPr>
            <w:tcW w:w="2400" w:type="dxa"/>
            <w:tcBorders>
              <w:top w:val="single" w:sz="4" w:space="0" w:color="auto"/>
              <w:left w:val="nil"/>
              <w:bottom w:val="single" w:sz="4" w:space="0" w:color="auto"/>
              <w:right w:val="nil"/>
            </w:tcBorders>
          </w:tcPr>
          <w:p w14:paraId="3C0B7219" w14:textId="77777777" w:rsidR="004963F6" w:rsidRPr="009F47FE" w:rsidRDefault="004963F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tcPr>
          <w:p w14:paraId="1E250ADE" w14:textId="77777777" w:rsidR="004963F6" w:rsidRPr="009F47FE" w:rsidRDefault="004963F6">
            <w:pPr>
              <w:widowControl/>
              <w:autoSpaceDE w:val="0"/>
              <w:autoSpaceDN w:val="0"/>
              <w:adjustRightInd w:val="0"/>
              <w:ind w:firstLine="0"/>
              <w:jc w:val="left"/>
              <w:rPr>
                <w:bCs/>
                <w:iCs/>
                <w:szCs w:val="24"/>
              </w:rPr>
            </w:pPr>
          </w:p>
        </w:tc>
        <w:tc>
          <w:tcPr>
            <w:tcW w:w="1289" w:type="dxa"/>
            <w:tcBorders>
              <w:top w:val="single" w:sz="4" w:space="0" w:color="auto"/>
              <w:left w:val="single" w:sz="4" w:space="0" w:color="auto"/>
              <w:bottom w:val="single" w:sz="4" w:space="0" w:color="auto"/>
              <w:right w:val="single" w:sz="4" w:space="0" w:color="auto"/>
            </w:tcBorders>
            <w:hideMark/>
          </w:tcPr>
          <w:p w14:paraId="0E1E9BB3" w14:textId="77777777" w:rsidR="004963F6" w:rsidRPr="009F47FE" w:rsidRDefault="004963F6">
            <w:pPr>
              <w:widowControl/>
              <w:autoSpaceDE w:val="0"/>
              <w:autoSpaceDN w:val="0"/>
              <w:adjustRightInd w:val="0"/>
              <w:ind w:firstLine="0"/>
              <w:jc w:val="center"/>
              <w:rPr>
                <w:bCs/>
                <w:iCs/>
                <w:szCs w:val="24"/>
              </w:rPr>
            </w:pPr>
            <w:r w:rsidRPr="009F47FE">
              <w:rPr>
                <w:bCs/>
                <w:iCs/>
                <w:szCs w:val="24"/>
              </w:rPr>
              <w:t>-</w:t>
            </w:r>
          </w:p>
        </w:tc>
      </w:tr>
      <w:tr w:rsidR="004963F6" w:rsidRPr="009F47FE" w14:paraId="155DD89E" w14:textId="77777777" w:rsidTr="004963F6">
        <w:tc>
          <w:tcPr>
            <w:tcW w:w="4457" w:type="dxa"/>
            <w:hideMark/>
          </w:tcPr>
          <w:p w14:paraId="2D4BDFB4" w14:textId="77777777" w:rsidR="004963F6" w:rsidRPr="009F47FE" w:rsidRDefault="004963F6">
            <w:pPr>
              <w:widowControl/>
              <w:autoSpaceDE w:val="0"/>
              <w:autoSpaceDN w:val="0"/>
              <w:adjustRightInd w:val="0"/>
              <w:ind w:firstLine="0"/>
              <w:jc w:val="left"/>
              <w:rPr>
                <w:bCs/>
                <w:iCs/>
                <w:szCs w:val="24"/>
              </w:rPr>
            </w:pPr>
            <w:r w:rsidRPr="009F47FE">
              <w:rPr>
                <w:bCs/>
                <w:iCs/>
                <w:szCs w:val="24"/>
              </w:rPr>
              <w:t>Место нахождения, телефон, адрес электронной почты гаранта</w:t>
            </w:r>
          </w:p>
        </w:tc>
        <w:tc>
          <w:tcPr>
            <w:tcW w:w="2400" w:type="dxa"/>
            <w:tcBorders>
              <w:top w:val="single" w:sz="4" w:space="0" w:color="auto"/>
              <w:left w:val="nil"/>
              <w:bottom w:val="single" w:sz="4" w:space="0" w:color="auto"/>
              <w:right w:val="nil"/>
            </w:tcBorders>
          </w:tcPr>
          <w:p w14:paraId="52D1D27B" w14:textId="77777777" w:rsidR="004963F6" w:rsidRPr="009F47FE" w:rsidRDefault="004963F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14:paraId="5684AD92" w14:textId="77777777" w:rsidR="004963F6" w:rsidRPr="009F47FE" w:rsidRDefault="004963F6">
            <w:pPr>
              <w:widowControl/>
              <w:autoSpaceDE w:val="0"/>
              <w:autoSpaceDN w:val="0"/>
              <w:adjustRightInd w:val="0"/>
              <w:ind w:firstLine="0"/>
              <w:jc w:val="right"/>
              <w:rPr>
                <w:bCs/>
                <w:iCs/>
                <w:szCs w:val="24"/>
              </w:rPr>
            </w:pPr>
            <w:r w:rsidRPr="009F47FE">
              <w:rPr>
                <w:bCs/>
                <w:iCs/>
                <w:szCs w:val="24"/>
              </w:rPr>
              <w:t xml:space="preserve">по ОКТМО </w:t>
            </w:r>
            <w:r w:rsidRPr="009F47FE">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14:paraId="3B03A1AA" w14:textId="77777777" w:rsidR="004963F6" w:rsidRPr="009F47FE" w:rsidRDefault="004963F6">
            <w:pPr>
              <w:widowControl/>
              <w:autoSpaceDE w:val="0"/>
              <w:autoSpaceDN w:val="0"/>
              <w:adjustRightInd w:val="0"/>
              <w:ind w:firstLine="0"/>
              <w:jc w:val="left"/>
              <w:rPr>
                <w:bCs/>
                <w:iCs/>
                <w:szCs w:val="24"/>
              </w:rPr>
            </w:pPr>
          </w:p>
        </w:tc>
      </w:tr>
      <w:tr w:rsidR="004963F6" w:rsidRPr="009F47FE" w14:paraId="6E2265A3" w14:textId="77777777" w:rsidTr="004963F6">
        <w:tc>
          <w:tcPr>
            <w:tcW w:w="4457" w:type="dxa"/>
          </w:tcPr>
          <w:p w14:paraId="4C4BE16A" w14:textId="77777777" w:rsidR="004963F6" w:rsidRPr="009F47FE" w:rsidRDefault="004963F6">
            <w:pPr>
              <w:widowControl/>
              <w:autoSpaceDE w:val="0"/>
              <w:autoSpaceDN w:val="0"/>
              <w:adjustRightInd w:val="0"/>
              <w:ind w:firstLine="0"/>
              <w:jc w:val="left"/>
              <w:rPr>
                <w:bCs/>
                <w:iCs/>
                <w:szCs w:val="24"/>
              </w:rPr>
            </w:pPr>
          </w:p>
        </w:tc>
        <w:tc>
          <w:tcPr>
            <w:tcW w:w="2400" w:type="dxa"/>
            <w:tcBorders>
              <w:top w:val="single" w:sz="4" w:space="0" w:color="auto"/>
              <w:left w:val="nil"/>
              <w:bottom w:val="nil"/>
              <w:right w:val="nil"/>
            </w:tcBorders>
          </w:tcPr>
          <w:p w14:paraId="16138C4E" w14:textId="77777777" w:rsidR="004963F6" w:rsidRPr="009F47FE" w:rsidRDefault="004963F6">
            <w:pPr>
              <w:widowControl/>
              <w:autoSpaceDE w:val="0"/>
              <w:autoSpaceDN w:val="0"/>
              <w:adjustRightInd w:val="0"/>
              <w:ind w:firstLine="0"/>
              <w:jc w:val="left"/>
              <w:rPr>
                <w:bCs/>
                <w:iCs/>
                <w:szCs w:val="24"/>
              </w:rPr>
            </w:pPr>
          </w:p>
        </w:tc>
        <w:tc>
          <w:tcPr>
            <w:tcW w:w="1906" w:type="dxa"/>
            <w:vAlign w:val="bottom"/>
          </w:tcPr>
          <w:p w14:paraId="06FA5C4A" w14:textId="77777777" w:rsidR="004963F6" w:rsidRPr="009F47FE" w:rsidRDefault="004963F6">
            <w:pPr>
              <w:widowControl/>
              <w:autoSpaceDE w:val="0"/>
              <w:autoSpaceDN w:val="0"/>
              <w:adjustRightInd w:val="0"/>
              <w:ind w:firstLine="0"/>
              <w:jc w:val="left"/>
              <w:rPr>
                <w:bCs/>
                <w:iCs/>
                <w:szCs w:val="24"/>
              </w:rPr>
            </w:pPr>
          </w:p>
        </w:tc>
        <w:tc>
          <w:tcPr>
            <w:tcW w:w="1289" w:type="dxa"/>
            <w:tcBorders>
              <w:top w:val="single" w:sz="4" w:space="0" w:color="auto"/>
              <w:left w:val="nil"/>
              <w:bottom w:val="single" w:sz="4" w:space="0" w:color="auto"/>
              <w:right w:val="nil"/>
            </w:tcBorders>
          </w:tcPr>
          <w:p w14:paraId="4DB32F17" w14:textId="77777777" w:rsidR="004963F6" w:rsidRPr="009F47FE" w:rsidRDefault="004963F6">
            <w:pPr>
              <w:widowControl/>
              <w:autoSpaceDE w:val="0"/>
              <w:autoSpaceDN w:val="0"/>
              <w:adjustRightInd w:val="0"/>
              <w:ind w:firstLine="0"/>
              <w:jc w:val="left"/>
              <w:rPr>
                <w:bCs/>
                <w:iCs/>
                <w:szCs w:val="24"/>
              </w:rPr>
            </w:pPr>
          </w:p>
        </w:tc>
      </w:tr>
      <w:tr w:rsidR="004963F6" w:rsidRPr="009F47FE" w14:paraId="496D483F" w14:textId="77777777" w:rsidTr="004963F6">
        <w:tc>
          <w:tcPr>
            <w:tcW w:w="4457" w:type="dxa"/>
            <w:hideMark/>
          </w:tcPr>
          <w:p w14:paraId="38A207B7" w14:textId="77777777" w:rsidR="004963F6" w:rsidRPr="009F47FE" w:rsidRDefault="004963F6">
            <w:pPr>
              <w:widowControl/>
              <w:autoSpaceDE w:val="0"/>
              <w:autoSpaceDN w:val="0"/>
              <w:adjustRightInd w:val="0"/>
              <w:ind w:firstLine="0"/>
              <w:jc w:val="left"/>
              <w:rPr>
                <w:bCs/>
                <w:iCs/>
                <w:szCs w:val="24"/>
              </w:rPr>
            </w:pPr>
            <w:r w:rsidRPr="009F47FE">
              <w:rPr>
                <w:bCs/>
                <w:iCs/>
                <w:szCs w:val="24"/>
              </w:rPr>
              <w:t>Полное наименование принципала</w:t>
            </w:r>
          </w:p>
        </w:tc>
        <w:tc>
          <w:tcPr>
            <w:tcW w:w="2400" w:type="dxa"/>
          </w:tcPr>
          <w:p w14:paraId="3B0EC7BB" w14:textId="77777777" w:rsidR="004963F6" w:rsidRPr="009F47FE" w:rsidRDefault="004963F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14:paraId="41111904" w14:textId="77777777" w:rsidR="004963F6" w:rsidRPr="009F47FE" w:rsidRDefault="004963F6">
            <w:pPr>
              <w:widowControl/>
              <w:autoSpaceDE w:val="0"/>
              <w:autoSpaceDN w:val="0"/>
              <w:adjustRightInd w:val="0"/>
              <w:ind w:firstLine="0"/>
              <w:jc w:val="right"/>
              <w:rPr>
                <w:bCs/>
                <w:iCs/>
                <w:szCs w:val="24"/>
              </w:rPr>
            </w:pPr>
            <w:r w:rsidRPr="009F47FE">
              <w:rPr>
                <w:bCs/>
                <w:iCs/>
                <w:szCs w:val="24"/>
              </w:rPr>
              <w:t xml:space="preserve">ИНН </w:t>
            </w:r>
            <w:r w:rsidRPr="009F47FE">
              <w:rPr>
                <w:bCs/>
                <w:iCs/>
                <w:color w:val="0000FF"/>
                <w:szCs w:val="24"/>
              </w:rPr>
              <w:t>&lt;2&gt;</w:t>
            </w:r>
          </w:p>
        </w:tc>
        <w:tc>
          <w:tcPr>
            <w:tcW w:w="1289" w:type="dxa"/>
            <w:tcBorders>
              <w:top w:val="single" w:sz="4" w:space="0" w:color="auto"/>
              <w:left w:val="single" w:sz="4" w:space="0" w:color="auto"/>
              <w:bottom w:val="single" w:sz="4" w:space="0" w:color="auto"/>
              <w:right w:val="single" w:sz="4" w:space="0" w:color="auto"/>
            </w:tcBorders>
          </w:tcPr>
          <w:p w14:paraId="47F97E40" w14:textId="77777777" w:rsidR="004963F6" w:rsidRPr="009F47FE" w:rsidRDefault="004963F6">
            <w:pPr>
              <w:widowControl/>
              <w:autoSpaceDE w:val="0"/>
              <w:autoSpaceDN w:val="0"/>
              <w:adjustRightInd w:val="0"/>
              <w:ind w:firstLine="0"/>
              <w:jc w:val="left"/>
              <w:rPr>
                <w:bCs/>
                <w:iCs/>
                <w:szCs w:val="24"/>
              </w:rPr>
            </w:pPr>
          </w:p>
        </w:tc>
      </w:tr>
      <w:tr w:rsidR="004963F6" w:rsidRPr="009F47FE" w14:paraId="19C07F17" w14:textId="77777777" w:rsidTr="004963F6">
        <w:tc>
          <w:tcPr>
            <w:tcW w:w="4457" w:type="dxa"/>
          </w:tcPr>
          <w:p w14:paraId="0079816A" w14:textId="77777777" w:rsidR="004963F6" w:rsidRPr="009F47FE" w:rsidRDefault="004963F6">
            <w:pPr>
              <w:widowControl/>
              <w:autoSpaceDE w:val="0"/>
              <w:autoSpaceDN w:val="0"/>
              <w:adjustRightInd w:val="0"/>
              <w:ind w:firstLine="0"/>
              <w:jc w:val="left"/>
              <w:rPr>
                <w:bCs/>
                <w:iCs/>
                <w:szCs w:val="24"/>
              </w:rPr>
            </w:pPr>
          </w:p>
        </w:tc>
        <w:tc>
          <w:tcPr>
            <w:tcW w:w="2400" w:type="dxa"/>
            <w:tcBorders>
              <w:top w:val="nil"/>
              <w:left w:val="nil"/>
              <w:bottom w:val="single" w:sz="4" w:space="0" w:color="auto"/>
              <w:right w:val="nil"/>
            </w:tcBorders>
          </w:tcPr>
          <w:p w14:paraId="506681E5" w14:textId="77777777" w:rsidR="004963F6" w:rsidRPr="009F47FE" w:rsidRDefault="004963F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14:paraId="0792057D" w14:textId="77777777" w:rsidR="004963F6" w:rsidRPr="009F47FE" w:rsidRDefault="004963F6">
            <w:pPr>
              <w:widowControl/>
              <w:autoSpaceDE w:val="0"/>
              <w:autoSpaceDN w:val="0"/>
              <w:adjustRightInd w:val="0"/>
              <w:ind w:firstLine="0"/>
              <w:jc w:val="right"/>
              <w:rPr>
                <w:bCs/>
                <w:iCs/>
                <w:szCs w:val="24"/>
              </w:rPr>
            </w:pPr>
            <w:r w:rsidRPr="009F47FE">
              <w:rPr>
                <w:bCs/>
                <w:iCs/>
                <w:szCs w:val="24"/>
              </w:rPr>
              <w:t xml:space="preserve">КПП </w:t>
            </w:r>
            <w:r w:rsidRPr="009F47FE">
              <w:rPr>
                <w:bCs/>
                <w:iCs/>
                <w:color w:val="0000FF"/>
                <w:szCs w:val="24"/>
              </w:rPr>
              <w:t>&lt;3&gt;</w:t>
            </w:r>
          </w:p>
        </w:tc>
        <w:tc>
          <w:tcPr>
            <w:tcW w:w="1289" w:type="dxa"/>
            <w:tcBorders>
              <w:top w:val="single" w:sz="4" w:space="0" w:color="auto"/>
              <w:left w:val="single" w:sz="4" w:space="0" w:color="auto"/>
              <w:bottom w:val="single" w:sz="4" w:space="0" w:color="auto"/>
              <w:right w:val="single" w:sz="4" w:space="0" w:color="auto"/>
            </w:tcBorders>
          </w:tcPr>
          <w:p w14:paraId="07E93C71" w14:textId="77777777" w:rsidR="004963F6" w:rsidRPr="009F47FE" w:rsidRDefault="004963F6">
            <w:pPr>
              <w:widowControl/>
              <w:autoSpaceDE w:val="0"/>
              <w:autoSpaceDN w:val="0"/>
              <w:adjustRightInd w:val="0"/>
              <w:ind w:firstLine="0"/>
              <w:jc w:val="left"/>
              <w:rPr>
                <w:bCs/>
                <w:iCs/>
                <w:szCs w:val="24"/>
              </w:rPr>
            </w:pPr>
          </w:p>
        </w:tc>
      </w:tr>
      <w:tr w:rsidR="004963F6" w:rsidRPr="009F47FE" w14:paraId="6CBA0E40" w14:textId="77777777" w:rsidTr="004963F6">
        <w:tc>
          <w:tcPr>
            <w:tcW w:w="4457" w:type="dxa"/>
            <w:hideMark/>
          </w:tcPr>
          <w:p w14:paraId="08D84623" w14:textId="77777777" w:rsidR="004963F6" w:rsidRPr="009F47FE" w:rsidRDefault="004963F6">
            <w:pPr>
              <w:widowControl/>
              <w:autoSpaceDE w:val="0"/>
              <w:autoSpaceDN w:val="0"/>
              <w:adjustRightInd w:val="0"/>
              <w:ind w:firstLine="0"/>
              <w:jc w:val="left"/>
              <w:rPr>
                <w:bCs/>
                <w:iCs/>
                <w:szCs w:val="24"/>
              </w:rPr>
            </w:pPr>
            <w:r w:rsidRPr="009F47FE">
              <w:rPr>
                <w:bCs/>
                <w:iCs/>
                <w:szCs w:val="24"/>
              </w:rPr>
              <w:t>Место нахождения, телефон, адрес электронной почты принципала</w:t>
            </w:r>
          </w:p>
        </w:tc>
        <w:tc>
          <w:tcPr>
            <w:tcW w:w="2400" w:type="dxa"/>
            <w:tcBorders>
              <w:top w:val="single" w:sz="4" w:space="0" w:color="auto"/>
              <w:left w:val="nil"/>
              <w:bottom w:val="single" w:sz="4" w:space="0" w:color="auto"/>
              <w:right w:val="nil"/>
            </w:tcBorders>
          </w:tcPr>
          <w:p w14:paraId="6C0769B4" w14:textId="77777777" w:rsidR="004963F6" w:rsidRPr="009F47FE" w:rsidRDefault="004963F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14:paraId="736F190C" w14:textId="77777777" w:rsidR="004963F6" w:rsidRPr="009F47FE" w:rsidRDefault="004963F6">
            <w:pPr>
              <w:widowControl/>
              <w:autoSpaceDE w:val="0"/>
              <w:autoSpaceDN w:val="0"/>
              <w:adjustRightInd w:val="0"/>
              <w:ind w:firstLine="0"/>
              <w:jc w:val="right"/>
              <w:rPr>
                <w:bCs/>
                <w:iCs/>
                <w:szCs w:val="24"/>
              </w:rPr>
            </w:pPr>
            <w:r w:rsidRPr="009F47FE">
              <w:rPr>
                <w:bCs/>
                <w:iCs/>
                <w:szCs w:val="24"/>
              </w:rPr>
              <w:t xml:space="preserve">по ОКТМО </w:t>
            </w:r>
            <w:r w:rsidRPr="009F47FE">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14:paraId="0820C88A" w14:textId="77777777" w:rsidR="004963F6" w:rsidRPr="009F47FE" w:rsidRDefault="004963F6">
            <w:pPr>
              <w:widowControl/>
              <w:autoSpaceDE w:val="0"/>
              <w:autoSpaceDN w:val="0"/>
              <w:adjustRightInd w:val="0"/>
              <w:ind w:firstLine="0"/>
              <w:jc w:val="left"/>
              <w:rPr>
                <w:bCs/>
                <w:iCs/>
                <w:szCs w:val="24"/>
              </w:rPr>
            </w:pPr>
          </w:p>
        </w:tc>
      </w:tr>
      <w:tr w:rsidR="004963F6" w:rsidRPr="009F47FE" w14:paraId="51775E5E" w14:textId="77777777" w:rsidTr="004963F6">
        <w:tc>
          <w:tcPr>
            <w:tcW w:w="4457" w:type="dxa"/>
            <w:vMerge w:val="restart"/>
            <w:hideMark/>
          </w:tcPr>
          <w:p w14:paraId="38C1AF54" w14:textId="77777777" w:rsidR="004963F6" w:rsidRPr="009F47FE" w:rsidRDefault="004963F6">
            <w:pPr>
              <w:widowControl/>
              <w:autoSpaceDE w:val="0"/>
              <w:autoSpaceDN w:val="0"/>
              <w:adjustRightInd w:val="0"/>
              <w:ind w:firstLine="0"/>
              <w:jc w:val="left"/>
              <w:rPr>
                <w:bCs/>
                <w:iCs/>
                <w:szCs w:val="24"/>
              </w:rPr>
            </w:pPr>
            <w:r w:rsidRPr="009F47FE">
              <w:rPr>
                <w:bCs/>
                <w:iCs/>
                <w:szCs w:val="24"/>
              </w:rPr>
              <w:t>Полное наименование бенефициара</w:t>
            </w:r>
          </w:p>
        </w:tc>
        <w:tc>
          <w:tcPr>
            <w:tcW w:w="2400" w:type="dxa"/>
            <w:vMerge w:val="restart"/>
            <w:tcBorders>
              <w:top w:val="single" w:sz="4" w:space="0" w:color="auto"/>
              <w:left w:val="nil"/>
              <w:bottom w:val="single" w:sz="4" w:space="0" w:color="auto"/>
              <w:right w:val="nil"/>
            </w:tcBorders>
          </w:tcPr>
          <w:p w14:paraId="796FE993" w14:textId="77777777" w:rsidR="004963F6" w:rsidRPr="009F47FE" w:rsidRDefault="004963F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hideMark/>
          </w:tcPr>
          <w:p w14:paraId="5560B838" w14:textId="77777777" w:rsidR="004963F6" w:rsidRPr="009F47FE" w:rsidRDefault="004963F6">
            <w:pPr>
              <w:widowControl/>
              <w:autoSpaceDE w:val="0"/>
              <w:autoSpaceDN w:val="0"/>
              <w:adjustRightInd w:val="0"/>
              <w:ind w:firstLine="0"/>
              <w:jc w:val="right"/>
              <w:rPr>
                <w:bCs/>
                <w:iCs/>
                <w:szCs w:val="24"/>
              </w:rPr>
            </w:pPr>
            <w:r w:rsidRPr="009F47FE">
              <w:rPr>
                <w:bCs/>
                <w:iCs/>
                <w:szCs w:val="24"/>
              </w:rPr>
              <w:t>ИНН</w:t>
            </w:r>
          </w:p>
        </w:tc>
        <w:tc>
          <w:tcPr>
            <w:tcW w:w="1289" w:type="dxa"/>
            <w:tcBorders>
              <w:top w:val="single" w:sz="4" w:space="0" w:color="auto"/>
              <w:left w:val="single" w:sz="4" w:space="0" w:color="auto"/>
              <w:bottom w:val="single" w:sz="4" w:space="0" w:color="auto"/>
              <w:right w:val="single" w:sz="4" w:space="0" w:color="auto"/>
            </w:tcBorders>
          </w:tcPr>
          <w:p w14:paraId="7A881415" w14:textId="77777777" w:rsidR="004963F6" w:rsidRPr="009F47FE" w:rsidRDefault="004963F6">
            <w:pPr>
              <w:widowControl/>
              <w:autoSpaceDE w:val="0"/>
              <w:autoSpaceDN w:val="0"/>
              <w:adjustRightInd w:val="0"/>
              <w:ind w:firstLine="0"/>
              <w:jc w:val="left"/>
              <w:rPr>
                <w:bCs/>
                <w:iCs/>
                <w:szCs w:val="24"/>
              </w:rPr>
            </w:pPr>
          </w:p>
        </w:tc>
      </w:tr>
      <w:tr w:rsidR="004963F6" w:rsidRPr="009F47FE" w14:paraId="2317E108" w14:textId="77777777" w:rsidTr="004963F6">
        <w:tc>
          <w:tcPr>
            <w:tcW w:w="10052" w:type="dxa"/>
            <w:vMerge/>
            <w:vAlign w:val="center"/>
            <w:hideMark/>
          </w:tcPr>
          <w:p w14:paraId="6B6C15FC" w14:textId="77777777" w:rsidR="004963F6" w:rsidRPr="009F47FE" w:rsidRDefault="004963F6">
            <w:pPr>
              <w:widowControl/>
              <w:ind w:firstLine="0"/>
              <w:jc w:val="left"/>
              <w:rPr>
                <w:bCs/>
                <w:iCs/>
                <w:szCs w:val="24"/>
              </w:rPr>
            </w:pPr>
          </w:p>
        </w:tc>
        <w:tc>
          <w:tcPr>
            <w:tcW w:w="4306" w:type="dxa"/>
            <w:vMerge/>
            <w:tcBorders>
              <w:top w:val="single" w:sz="4" w:space="0" w:color="auto"/>
              <w:left w:val="nil"/>
              <w:bottom w:val="single" w:sz="4" w:space="0" w:color="auto"/>
              <w:right w:val="nil"/>
            </w:tcBorders>
            <w:vAlign w:val="center"/>
            <w:hideMark/>
          </w:tcPr>
          <w:p w14:paraId="2C945C95" w14:textId="77777777" w:rsidR="004963F6" w:rsidRPr="009F47FE" w:rsidRDefault="004963F6">
            <w:pPr>
              <w:widowControl/>
              <w:ind w:firstLine="0"/>
              <w:jc w:val="left"/>
              <w:rPr>
                <w:bCs/>
                <w:iCs/>
                <w:szCs w:val="24"/>
              </w:rPr>
            </w:pPr>
          </w:p>
        </w:tc>
        <w:tc>
          <w:tcPr>
            <w:tcW w:w="1906" w:type="dxa"/>
            <w:tcBorders>
              <w:top w:val="nil"/>
              <w:left w:val="nil"/>
              <w:bottom w:val="nil"/>
              <w:right w:val="single" w:sz="4" w:space="0" w:color="auto"/>
            </w:tcBorders>
            <w:hideMark/>
          </w:tcPr>
          <w:p w14:paraId="52B099AB" w14:textId="77777777" w:rsidR="004963F6" w:rsidRPr="009F47FE" w:rsidRDefault="004963F6">
            <w:pPr>
              <w:widowControl/>
              <w:autoSpaceDE w:val="0"/>
              <w:autoSpaceDN w:val="0"/>
              <w:adjustRightInd w:val="0"/>
              <w:ind w:firstLine="0"/>
              <w:jc w:val="right"/>
              <w:rPr>
                <w:bCs/>
                <w:iCs/>
                <w:szCs w:val="24"/>
              </w:rPr>
            </w:pPr>
            <w:r w:rsidRPr="009F47FE">
              <w:rPr>
                <w:bCs/>
                <w:iCs/>
                <w:szCs w:val="24"/>
              </w:rPr>
              <w:t>КПП</w:t>
            </w:r>
          </w:p>
        </w:tc>
        <w:tc>
          <w:tcPr>
            <w:tcW w:w="1289" w:type="dxa"/>
            <w:tcBorders>
              <w:top w:val="single" w:sz="4" w:space="0" w:color="auto"/>
              <w:left w:val="single" w:sz="4" w:space="0" w:color="auto"/>
              <w:bottom w:val="single" w:sz="4" w:space="0" w:color="auto"/>
              <w:right w:val="single" w:sz="4" w:space="0" w:color="auto"/>
            </w:tcBorders>
          </w:tcPr>
          <w:p w14:paraId="5C041148" w14:textId="77777777" w:rsidR="004963F6" w:rsidRPr="009F47FE" w:rsidRDefault="004963F6">
            <w:pPr>
              <w:widowControl/>
              <w:autoSpaceDE w:val="0"/>
              <w:autoSpaceDN w:val="0"/>
              <w:adjustRightInd w:val="0"/>
              <w:ind w:firstLine="0"/>
              <w:jc w:val="left"/>
              <w:rPr>
                <w:bCs/>
                <w:iCs/>
                <w:szCs w:val="24"/>
              </w:rPr>
            </w:pPr>
          </w:p>
        </w:tc>
      </w:tr>
      <w:tr w:rsidR="004963F6" w:rsidRPr="009F47FE" w14:paraId="29B1A30F" w14:textId="77777777" w:rsidTr="004963F6">
        <w:tc>
          <w:tcPr>
            <w:tcW w:w="4457" w:type="dxa"/>
            <w:hideMark/>
          </w:tcPr>
          <w:p w14:paraId="6620BCA1" w14:textId="77777777" w:rsidR="004963F6" w:rsidRPr="009F47FE" w:rsidRDefault="004963F6">
            <w:pPr>
              <w:widowControl/>
              <w:autoSpaceDE w:val="0"/>
              <w:autoSpaceDN w:val="0"/>
              <w:adjustRightInd w:val="0"/>
              <w:ind w:firstLine="0"/>
              <w:jc w:val="left"/>
              <w:rPr>
                <w:bCs/>
                <w:iCs/>
                <w:szCs w:val="24"/>
              </w:rPr>
            </w:pPr>
            <w:r w:rsidRPr="009F47FE">
              <w:rPr>
                <w:bCs/>
                <w:iCs/>
                <w:szCs w:val="24"/>
              </w:rPr>
              <w:t>Место нахождения, телефон, адрес электронной почты бенефициара</w:t>
            </w:r>
          </w:p>
        </w:tc>
        <w:tc>
          <w:tcPr>
            <w:tcW w:w="2400" w:type="dxa"/>
            <w:tcBorders>
              <w:top w:val="single" w:sz="4" w:space="0" w:color="auto"/>
              <w:left w:val="nil"/>
              <w:bottom w:val="single" w:sz="4" w:space="0" w:color="auto"/>
              <w:right w:val="nil"/>
            </w:tcBorders>
          </w:tcPr>
          <w:p w14:paraId="10F16CB2" w14:textId="77777777" w:rsidR="004963F6" w:rsidRPr="009F47FE" w:rsidRDefault="004963F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14:paraId="18E393FA" w14:textId="77777777" w:rsidR="004963F6" w:rsidRPr="009F47FE" w:rsidRDefault="004963F6">
            <w:pPr>
              <w:widowControl/>
              <w:autoSpaceDE w:val="0"/>
              <w:autoSpaceDN w:val="0"/>
              <w:adjustRightInd w:val="0"/>
              <w:ind w:firstLine="0"/>
              <w:jc w:val="right"/>
              <w:rPr>
                <w:bCs/>
                <w:iCs/>
                <w:szCs w:val="24"/>
              </w:rPr>
            </w:pPr>
            <w:r w:rsidRPr="009F47FE">
              <w:rPr>
                <w:bCs/>
                <w:iCs/>
                <w:szCs w:val="24"/>
              </w:rPr>
              <w:t>по ОКТМО</w:t>
            </w:r>
          </w:p>
        </w:tc>
        <w:tc>
          <w:tcPr>
            <w:tcW w:w="1289" w:type="dxa"/>
            <w:tcBorders>
              <w:top w:val="single" w:sz="4" w:space="0" w:color="auto"/>
              <w:left w:val="single" w:sz="4" w:space="0" w:color="auto"/>
              <w:bottom w:val="single" w:sz="4" w:space="0" w:color="auto"/>
              <w:right w:val="single" w:sz="4" w:space="0" w:color="auto"/>
            </w:tcBorders>
          </w:tcPr>
          <w:p w14:paraId="6DB090D8" w14:textId="77777777" w:rsidR="004963F6" w:rsidRPr="009F47FE" w:rsidRDefault="004963F6">
            <w:pPr>
              <w:widowControl/>
              <w:autoSpaceDE w:val="0"/>
              <w:autoSpaceDN w:val="0"/>
              <w:adjustRightInd w:val="0"/>
              <w:ind w:firstLine="0"/>
              <w:jc w:val="left"/>
              <w:rPr>
                <w:bCs/>
                <w:iCs/>
                <w:szCs w:val="24"/>
                <w:lang w:val="en-US"/>
              </w:rPr>
            </w:pPr>
          </w:p>
        </w:tc>
      </w:tr>
    </w:tbl>
    <w:p w14:paraId="1EC94234" w14:textId="77777777" w:rsidR="004963F6" w:rsidRPr="009F47FE" w:rsidRDefault="004963F6" w:rsidP="004963F6">
      <w:pPr>
        <w:widowControl/>
        <w:autoSpaceDE w:val="0"/>
        <w:autoSpaceDN w:val="0"/>
        <w:adjustRightInd w:val="0"/>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4963F6" w:rsidRPr="009F47FE" w14:paraId="7FAB7587" w14:textId="77777777" w:rsidTr="004963F6">
        <w:tc>
          <w:tcPr>
            <w:tcW w:w="9045" w:type="dxa"/>
            <w:vAlign w:val="bottom"/>
            <w:hideMark/>
          </w:tcPr>
          <w:p w14:paraId="29FD90DF" w14:textId="77777777" w:rsidR="004963F6" w:rsidRPr="009F47FE" w:rsidRDefault="004963F6">
            <w:pPr>
              <w:jc w:val="center"/>
              <w:rPr>
                <w:b/>
                <w:color w:val="000000"/>
                <w:szCs w:val="24"/>
              </w:rPr>
            </w:pPr>
            <w:r w:rsidRPr="009F47FE">
              <w:rPr>
                <w:b/>
                <w:color w:val="000000"/>
                <w:szCs w:val="24"/>
              </w:rPr>
              <w:t>Информация о конкурентной закупке, для обеспечения заявки на участие в которой предоставляется независимая гарантия</w:t>
            </w:r>
          </w:p>
        </w:tc>
      </w:tr>
    </w:tbl>
    <w:p w14:paraId="6FC8B6EC" w14:textId="77777777" w:rsidR="004963F6" w:rsidRPr="009F47FE" w:rsidRDefault="004963F6" w:rsidP="004963F6">
      <w:pPr>
        <w:widowControl/>
        <w:autoSpaceDE w:val="0"/>
        <w:autoSpaceDN w:val="0"/>
        <w:adjustRightInd w:val="0"/>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98"/>
        <w:gridCol w:w="2400"/>
        <w:gridCol w:w="1906"/>
        <w:gridCol w:w="1289"/>
      </w:tblGrid>
      <w:tr w:rsidR="004963F6" w:rsidRPr="009F47FE" w14:paraId="28A4B979" w14:textId="77777777" w:rsidTr="004963F6">
        <w:tc>
          <w:tcPr>
            <w:tcW w:w="4598" w:type="dxa"/>
            <w:hideMark/>
          </w:tcPr>
          <w:p w14:paraId="021E77BF" w14:textId="77777777" w:rsidR="004963F6" w:rsidRPr="009F47FE" w:rsidRDefault="004963F6">
            <w:pPr>
              <w:widowControl/>
              <w:autoSpaceDE w:val="0"/>
              <w:autoSpaceDN w:val="0"/>
              <w:adjustRightInd w:val="0"/>
              <w:ind w:firstLine="0"/>
              <w:jc w:val="left"/>
              <w:rPr>
                <w:bCs/>
                <w:iCs/>
                <w:szCs w:val="24"/>
              </w:rPr>
            </w:pPr>
            <w:r w:rsidRPr="009F47FE">
              <w:rPr>
                <w:bCs/>
                <w:iCs/>
                <w:szCs w:val="24"/>
              </w:rPr>
              <w:t xml:space="preserve">Номер извещения об осуществлении конкурентной закупки </w:t>
            </w:r>
            <w:r w:rsidRPr="009F47FE">
              <w:rPr>
                <w:bCs/>
                <w:iCs/>
                <w:color w:val="0000FF"/>
                <w:szCs w:val="24"/>
              </w:rPr>
              <w:t>&lt;1&gt;</w:t>
            </w:r>
          </w:p>
        </w:tc>
        <w:tc>
          <w:tcPr>
            <w:tcW w:w="2400" w:type="dxa"/>
            <w:tcBorders>
              <w:top w:val="nil"/>
              <w:left w:val="nil"/>
              <w:bottom w:val="single" w:sz="4" w:space="0" w:color="auto"/>
              <w:right w:val="nil"/>
            </w:tcBorders>
          </w:tcPr>
          <w:p w14:paraId="65E47F2D" w14:textId="77777777" w:rsidR="004963F6" w:rsidRPr="009F47FE" w:rsidRDefault="004963F6">
            <w:pPr>
              <w:widowControl/>
              <w:autoSpaceDE w:val="0"/>
              <w:autoSpaceDN w:val="0"/>
              <w:adjustRightInd w:val="0"/>
              <w:ind w:firstLine="0"/>
              <w:jc w:val="left"/>
              <w:rPr>
                <w:bCs/>
                <w:iCs/>
                <w:szCs w:val="24"/>
              </w:rPr>
            </w:pPr>
          </w:p>
        </w:tc>
        <w:tc>
          <w:tcPr>
            <w:tcW w:w="1906" w:type="dxa"/>
          </w:tcPr>
          <w:p w14:paraId="09EFC250" w14:textId="77777777" w:rsidR="004963F6" w:rsidRPr="009F47FE" w:rsidRDefault="004963F6">
            <w:pPr>
              <w:widowControl/>
              <w:autoSpaceDE w:val="0"/>
              <w:autoSpaceDN w:val="0"/>
              <w:adjustRightInd w:val="0"/>
              <w:ind w:firstLine="0"/>
              <w:jc w:val="left"/>
              <w:rPr>
                <w:bCs/>
                <w:iCs/>
                <w:szCs w:val="24"/>
              </w:rPr>
            </w:pPr>
          </w:p>
        </w:tc>
        <w:tc>
          <w:tcPr>
            <w:tcW w:w="1289" w:type="dxa"/>
          </w:tcPr>
          <w:p w14:paraId="4DFE1CD3" w14:textId="77777777" w:rsidR="004963F6" w:rsidRPr="009F47FE" w:rsidRDefault="004963F6">
            <w:pPr>
              <w:widowControl/>
              <w:autoSpaceDE w:val="0"/>
              <w:autoSpaceDN w:val="0"/>
              <w:adjustRightInd w:val="0"/>
              <w:ind w:firstLine="0"/>
              <w:jc w:val="left"/>
              <w:rPr>
                <w:bCs/>
                <w:iCs/>
                <w:szCs w:val="24"/>
              </w:rPr>
            </w:pPr>
          </w:p>
        </w:tc>
      </w:tr>
      <w:tr w:rsidR="004963F6" w:rsidRPr="009F47FE" w14:paraId="6211F374" w14:textId="77777777" w:rsidTr="004963F6">
        <w:tc>
          <w:tcPr>
            <w:tcW w:w="4598" w:type="dxa"/>
            <w:hideMark/>
          </w:tcPr>
          <w:p w14:paraId="526C233C" w14:textId="77777777" w:rsidR="004963F6" w:rsidRPr="009F47FE" w:rsidRDefault="004963F6">
            <w:pPr>
              <w:widowControl/>
              <w:autoSpaceDE w:val="0"/>
              <w:autoSpaceDN w:val="0"/>
              <w:adjustRightInd w:val="0"/>
              <w:ind w:firstLine="0"/>
              <w:jc w:val="left"/>
              <w:rPr>
                <w:bCs/>
                <w:iCs/>
                <w:szCs w:val="24"/>
              </w:rPr>
            </w:pPr>
            <w:r w:rsidRPr="009F47FE">
              <w:rPr>
                <w:bCs/>
                <w:iCs/>
                <w:szCs w:val="24"/>
              </w:rPr>
              <w:lastRenderedPageBreak/>
              <w:t xml:space="preserve">Предмет договора </w:t>
            </w:r>
            <w:r w:rsidRPr="009F47FE">
              <w:rPr>
                <w:bCs/>
                <w:iCs/>
                <w:color w:val="0000FF"/>
                <w:szCs w:val="24"/>
              </w:rPr>
              <w:t>&lt;4&gt;</w:t>
            </w:r>
          </w:p>
        </w:tc>
        <w:tc>
          <w:tcPr>
            <w:tcW w:w="2400" w:type="dxa"/>
            <w:tcBorders>
              <w:top w:val="single" w:sz="4" w:space="0" w:color="auto"/>
              <w:left w:val="nil"/>
              <w:bottom w:val="single" w:sz="4" w:space="0" w:color="auto"/>
              <w:right w:val="nil"/>
            </w:tcBorders>
          </w:tcPr>
          <w:p w14:paraId="19908B31" w14:textId="77777777" w:rsidR="004963F6" w:rsidRPr="009F47FE" w:rsidRDefault="004963F6">
            <w:pPr>
              <w:widowControl/>
              <w:autoSpaceDE w:val="0"/>
              <w:autoSpaceDN w:val="0"/>
              <w:adjustRightInd w:val="0"/>
              <w:ind w:firstLine="0"/>
              <w:jc w:val="left"/>
              <w:rPr>
                <w:bCs/>
                <w:iCs/>
                <w:szCs w:val="24"/>
              </w:rPr>
            </w:pPr>
          </w:p>
        </w:tc>
        <w:tc>
          <w:tcPr>
            <w:tcW w:w="1906" w:type="dxa"/>
          </w:tcPr>
          <w:p w14:paraId="59389AD6" w14:textId="77777777" w:rsidR="004963F6" w:rsidRPr="009F47FE" w:rsidRDefault="004963F6">
            <w:pPr>
              <w:widowControl/>
              <w:autoSpaceDE w:val="0"/>
              <w:autoSpaceDN w:val="0"/>
              <w:adjustRightInd w:val="0"/>
              <w:ind w:firstLine="0"/>
              <w:jc w:val="left"/>
              <w:rPr>
                <w:bCs/>
                <w:iCs/>
                <w:szCs w:val="24"/>
              </w:rPr>
            </w:pPr>
          </w:p>
        </w:tc>
        <w:tc>
          <w:tcPr>
            <w:tcW w:w="1289" w:type="dxa"/>
          </w:tcPr>
          <w:p w14:paraId="6B98DAE2" w14:textId="77777777" w:rsidR="004963F6" w:rsidRPr="009F47FE" w:rsidRDefault="004963F6">
            <w:pPr>
              <w:widowControl/>
              <w:autoSpaceDE w:val="0"/>
              <w:autoSpaceDN w:val="0"/>
              <w:adjustRightInd w:val="0"/>
              <w:ind w:firstLine="0"/>
              <w:jc w:val="left"/>
              <w:rPr>
                <w:bCs/>
                <w:iCs/>
                <w:szCs w:val="24"/>
              </w:rPr>
            </w:pPr>
          </w:p>
        </w:tc>
      </w:tr>
      <w:tr w:rsidR="004963F6" w:rsidRPr="009F47FE" w14:paraId="045F6FF5" w14:textId="77777777" w:rsidTr="004963F6">
        <w:tc>
          <w:tcPr>
            <w:tcW w:w="10193" w:type="dxa"/>
            <w:gridSpan w:val="4"/>
            <w:hideMark/>
          </w:tcPr>
          <w:p w14:paraId="65B5A3F2" w14:textId="77777777" w:rsidR="004963F6" w:rsidRPr="009F47FE" w:rsidRDefault="004963F6">
            <w:pPr>
              <w:jc w:val="center"/>
              <w:rPr>
                <w:b/>
                <w:color w:val="000000"/>
                <w:szCs w:val="24"/>
              </w:rPr>
            </w:pPr>
            <w:r w:rsidRPr="009F47FE">
              <w:rPr>
                <w:b/>
                <w:color w:val="000000"/>
                <w:szCs w:val="24"/>
              </w:rPr>
              <w:t>Условия независимой гарантии</w:t>
            </w:r>
          </w:p>
        </w:tc>
      </w:tr>
      <w:tr w:rsidR="004963F6" w:rsidRPr="009F47FE" w14:paraId="310A06DF" w14:textId="77777777" w:rsidTr="004963F6">
        <w:tc>
          <w:tcPr>
            <w:tcW w:w="4598" w:type="dxa"/>
            <w:hideMark/>
          </w:tcPr>
          <w:p w14:paraId="5C56B2D7" w14:textId="77777777" w:rsidR="004963F6" w:rsidRPr="009F47FE" w:rsidRDefault="004963F6">
            <w:pPr>
              <w:widowControl/>
              <w:autoSpaceDE w:val="0"/>
              <w:autoSpaceDN w:val="0"/>
              <w:adjustRightInd w:val="0"/>
              <w:ind w:firstLine="0"/>
              <w:jc w:val="left"/>
              <w:rPr>
                <w:bCs/>
                <w:iCs/>
                <w:szCs w:val="24"/>
              </w:rPr>
            </w:pPr>
            <w:r w:rsidRPr="009F47FE">
              <w:rPr>
                <w:bCs/>
                <w:iCs/>
                <w:szCs w:val="24"/>
              </w:rPr>
              <w:t>Сумма независимой гарантии, подлежащая уплате гарантом бенефициару (далее - сумма независимой гарантии)</w:t>
            </w:r>
          </w:p>
        </w:tc>
        <w:tc>
          <w:tcPr>
            <w:tcW w:w="2400" w:type="dxa"/>
            <w:tcBorders>
              <w:top w:val="nil"/>
              <w:left w:val="nil"/>
              <w:bottom w:val="single" w:sz="4" w:space="0" w:color="auto"/>
              <w:right w:val="nil"/>
            </w:tcBorders>
          </w:tcPr>
          <w:p w14:paraId="0517BBB9" w14:textId="77777777" w:rsidR="004963F6" w:rsidRPr="009F47FE" w:rsidRDefault="004963F6">
            <w:pPr>
              <w:widowControl/>
              <w:autoSpaceDE w:val="0"/>
              <w:autoSpaceDN w:val="0"/>
              <w:adjustRightInd w:val="0"/>
              <w:ind w:firstLine="0"/>
              <w:jc w:val="left"/>
              <w:rPr>
                <w:bCs/>
                <w:iCs/>
                <w:szCs w:val="24"/>
              </w:rPr>
            </w:pPr>
          </w:p>
        </w:tc>
        <w:tc>
          <w:tcPr>
            <w:tcW w:w="1906" w:type="dxa"/>
          </w:tcPr>
          <w:p w14:paraId="7A8964F8" w14:textId="77777777" w:rsidR="004963F6" w:rsidRPr="009F47FE" w:rsidRDefault="004963F6">
            <w:pPr>
              <w:widowControl/>
              <w:autoSpaceDE w:val="0"/>
              <w:autoSpaceDN w:val="0"/>
              <w:adjustRightInd w:val="0"/>
              <w:ind w:firstLine="0"/>
              <w:jc w:val="left"/>
              <w:rPr>
                <w:bCs/>
                <w:iCs/>
                <w:szCs w:val="24"/>
              </w:rPr>
            </w:pPr>
          </w:p>
        </w:tc>
        <w:tc>
          <w:tcPr>
            <w:tcW w:w="1289" w:type="dxa"/>
            <w:tcBorders>
              <w:top w:val="nil"/>
              <w:left w:val="nil"/>
              <w:bottom w:val="single" w:sz="4" w:space="0" w:color="auto"/>
              <w:right w:val="nil"/>
            </w:tcBorders>
          </w:tcPr>
          <w:p w14:paraId="03F38A37" w14:textId="77777777" w:rsidR="004963F6" w:rsidRPr="009F47FE" w:rsidRDefault="004963F6">
            <w:pPr>
              <w:widowControl/>
              <w:autoSpaceDE w:val="0"/>
              <w:autoSpaceDN w:val="0"/>
              <w:adjustRightInd w:val="0"/>
              <w:ind w:firstLine="0"/>
              <w:jc w:val="left"/>
              <w:rPr>
                <w:bCs/>
                <w:iCs/>
                <w:szCs w:val="24"/>
              </w:rPr>
            </w:pPr>
          </w:p>
        </w:tc>
      </w:tr>
      <w:tr w:rsidR="004963F6" w:rsidRPr="009F47FE" w14:paraId="1563FC0B" w14:textId="77777777" w:rsidTr="004963F6">
        <w:tc>
          <w:tcPr>
            <w:tcW w:w="4598" w:type="dxa"/>
            <w:hideMark/>
          </w:tcPr>
          <w:p w14:paraId="68B656E6" w14:textId="77777777" w:rsidR="004963F6" w:rsidRPr="009F47FE" w:rsidRDefault="004963F6">
            <w:pPr>
              <w:widowControl/>
              <w:autoSpaceDE w:val="0"/>
              <w:autoSpaceDN w:val="0"/>
              <w:adjustRightInd w:val="0"/>
              <w:ind w:firstLine="0"/>
              <w:jc w:val="left"/>
              <w:rPr>
                <w:bCs/>
                <w:iCs/>
                <w:szCs w:val="24"/>
              </w:rPr>
            </w:pPr>
            <w:r w:rsidRPr="009F47FE">
              <w:rPr>
                <w:bCs/>
                <w:iCs/>
                <w:szCs w:val="24"/>
              </w:rPr>
              <w:t>Наименование валюты</w:t>
            </w:r>
          </w:p>
        </w:tc>
        <w:tc>
          <w:tcPr>
            <w:tcW w:w="2400" w:type="dxa"/>
            <w:tcBorders>
              <w:top w:val="single" w:sz="4" w:space="0" w:color="auto"/>
              <w:left w:val="nil"/>
              <w:bottom w:val="single" w:sz="4" w:space="0" w:color="auto"/>
              <w:right w:val="nil"/>
            </w:tcBorders>
          </w:tcPr>
          <w:p w14:paraId="3630B71B" w14:textId="77777777" w:rsidR="004963F6" w:rsidRPr="009F47FE" w:rsidRDefault="004963F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hideMark/>
          </w:tcPr>
          <w:p w14:paraId="05ED62D3" w14:textId="77777777" w:rsidR="004963F6" w:rsidRPr="009F47FE" w:rsidRDefault="004963F6">
            <w:pPr>
              <w:widowControl/>
              <w:autoSpaceDE w:val="0"/>
              <w:autoSpaceDN w:val="0"/>
              <w:adjustRightInd w:val="0"/>
              <w:ind w:firstLine="0"/>
              <w:jc w:val="right"/>
              <w:rPr>
                <w:bCs/>
                <w:iCs/>
                <w:szCs w:val="24"/>
              </w:rPr>
            </w:pPr>
            <w:r w:rsidRPr="009F47FE">
              <w:rPr>
                <w:bCs/>
                <w:iCs/>
                <w:szCs w:val="24"/>
              </w:rPr>
              <w:t>по ОКВ</w:t>
            </w:r>
          </w:p>
        </w:tc>
        <w:tc>
          <w:tcPr>
            <w:tcW w:w="1289" w:type="dxa"/>
            <w:tcBorders>
              <w:top w:val="single" w:sz="4" w:space="0" w:color="auto"/>
              <w:left w:val="single" w:sz="4" w:space="0" w:color="auto"/>
              <w:bottom w:val="single" w:sz="4" w:space="0" w:color="auto"/>
              <w:right w:val="single" w:sz="4" w:space="0" w:color="auto"/>
            </w:tcBorders>
          </w:tcPr>
          <w:p w14:paraId="7EF4EE39" w14:textId="77777777" w:rsidR="004963F6" w:rsidRPr="009F47FE" w:rsidRDefault="004963F6">
            <w:pPr>
              <w:widowControl/>
              <w:autoSpaceDE w:val="0"/>
              <w:autoSpaceDN w:val="0"/>
              <w:adjustRightInd w:val="0"/>
              <w:ind w:firstLine="0"/>
              <w:jc w:val="left"/>
              <w:rPr>
                <w:bCs/>
                <w:iCs/>
                <w:szCs w:val="24"/>
              </w:rPr>
            </w:pPr>
          </w:p>
        </w:tc>
      </w:tr>
      <w:tr w:rsidR="004963F6" w:rsidRPr="009F47FE" w14:paraId="0E449A89" w14:textId="77777777" w:rsidTr="004963F6">
        <w:tc>
          <w:tcPr>
            <w:tcW w:w="4598" w:type="dxa"/>
            <w:hideMark/>
          </w:tcPr>
          <w:p w14:paraId="37C8E4E0" w14:textId="77777777" w:rsidR="004963F6" w:rsidRPr="009F47FE" w:rsidRDefault="004963F6">
            <w:pPr>
              <w:widowControl/>
              <w:autoSpaceDE w:val="0"/>
              <w:autoSpaceDN w:val="0"/>
              <w:adjustRightInd w:val="0"/>
              <w:ind w:firstLine="0"/>
              <w:jc w:val="left"/>
              <w:rPr>
                <w:bCs/>
                <w:iCs/>
                <w:szCs w:val="24"/>
              </w:rPr>
            </w:pPr>
            <w:r w:rsidRPr="009F47FE">
              <w:rPr>
                <w:bCs/>
                <w:iCs/>
                <w:szCs w:val="24"/>
              </w:rPr>
              <w:t xml:space="preserve">Срок вступления независимой гарантии в силу </w:t>
            </w:r>
            <w:r w:rsidRPr="009F47FE">
              <w:rPr>
                <w:bCs/>
                <w:iCs/>
                <w:color w:val="0000FF"/>
                <w:szCs w:val="24"/>
              </w:rPr>
              <w:t>&lt;5&gt;</w:t>
            </w:r>
          </w:p>
        </w:tc>
        <w:tc>
          <w:tcPr>
            <w:tcW w:w="2400" w:type="dxa"/>
            <w:tcBorders>
              <w:top w:val="single" w:sz="4" w:space="0" w:color="auto"/>
              <w:left w:val="nil"/>
              <w:bottom w:val="single" w:sz="4" w:space="0" w:color="auto"/>
              <w:right w:val="nil"/>
            </w:tcBorders>
          </w:tcPr>
          <w:p w14:paraId="310125AA" w14:textId="77777777" w:rsidR="004963F6" w:rsidRPr="009F47FE" w:rsidRDefault="004963F6">
            <w:pPr>
              <w:widowControl/>
              <w:autoSpaceDE w:val="0"/>
              <w:autoSpaceDN w:val="0"/>
              <w:adjustRightInd w:val="0"/>
              <w:ind w:firstLine="0"/>
              <w:jc w:val="left"/>
              <w:rPr>
                <w:bCs/>
                <w:iCs/>
                <w:szCs w:val="24"/>
              </w:rPr>
            </w:pPr>
          </w:p>
        </w:tc>
        <w:tc>
          <w:tcPr>
            <w:tcW w:w="1906" w:type="dxa"/>
          </w:tcPr>
          <w:p w14:paraId="140EBEC1" w14:textId="77777777" w:rsidR="004963F6" w:rsidRPr="009F47FE" w:rsidRDefault="004963F6">
            <w:pPr>
              <w:widowControl/>
              <w:autoSpaceDE w:val="0"/>
              <w:autoSpaceDN w:val="0"/>
              <w:adjustRightInd w:val="0"/>
              <w:ind w:firstLine="0"/>
              <w:jc w:val="left"/>
              <w:rPr>
                <w:bCs/>
                <w:iCs/>
                <w:szCs w:val="24"/>
              </w:rPr>
            </w:pPr>
          </w:p>
        </w:tc>
        <w:tc>
          <w:tcPr>
            <w:tcW w:w="1289" w:type="dxa"/>
            <w:tcBorders>
              <w:top w:val="single" w:sz="4" w:space="0" w:color="auto"/>
              <w:left w:val="nil"/>
              <w:bottom w:val="nil"/>
              <w:right w:val="nil"/>
            </w:tcBorders>
          </w:tcPr>
          <w:p w14:paraId="14B8BD58" w14:textId="77777777" w:rsidR="004963F6" w:rsidRPr="009F47FE" w:rsidRDefault="004963F6">
            <w:pPr>
              <w:widowControl/>
              <w:autoSpaceDE w:val="0"/>
              <w:autoSpaceDN w:val="0"/>
              <w:adjustRightInd w:val="0"/>
              <w:ind w:firstLine="0"/>
              <w:jc w:val="left"/>
              <w:rPr>
                <w:bCs/>
                <w:iCs/>
                <w:szCs w:val="24"/>
              </w:rPr>
            </w:pPr>
          </w:p>
        </w:tc>
      </w:tr>
      <w:tr w:rsidR="004963F6" w:rsidRPr="009F47FE" w14:paraId="6AD13ED8" w14:textId="77777777" w:rsidTr="004963F6">
        <w:tc>
          <w:tcPr>
            <w:tcW w:w="4598" w:type="dxa"/>
            <w:hideMark/>
          </w:tcPr>
          <w:p w14:paraId="78E92AC5" w14:textId="77777777" w:rsidR="004963F6" w:rsidRPr="009F47FE" w:rsidRDefault="004963F6">
            <w:pPr>
              <w:widowControl/>
              <w:autoSpaceDE w:val="0"/>
              <w:autoSpaceDN w:val="0"/>
              <w:adjustRightInd w:val="0"/>
              <w:ind w:firstLine="0"/>
              <w:jc w:val="left"/>
              <w:rPr>
                <w:bCs/>
                <w:iCs/>
                <w:szCs w:val="24"/>
              </w:rPr>
            </w:pPr>
            <w:r w:rsidRPr="009F47FE">
              <w:rPr>
                <w:bCs/>
                <w:iCs/>
                <w:szCs w:val="24"/>
              </w:rPr>
              <w:t xml:space="preserve">Срок действия независимой гарантии </w:t>
            </w:r>
            <w:r w:rsidRPr="009F47FE">
              <w:rPr>
                <w:bCs/>
                <w:iCs/>
                <w:color w:val="0000FF"/>
                <w:szCs w:val="24"/>
              </w:rPr>
              <w:t>&lt;5&gt;</w:t>
            </w:r>
          </w:p>
        </w:tc>
        <w:tc>
          <w:tcPr>
            <w:tcW w:w="2400" w:type="dxa"/>
            <w:tcBorders>
              <w:top w:val="single" w:sz="4" w:space="0" w:color="auto"/>
              <w:left w:val="nil"/>
              <w:bottom w:val="single" w:sz="4" w:space="0" w:color="auto"/>
              <w:right w:val="nil"/>
            </w:tcBorders>
          </w:tcPr>
          <w:p w14:paraId="241ABFD4" w14:textId="77777777" w:rsidR="004963F6" w:rsidRPr="009F47FE" w:rsidRDefault="004963F6">
            <w:pPr>
              <w:widowControl/>
              <w:autoSpaceDE w:val="0"/>
              <w:autoSpaceDN w:val="0"/>
              <w:adjustRightInd w:val="0"/>
              <w:ind w:firstLine="0"/>
              <w:jc w:val="left"/>
              <w:rPr>
                <w:bCs/>
                <w:iCs/>
                <w:szCs w:val="24"/>
              </w:rPr>
            </w:pPr>
          </w:p>
        </w:tc>
        <w:tc>
          <w:tcPr>
            <w:tcW w:w="1906" w:type="dxa"/>
          </w:tcPr>
          <w:p w14:paraId="313DF006" w14:textId="77777777" w:rsidR="004963F6" w:rsidRPr="009F47FE" w:rsidRDefault="004963F6">
            <w:pPr>
              <w:widowControl/>
              <w:autoSpaceDE w:val="0"/>
              <w:autoSpaceDN w:val="0"/>
              <w:adjustRightInd w:val="0"/>
              <w:ind w:firstLine="0"/>
              <w:jc w:val="left"/>
              <w:rPr>
                <w:bCs/>
                <w:iCs/>
                <w:szCs w:val="24"/>
              </w:rPr>
            </w:pPr>
          </w:p>
        </w:tc>
        <w:tc>
          <w:tcPr>
            <w:tcW w:w="1289" w:type="dxa"/>
          </w:tcPr>
          <w:p w14:paraId="302DDF03" w14:textId="77777777" w:rsidR="004963F6" w:rsidRPr="009F47FE" w:rsidRDefault="004963F6">
            <w:pPr>
              <w:widowControl/>
              <w:autoSpaceDE w:val="0"/>
              <w:autoSpaceDN w:val="0"/>
              <w:adjustRightInd w:val="0"/>
              <w:ind w:firstLine="0"/>
              <w:jc w:val="left"/>
              <w:rPr>
                <w:bCs/>
                <w:iCs/>
                <w:szCs w:val="24"/>
              </w:rPr>
            </w:pPr>
          </w:p>
        </w:tc>
      </w:tr>
    </w:tbl>
    <w:p w14:paraId="7864CC9E" w14:textId="77777777" w:rsidR="004963F6" w:rsidRPr="009F47FE" w:rsidRDefault="004963F6" w:rsidP="004963F6">
      <w:pPr>
        <w:widowControl/>
        <w:autoSpaceDE w:val="0"/>
        <w:autoSpaceDN w:val="0"/>
        <w:adjustRightInd w:val="0"/>
        <w:spacing w:beforeLines="60" w:before="144"/>
        <w:ind w:firstLine="0"/>
        <w:rPr>
          <w:bCs/>
          <w:iCs/>
          <w:szCs w:val="24"/>
        </w:rPr>
      </w:pPr>
    </w:p>
    <w:p w14:paraId="4E0AB5D2" w14:textId="77777777" w:rsidR="004963F6" w:rsidRPr="009F47FE" w:rsidRDefault="004963F6" w:rsidP="004963F6">
      <w:pPr>
        <w:widowControl/>
        <w:autoSpaceDE w:val="0"/>
        <w:autoSpaceDN w:val="0"/>
        <w:adjustRightInd w:val="0"/>
        <w:spacing w:beforeLines="60" w:before="144"/>
        <w:ind w:firstLine="0"/>
        <w:rPr>
          <w:bCs/>
          <w:iCs/>
          <w:szCs w:val="24"/>
        </w:rPr>
      </w:pPr>
      <w:r w:rsidRPr="009F47FE">
        <w:rPr>
          <w:bCs/>
          <w:iCs/>
          <w:szCs w:val="24"/>
        </w:rPr>
        <w:t xml:space="preserve">1. </w:t>
      </w:r>
      <w:r w:rsidRPr="009F47FE">
        <w:rPr>
          <w:bCs/>
          <w:iCs/>
        </w:rPr>
        <w:t xml:space="preserve">Настоящая независимая гарантия обеспечивает исполнение принципалом его обязательств по заключению договора </w:t>
      </w:r>
      <w:r w:rsidRPr="009F47FE">
        <w:t>по результатам определения поставщика (подрядчика, исполнителя)</w:t>
      </w:r>
      <w:r w:rsidRPr="009F47FE">
        <w:rPr>
          <w:bCs/>
          <w:iCs/>
        </w:rPr>
        <w:t xml:space="preserve"> (в случае признания принципала в соответствии с Федеральным законом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r w:rsidRPr="009F47FE">
        <w:rPr>
          <w:bCs/>
          <w:iCs/>
          <w:szCs w:val="24"/>
        </w:rPr>
        <w:t>.</w:t>
      </w:r>
    </w:p>
    <w:p w14:paraId="0BEE0CD6" w14:textId="77777777" w:rsidR="004963F6" w:rsidRPr="009F47FE" w:rsidRDefault="004963F6" w:rsidP="004963F6">
      <w:pPr>
        <w:widowControl/>
        <w:autoSpaceDE w:val="0"/>
        <w:autoSpaceDN w:val="0"/>
        <w:adjustRightInd w:val="0"/>
        <w:spacing w:beforeLines="60" w:before="144"/>
        <w:ind w:firstLine="0"/>
        <w:rPr>
          <w:bCs/>
          <w:iCs/>
          <w:szCs w:val="24"/>
        </w:rPr>
      </w:pPr>
      <w:r w:rsidRPr="009F47FE">
        <w:rPr>
          <w:bCs/>
          <w:iCs/>
          <w:szCs w:val="24"/>
        </w:rPr>
        <w:t>2. Настоящая независимая гарантия не может быть отозвана гарантом.</w:t>
      </w:r>
    </w:p>
    <w:p w14:paraId="466F3586" w14:textId="77777777" w:rsidR="004963F6" w:rsidRPr="009F47FE" w:rsidRDefault="004963F6" w:rsidP="004963F6">
      <w:pPr>
        <w:widowControl/>
        <w:autoSpaceDE w:val="0"/>
        <w:autoSpaceDN w:val="0"/>
        <w:adjustRightInd w:val="0"/>
        <w:spacing w:beforeLines="60" w:before="144"/>
        <w:ind w:firstLine="0"/>
        <w:rPr>
          <w:bCs/>
          <w:iCs/>
          <w:szCs w:val="24"/>
        </w:rPr>
      </w:pPr>
      <w:bookmarkStart w:id="521" w:name="Par94"/>
      <w:bookmarkEnd w:id="521"/>
      <w:r w:rsidRPr="009F47FE">
        <w:rPr>
          <w:bCs/>
          <w:iCs/>
          <w:szCs w:val="24"/>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33652FF8" w14:textId="77777777" w:rsidR="004963F6" w:rsidRPr="009F47FE" w:rsidRDefault="004963F6" w:rsidP="004963F6">
      <w:pPr>
        <w:widowControl/>
        <w:autoSpaceDE w:val="0"/>
        <w:autoSpaceDN w:val="0"/>
        <w:adjustRightInd w:val="0"/>
        <w:spacing w:beforeLines="60" w:before="144"/>
        <w:ind w:firstLine="0"/>
        <w:rPr>
          <w:bCs/>
          <w:iCs/>
          <w:szCs w:val="24"/>
        </w:rPr>
      </w:pPr>
      <w:r w:rsidRPr="009F47FE">
        <w:rPr>
          <w:bCs/>
          <w:iCs/>
          <w:szCs w:val="24"/>
        </w:rPr>
        <w:t xml:space="preserve">а) принципал уклонился или отказался от заключения договора с _________________ </w:t>
      </w:r>
      <w:r w:rsidRPr="009F47FE">
        <w:rPr>
          <w:bCs/>
          <w:iCs/>
          <w:color w:val="0000FF"/>
          <w:szCs w:val="24"/>
        </w:rPr>
        <w:t>&lt;9&gt;</w:t>
      </w:r>
      <w:r w:rsidRPr="009F47FE">
        <w:rPr>
          <w:bCs/>
          <w:iCs/>
          <w:szCs w:val="24"/>
        </w:rPr>
        <w:t>;</w:t>
      </w:r>
    </w:p>
    <w:p w14:paraId="4BEE1236" w14:textId="77777777" w:rsidR="004963F6" w:rsidRPr="009F47FE" w:rsidRDefault="004963F6" w:rsidP="004963F6">
      <w:pPr>
        <w:widowControl/>
        <w:autoSpaceDE w:val="0"/>
        <w:autoSpaceDN w:val="0"/>
        <w:adjustRightInd w:val="0"/>
        <w:spacing w:beforeLines="60" w:before="144"/>
        <w:ind w:firstLine="0"/>
        <w:rPr>
          <w:bCs/>
          <w:iCs/>
          <w:szCs w:val="24"/>
        </w:rPr>
      </w:pPr>
      <w:r w:rsidRPr="009F47FE">
        <w:rPr>
          <w:bCs/>
          <w:iCs/>
          <w:szCs w:val="24"/>
        </w:rPr>
        <w:t>б) принципал не предоставил или предоставил с нарушением условий, установленных Законом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073D88A6" w14:textId="77777777" w:rsidR="004963F6" w:rsidRPr="009F47FE" w:rsidRDefault="004963F6" w:rsidP="004963F6">
      <w:pPr>
        <w:widowControl/>
        <w:autoSpaceDE w:val="0"/>
        <w:autoSpaceDN w:val="0"/>
        <w:adjustRightInd w:val="0"/>
        <w:spacing w:beforeLines="60" w:before="144"/>
        <w:ind w:firstLine="0"/>
        <w:rPr>
          <w:bCs/>
          <w:iCs/>
          <w:szCs w:val="24"/>
        </w:rPr>
      </w:pPr>
      <w:r w:rsidRPr="009F47FE">
        <w:rPr>
          <w:bCs/>
          <w:iCs/>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5EAFF26A" w14:textId="77777777" w:rsidR="004963F6" w:rsidRPr="009F47FE" w:rsidRDefault="004963F6" w:rsidP="004963F6">
      <w:pPr>
        <w:widowControl/>
        <w:autoSpaceDE w:val="0"/>
        <w:autoSpaceDN w:val="0"/>
        <w:adjustRightInd w:val="0"/>
        <w:spacing w:beforeLines="60" w:before="144"/>
        <w:ind w:firstLine="0"/>
        <w:rPr>
          <w:bCs/>
          <w:iCs/>
          <w:szCs w:val="24"/>
        </w:rPr>
      </w:pPr>
      <w:r w:rsidRPr="009F47FE">
        <w:rPr>
          <w:bCs/>
          <w:iCs/>
          <w:szCs w:val="24"/>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 </w:t>
      </w:r>
      <w:r w:rsidRPr="009F47FE">
        <w:rPr>
          <w:bCs/>
          <w:iCs/>
          <w:color w:val="0000FF"/>
          <w:szCs w:val="24"/>
        </w:rPr>
        <w:t>&lt;6&gt;</w:t>
      </w:r>
      <w:r w:rsidRPr="009F47FE">
        <w:rPr>
          <w:bCs/>
          <w:iCs/>
          <w:szCs w:val="24"/>
        </w:rPr>
        <w:t>.</w:t>
      </w:r>
    </w:p>
    <w:p w14:paraId="1EF3A97F" w14:textId="77777777" w:rsidR="004963F6" w:rsidRPr="009F47FE" w:rsidRDefault="004963F6" w:rsidP="004963F6">
      <w:pPr>
        <w:widowControl/>
        <w:autoSpaceDE w:val="0"/>
        <w:autoSpaceDN w:val="0"/>
        <w:adjustRightInd w:val="0"/>
        <w:spacing w:beforeLines="60" w:before="144"/>
        <w:ind w:firstLine="0"/>
        <w:rPr>
          <w:bCs/>
          <w:iCs/>
          <w:szCs w:val="24"/>
        </w:rPr>
      </w:pPr>
      <w:r w:rsidRPr="009F47FE">
        <w:rPr>
          <w:bCs/>
          <w:iCs/>
          <w:szCs w:val="24"/>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 </w:t>
      </w:r>
      <w:r w:rsidRPr="009F47FE">
        <w:rPr>
          <w:bCs/>
          <w:iCs/>
          <w:color w:val="0000FF"/>
          <w:szCs w:val="24"/>
        </w:rPr>
        <w:t>&lt;7&gt;</w:t>
      </w:r>
      <w:r w:rsidRPr="009F47FE">
        <w:rPr>
          <w:bCs/>
          <w:iCs/>
          <w:szCs w:val="24"/>
        </w:rPr>
        <w:t>.</w:t>
      </w:r>
    </w:p>
    <w:p w14:paraId="04BA3093" w14:textId="77777777" w:rsidR="004963F6" w:rsidRPr="009F47FE" w:rsidRDefault="004963F6" w:rsidP="004963F6">
      <w:pPr>
        <w:widowControl/>
        <w:autoSpaceDE w:val="0"/>
        <w:autoSpaceDN w:val="0"/>
        <w:adjustRightInd w:val="0"/>
        <w:spacing w:beforeLines="60" w:before="144"/>
        <w:ind w:firstLine="0"/>
        <w:rPr>
          <w:bCs/>
          <w:iCs/>
          <w:szCs w:val="24"/>
        </w:rPr>
      </w:pPr>
      <w:bookmarkStart w:id="522" w:name="Par100"/>
      <w:bookmarkEnd w:id="522"/>
      <w:r w:rsidRPr="009F47FE">
        <w:rPr>
          <w:bCs/>
          <w:iCs/>
          <w:szCs w:val="24"/>
        </w:rPr>
        <w:t>7. В случае направления требования бенефициар обязан одновременно с таким требованием направить гаранту:</w:t>
      </w:r>
    </w:p>
    <w:p w14:paraId="75E63D28" w14:textId="77777777" w:rsidR="004963F6" w:rsidRPr="009F47FE" w:rsidRDefault="004963F6" w:rsidP="004963F6">
      <w:pPr>
        <w:widowControl/>
        <w:autoSpaceDE w:val="0"/>
        <w:autoSpaceDN w:val="0"/>
        <w:adjustRightInd w:val="0"/>
        <w:spacing w:beforeLines="60" w:before="144"/>
        <w:ind w:firstLine="0"/>
        <w:rPr>
          <w:bCs/>
          <w:iCs/>
          <w:szCs w:val="24"/>
        </w:rPr>
      </w:pPr>
      <w:r w:rsidRPr="009F47FE">
        <w:rPr>
          <w:bCs/>
          <w:iCs/>
          <w:szCs w:val="24"/>
        </w:rPr>
        <w:t>а) документ, содержащий информацию о наступлении хотя бы одного из случаев, предусмотренных пунктом 3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14:paraId="1CC52BDB" w14:textId="77777777" w:rsidR="004963F6" w:rsidRPr="009F47FE" w:rsidRDefault="004963F6" w:rsidP="004963F6">
      <w:pPr>
        <w:widowControl/>
        <w:autoSpaceDE w:val="0"/>
        <w:autoSpaceDN w:val="0"/>
        <w:adjustRightInd w:val="0"/>
        <w:spacing w:beforeLines="60" w:before="144"/>
        <w:ind w:firstLine="0"/>
        <w:rPr>
          <w:bCs/>
          <w:iCs/>
          <w:szCs w:val="24"/>
        </w:rPr>
      </w:pPr>
      <w:r w:rsidRPr="009F47FE">
        <w:rPr>
          <w:bCs/>
          <w:iCs/>
          <w:szCs w:val="24"/>
        </w:rPr>
        <w:lastRenderedPageBreak/>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53304201" w14:textId="77777777" w:rsidR="004963F6" w:rsidRPr="009F47FE" w:rsidRDefault="004963F6" w:rsidP="004963F6">
      <w:pPr>
        <w:widowControl/>
        <w:autoSpaceDE w:val="0"/>
        <w:autoSpaceDN w:val="0"/>
        <w:adjustRightInd w:val="0"/>
        <w:spacing w:beforeLines="60" w:before="144"/>
        <w:ind w:firstLine="0"/>
        <w:rPr>
          <w:bCs/>
          <w:iCs/>
          <w:szCs w:val="24"/>
        </w:rPr>
      </w:pPr>
      <w:r w:rsidRPr="009F47FE">
        <w:rPr>
          <w:bCs/>
          <w:iCs/>
          <w:szCs w:val="24"/>
        </w:rPr>
        <w:t>8. 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7D610B35" w14:textId="77777777" w:rsidR="004963F6" w:rsidRPr="009F47FE" w:rsidRDefault="004963F6" w:rsidP="004963F6">
      <w:pPr>
        <w:widowControl/>
        <w:autoSpaceDE w:val="0"/>
        <w:autoSpaceDN w:val="0"/>
        <w:adjustRightInd w:val="0"/>
        <w:spacing w:beforeLines="60" w:before="144"/>
        <w:ind w:firstLine="0"/>
        <w:rPr>
          <w:bCs/>
          <w:iCs/>
          <w:szCs w:val="24"/>
        </w:rPr>
      </w:pPr>
      <w:r w:rsidRPr="009F47FE">
        <w:rPr>
          <w:bCs/>
          <w:iCs/>
          <w:szCs w:val="24"/>
        </w:rPr>
        <w:t>9. Гарант обязан рассмотреть требование не позднее 5 рабочих дней со дня, следующего за днем получения указанных требований и документов, предусмотренных пунктом 7 настоящей независимой гарантии.</w:t>
      </w:r>
    </w:p>
    <w:p w14:paraId="0EF7F135" w14:textId="77777777" w:rsidR="004963F6" w:rsidRPr="009F47FE" w:rsidRDefault="004963F6" w:rsidP="004963F6">
      <w:pPr>
        <w:widowControl/>
        <w:autoSpaceDE w:val="0"/>
        <w:autoSpaceDN w:val="0"/>
        <w:adjustRightInd w:val="0"/>
        <w:spacing w:beforeLines="60" w:before="144"/>
        <w:ind w:firstLine="0"/>
        <w:rPr>
          <w:bCs/>
          <w:iCs/>
          <w:szCs w:val="24"/>
        </w:rPr>
      </w:pPr>
      <w:r w:rsidRPr="009F47FE">
        <w:rPr>
          <w:bCs/>
          <w:iCs/>
          <w:szCs w:val="24"/>
        </w:rPr>
        <w:t>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58ED48F5" w14:textId="77777777" w:rsidR="004963F6" w:rsidRPr="009F47FE" w:rsidRDefault="004963F6" w:rsidP="004963F6">
      <w:pPr>
        <w:widowControl/>
        <w:autoSpaceDE w:val="0"/>
        <w:autoSpaceDN w:val="0"/>
        <w:adjustRightInd w:val="0"/>
        <w:spacing w:beforeLines="60" w:before="144"/>
        <w:ind w:firstLine="0"/>
        <w:rPr>
          <w:bCs/>
          <w:iCs/>
          <w:szCs w:val="24"/>
        </w:rPr>
      </w:pPr>
      <w:r w:rsidRPr="009F47FE">
        <w:rPr>
          <w:bCs/>
          <w:iCs/>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2214BC84" w14:textId="77777777" w:rsidR="004963F6" w:rsidRPr="009F47FE" w:rsidRDefault="004963F6" w:rsidP="004963F6">
      <w:pPr>
        <w:widowControl/>
        <w:autoSpaceDE w:val="0"/>
        <w:autoSpaceDN w:val="0"/>
        <w:adjustRightInd w:val="0"/>
        <w:spacing w:beforeLines="60" w:before="144"/>
        <w:ind w:firstLine="0"/>
        <w:rPr>
          <w:bCs/>
          <w:iCs/>
          <w:szCs w:val="24"/>
        </w:rPr>
      </w:pPr>
      <w:r w:rsidRPr="009F47FE">
        <w:rPr>
          <w:bCs/>
          <w:iCs/>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1090E1CF" w14:textId="77777777" w:rsidR="004963F6" w:rsidRPr="009F47FE" w:rsidRDefault="004963F6" w:rsidP="004963F6">
      <w:pPr>
        <w:widowControl/>
        <w:autoSpaceDE w:val="0"/>
        <w:autoSpaceDN w:val="0"/>
        <w:adjustRightInd w:val="0"/>
        <w:spacing w:beforeLines="60" w:before="144"/>
        <w:ind w:firstLine="0"/>
        <w:rPr>
          <w:bCs/>
          <w:iCs/>
          <w:szCs w:val="24"/>
        </w:rPr>
      </w:pPr>
      <w:r w:rsidRPr="009F47FE">
        <w:rPr>
          <w:bCs/>
          <w:iCs/>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21336B1D" w14:textId="77777777" w:rsidR="004963F6" w:rsidRPr="009F47FE" w:rsidRDefault="004963F6" w:rsidP="004963F6">
      <w:pPr>
        <w:widowControl/>
        <w:autoSpaceDE w:val="0"/>
        <w:autoSpaceDN w:val="0"/>
        <w:adjustRightInd w:val="0"/>
        <w:spacing w:beforeLines="60" w:before="144"/>
        <w:ind w:firstLine="0"/>
        <w:rPr>
          <w:bCs/>
          <w:iCs/>
          <w:szCs w:val="24"/>
        </w:rPr>
      </w:pPr>
      <w:r w:rsidRPr="009F47FE">
        <w:rPr>
          <w:bCs/>
          <w:iCs/>
          <w:szCs w:val="24"/>
        </w:rPr>
        <w:t>14. 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4CA0F1C1" w14:textId="77777777" w:rsidR="004963F6" w:rsidRPr="009F47FE" w:rsidRDefault="004963F6" w:rsidP="004963F6">
      <w:pPr>
        <w:widowControl/>
        <w:autoSpaceDE w:val="0"/>
        <w:autoSpaceDN w:val="0"/>
        <w:adjustRightInd w:val="0"/>
        <w:spacing w:beforeLines="60" w:before="144"/>
        <w:ind w:firstLine="0"/>
        <w:rPr>
          <w:bCs/>
          <w:iCs/>
          <w:szCs w:val="24"/>
        </w:rPr>
      </w:pPr>
      <w:r w:rsidRPr="009F47FE">
        <w:rPr>
          <w:bCs/>
          <w:iCs/>
          <w:szCs w:val="24"/>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r w:rsidRPr="009F47FE">
        <w:rPr>
          <w:bCs/>
          <w:iCs/>
          <w:color w:val="0000FF"/>
          <w:szCs w:val="24"/>
        </w:rPr>
        <w:t>&lt;8&gt;</w:t>
      </w:r>
      <w:r w:rsidRPr="009F47FE">
        <w:rPr>
          <w:bCs/>
          <w:iCs/>
          <w:szCs w:val="24"/>
        </w:rPr>
        <w:t>.</w:t>
      </w:r>
    </w:p>
    <w:p w14:paraId="5567581F" w14:textId="77777777" w:rsidR="004963F6" w:rsidRPr="009F47FE" w:rsidRDefault="004963F6" w:rsidP="004963F6">
      <w:pPr>
        <w:widowControl/>
        <w:autoSpaceDE w:val="0"/>
        <w:autoSpaceDN w:val="0"/>
        <w:adjustRightInd w:val="0"/>
        <w:spacing w:beforeLines="60" w:before="144"/>
        <w:ind w:firstLine="0"/>
        <w:rPr>
          <w:bCs/>
          <w:iCs/>
          <w:szCs w:val="24"/>
        </w:rPr>
      </w:pPr>
      <w:r w:rsidRPr="009F47FE">
        <w:rPr>
          <w:bCs/>
          <w:iCs/>
          <w:szCs w:val="24"/>
        </w:rPr>
        <w:t xml:space="preserve">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w:t>
      </w:r>
      <w:r w:rsidRPr="009F47FE">
        <w:rPr>
          <w:bCs/>
          <w:iCs/>
          <w:szCs w:val="24"/>
        </w:rPr>
        <w:lastRenderedPageBreak/>
        <w:t>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78AC8363" w14:textId="77777777" w:rsidR="004963F6" w:rsidRPr="009F47FE" w:rsidRDefault="004963F6" w:rsidP="004963F6">
      <w:pPr>
        <w:autoSpaceDE w:val="0"/>
        <w:autoSpaceDN w:val="0"/>
        <w:rPr>
          <w:szCs w:val="24"/>
        </w:rPr>
      </w:pPr>
      <w:r w:rsidRPr="009F47FE">
        <w:rPr>
          <w:bCs/>
          <w:iCs/>
          <w:szCs w:val="24"/>
        </w:rPr>
        <w:t xml:space="preserve">17. </w:t>
      </w:r>
      <w:r w:rsidRPr="009F47FE">
        <w:rPr>
          <w:szCs w:val="24"/>
        </w:rPr>
        <w:t>Гарант праве внести изменения в условия настоящей независимой гарантии без согласования с Бенефициаром в случае обращения Принципала к Гаранту с просьбой об увеличении срока действия настоящей гарантии.</w:t>
      </w:r>
    </w:p>
    <w:p w14:paraId="0D395CE9" w14:textId="77777777" w:rsidR="004963F6" w:rsidRPr="009F47FE" w:rsidRDefault="004963F6" w:rsidP="004963F6">
      <w:pPr>
        <w:autoSpaceDE w:val="0"/>
        <w:autoSpaceDN w:val="0"/>
        <w:rPr>
          <w:szCs w:val="24"/>
        </w:rPr>
      </w:pPr>
      <w:r w:rsidRPr="009F47FE">
        <w:rPr>
          <w:szCs w:val="24"/>
        </w:rPr>
        <w:t>Внесение иных изменений осуществляется при наличии согласования Бенефициара.</w:t>
      </w:r>
    </w:p>
    <w:p w14:paraId="6CAE1881" w14:textId="77777777" w:rsidR="004963F6" w:rsidRPr="009F47FE" w:rsidRDefault="004963F6" w:rsidP="004963F6">
      <w:pPr>
        <w:autoSpaceDE w:val="0"/>
        <w:autoSpaceDN w:val="0"/>
        <w:adjustRightInd w:val="0"/>
        <w:rPr>
          <w:szCs w:val="24"/>
        </w:rPr>
      </w:pPr>
      <w:r w:rsidRPr="009F47FE">
        <w:rPr>
          <w:szCs w:val="24"/>
        </w:rPr>
        <w:t>Внесение изменений в условия настоящей гарантии осуществляется в форме, в которой выдана настоящая гарантия.</w:t>
      </w:r>
    </w:p>
    <w:p w14:paraId="6DEF001A" w14:textId="77777777" w:rsidR="004963F6" w:rsidRPr="009F47FE" w:rsidRDefault="004963F6" w:rsidP="004963F6">
      <w:pPr>
        <w:autoSpaceDE w:val="0"/>
        <w:autoSpaceDN w:val="0"/>
        <w:adjustRightInd w:val="0"/>
        <w:rPr>
          <w:szCs w:val="24"/>
        </w:rPr>
      </w:pPr>
      <w:r w:rsidRPr="009F47FE">
        <w:rPr>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04E3CD60" w14:textId="77777777" w:rsidR="004963F6" w:rsidRPr="009F47FE" w:rsidRDefault="004963F6" w:rsidP="004963F6">
      <w:pPr>
        <w:widowControl/>
        <w:autoSpaceDE w:val="0"/>
        <w:autoSpaceDN w:val="0"/>
        <w:adjustRightInd w:val="0"/>
        <w:spacing w:beforeLines="60" w:before="144"/>
        <w:ind w:firstLine="0"/>
        <w:rPr>
          <w:bCs/>
          <w:iCs/>
          <w:szCs w:val="24"/>
        </w:rPr>
      </w:pPr>
      <w:r w:rsidRPr="009F47FE">
        <w:rPr>
          <w:szCs w:val="24"/>
        </w:rPr>
        <w:t>Действие настоящей независимой гарантии регулируется законодательством Российской Федерации.</w:t>
      </w:r>
    </w:p>
    <w:p w14:paraId="324A8CF4" w14:textId="77777777" w:rsidR="004963F6" w:rsidRPr="009F47FE" w:rsidRDefault="004963F6" w:rsidP="004963F6">
      <w:pPr>
        <w:widowControl/>
        <w:autoSpaceDE w:val="0"/>
        <w:autoSpaceDN w:val="0"/>
        <w:adjustRightInd w:val="0"/>
        <w:spacing w:beforeLines="60" w:before="144"/>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87"/>
        <w:gridCol w:w="340"/>
        <w:gridCol w:w="1862"/>
        <w:gridCol w:w="340"/>
        <w:gridCol w:w="1810"/>
        <w:gridCol w:w="340"/>
        <w:gridCol w:w="1766"/>
      </w:tblGrid>
      <w:tr w:rsidR="004963F6" w:rsidRPr="009F47FE" w14:paraId="70F66579" w14:textId="77777777" w:rsidTr="004963F6">
        <w:tc>
          <w:tcPr>
            <w:tcW w:w="2587" w:type="dxa"/>
            <w:vAlign w:val="bottom"/>
            <w:hideMark/>
          </w:tcPr>
          <w:p w14:paraId="710E4581" w14:textId="77777777" w:rsidR="004963F6" w:rsidRPr="009F47FE" w:rsidRDefault="004963F6">
            <w:pPr>
              <w:widowControl/>
              <w:autoSpaceDE w:val="0"/>
              <w:autoSpaceDN w:val="0"/>
              <w:adjustRightInd w:val="0"/>
              <w:ind w:firstLine="0"/>
              <w:jc w:val="left"/>
              <w:rPr>
                <w:b/>
                <w:bCs/>
                <w:iCs/>
                <w:szCs w:val="24"/>
              </w:rPr>
            </w:pPr>
            <w:r w:rsidRPr="009F47FE">
              <w:rPr>
                <w:b/>
                <w:bCs/>
                <w:iCs/>
                <w:szCs w:val="24"/>
              </w:rPr>
              <w:t>Уполномоченное лицо гаранта</w:t>
            </w:r>
          </w:p>
        </w:tc>
        <w:tc>
          <w:tcPr>
            <w:tcW w:w="340" w:type="dxa"/>
          </w:tcPr>
          <w:p w14:paraId="4B8D5009" w14:textId="77777777" w:rsidR="004963F6" w:rsidRPr="009F47FE" w:rsidRDefault="004963F6">
            <w:pPr>
              <w:widowControl/>
              <w:autoSpaceDE w:val="0"/>
              <w:autoSpaceDN w:val="0"/>
              <w:adjustRightInd w:val="0"/>
              <w:ind w:firstLine="0"/>
              <w:jc w:val="left"/>
              <w:rPr>
                <w:b/>
                <w:bCs/>
                <w:iCs/>
                <w:szCs w:val="24"/>
              </w:rPr>
            </w:pPr>
          </w:p>
        </w:tc>
        <w:tc>
          <w:tcPr>
            <w:tcW w:w="1862" w:type="dxa"/>
            <w:tcBorders>
              <w:top w:val="nil"/>
              <w:left w:val="nil"/>
              <w:bottom w:val="single" w:sz="4" w:space="0" w:color="auto"/>
              <w:right w:val="nil"/>
            </w:tcBorders>
          </w:tcPr>
          <w:p w14:paraId="074451F3" w14:textId="77777777" w:rsidR="004963F6" w:rsidRPr="009F47FE" w:rsidRDefault="004963F6">
            <w:pPr>
              <w:widowControl/>
              <w:autoSpaceDE w:val="0"/>
              <w:autoSpaceDN w:val="0"/>
              <w:adjustRightInd w:val="0"/>
              <w:ind w:firstLine="0"/>
              <w:jc w:val="left"/>
              <w:rPr>
                <w:b/>
                <w:bCs/>
                <w:iCs/>
                <w:szCs w:val="24"/>
              </w:rPr>
            </w:pPr>
          </w:p>
        </w:tc>
        <w:tc>
          <w:tcPr>
            <w:tcW w:w="340" w:type="dxa"/>
          </w:tcPr>
          <w:p w14:paraId="6308813C" w14:textId="77777777" w:rsidR="004963F6" w:rsidRPr="009F47FE" w:rsidRDefault="004963F6">
            <w:pPr>
              <w:widowControl/>
              <w:autoSpaceDE w:val="0"/>
              <w:autoSpaceDN w:val="0"/>
              <w:adjustRightInd w:val="0"/>
              <w:ind w:firstLine="0"/>
              <w:jc w:val="left"/>
              <w:rPr>
                <w:b/>
                <w:bCs/>
                <w:iCs/>
                <w:szCs w:val="24"/>
              </w:rPr>
            </w:pPr>
          </w:p>
        </w:tc>
        <w:tc>
          <w:tcPr>
            <w:tcW w:w="1810" w:type="dxa"/>
            <w:tcBorders>
              <w:top w:val="nil"/>
              <w:left w:val="nil"/>
              <w:bottom w:val="single" w:sz="4" w:space="0" w:color="auto"/>
              <w:right w:val="nil"/>
            </w:tcBorders>
          </w:tcPr>
          <w:p w14:paraId="5852D035" w14:textId="77777777" w:rsidR="004963F6" w:rsidRPr="009F47FE" w:rsidRDefault="004963F6">
            <w:pPr>
              <w:widowControl/>
              <w:autoSpaceDE w:val="0"/>
              <w:autoSpaceDN w:val="0"/>
              <w:adjustRightInd w:val="0"/>
              <w:ind w:firstLine="0"/>
              <w:jc w:val="left"/>
              <w:rPr>
                <w:b/>
                <w:bCs/>
                <w:iCs/>
                <w:szCs w:val="24"/>
              </w:rPr>
            </w:pPr>
          </w:p>
        </w:tc>
        <w:tc>
          <w:tcPr>
            <w:tcW w:w="340" w:type="dxa"/>
          </w:tcPr>
          <w:p w14:paraId="7C0A734B" w14:textId="77777777" w:rsidR="004963F6" w:rsidRPr="009F47FE" w:rsidRDefault="004963F6">
            <w:pPr>
              <w:widowControl/>
              <w:autoSpaceDE w:val="0"/>
              <w:autoSpaceDN w:val="0"/>
              <w:adjustRightInd w:val="0"/>
              <w:ind w:firstLine="0"/>
              <w:jc w:val="left"/>
              <w:rPr>
                <w:b/>
                <w:bCs/>
                <w:iCs/>
                <w:szCs w:val="24"/>
              </w:rPr>
            </w:pPr>
          </w:p>
        </w:tc>
        <w:tc>
          <w:tcPr>
            <w:tcW w:w="1766" w:type="dxa"/>
            <w:tcBorders>
              <w:top w:val="nil"/>
              <w:left w:val="nil"/>
              <w:bottom w:val="single" w:sz="4" w:space="0" w:color="auto"/>
              <w:right w:val="nil"/>
            </w:tcBorders>
          </w:tcPr>
          <w:p w14:paraId="37F5EF9F" w14:textId="77777777" w:rsidR="004963F6" w:rsidRPr="009F47FE" w:rsidRDefault="004963F6">
            <w:pPr>
              <w:widowControl/>
              <w:autoSpaceDE w:val="0"/>
              <w:autoSpaceDN w:val="0"/>
              <w:adjustRightInd w:val="0"/>
              <w:ind w:firstLine="0"/>
              <w:jc w:val="left"/>
              <w:rPr>
                <w:b/>
                <w:bCs/>
                <w:iCs/>
                <w:szCs w:val="24"/>
              </w:rPr>
            </w:pPr>
          </w:p>
        </w:tc>
      </w:tr>
      <w:tr w:rsidR="004963F6" w:rsidRPr="009F47FE" w14:paraId="5DC0A29C" w14:textId="77777777" w:rsidTr="004963F6">
        <w:tc>
          <w:tcPr>
            <w:tcW w:w="2587" w:type="dxa"/>
          </w:tcPr>
          <w:p w14:paraId="379FD46F" w14:textId="77777777" w:rsidR="004963F6" w:rsidRPr="009F47FE" w:rsidRDefault="004963F6">
            <w:pPr>
              <w:widowControl/>
              <w:autoSpaceDE w:val="0"/>
              <w:autoSpaceDN w:val="0"/>
              <w:adjustRightInd w:val="0"/>
              <w:ind w:firstLine="0"/>
              <w:jc w:val="left"/>
              <w:rPr>
                <w:bCs/>
                <w:iCs/>
                <w:sz w:val="16"/>
                <w:szCs w:val="16"/>
              </w:rPr>
            </w:pPr>
          </w:p>
        </w:tc>
        <w:tc>
          <w:tcPr>
            <w:tcW w:w="340" w:type="dxa"/>
          </w:tcPr>
          <w:p w14:paraId="09A57B5F" w14:textId="77777777" w:rsidR="004963F6" w:rsidRPr="009F47FE" w:rsidRDefault="004963F6">
            <w:pPr>
              <w:widowControl/>
              <w:autoSpaceDE w:val="0"/>
              <w:autoSpaceDN w:val="0"/>
              <w:adjustRightInd w:val="0"/>
              <w:ind w:firstLine="0"/>
              <w:jc w:val="left"/>
              <w:rPr>
                <w:bCs/>
                <w:iCs/>
                <w:sz w:val="16"/>
                <w:szCs w:val="16"/>
              </w:rPr>
            </w:pPr>
          </w:p>
        </w:tc>
        <w:tc>
          <w:tcPr>
            <w:tcW w:w="1862" w:type="dxa"/>
            <w:tcBorders>
              <w:top w:val="single" w:sz="4" w:space="0" w:color="auto"/>
              <w:left w:val="nil"/>
              <w:bottom w:val="nil"/>
              <w:right w:val="nil"/>
            </w:tcBorders>
            <w:hideMark/>
          </w:tcPr>
          <w:p w14:paraId="2C7AA535" w14:textId="77777777" w:rsidR="004963F6" w:rsidRPr="009F47FE" w:rsidRDefault="004963F6">
            <w:pPr>
              <w:widowControl/>
              <w:autoSpaceDE w:val="0"/>
              <w:autoSpaceDN w:val="0"/>
              <w:adjustRightInd w:val="0"/>
              <w:ind w:firstLine="0"/>
              <w:jc w:val="center"/>
              <w:rPr>
                <w:bCs/>
                <w:iCs/>
                <w:sz w:val="16"/>
                <w:szCs w:val="16"/>
              </w:rPr>
            </w:pPr>
            <w:r w:rsidRPr="009F47FE">
              <w:rPr>
                <w:bCs/>
                <w:iCs/>
                <w:sz w:val="16"/>
                <w:szCs w:val="16"/>
              </w:rPr>
              <w:t>(должность)</w:t>
            </w:r>
          </w:p>
        </w:tc>
        <w:tc>
          <w:tcPr>
            <w:tcW w:w="340" w:type="dxa"/>
          </w:tcPr>
          <w:p w14:paraId="7820B6D8" w14:textId="77777777" w:rsidR="004963F6" w:rsidRPr="009F47FE" w:rsidRDefault="004963F6">
            <w:pPr>
              <w:widowControl/>
              <w:autoSpaceDE w:val="0"/>
              <w:autoSpaceDN w:val="0"/>
              <w:adjustRightInd w:val="0"/>
              <w:ind w:firstLine="0"/>
              <w:jc w:val="left"/>
              <w:rPr>
                <w:bCs/>
                <w:iCs/>
                <w:sz w:val="16"/>
                <w:szCs w:val="16"/>
              </w:rPr>
            </w:pPr>
          </w:p>
        </w:tc>
        <w:tc>
          <w:tcPr>
            <w:tcW w:w="1810" w:type="dxa"/>
            <w:tcBorders>
              <w:top w:val="single" w:sz="4" w:space="0" w:color="auto"/>
              <w:left w:val="nil"/>
              <w:bottom w:val="nil"/>
              <w:right w:val="nil"/>
            </w:tcBorders>
            <w:hideMark/>
          </w:tcPr>
          <w:p w14:paraId="1A137F72" w14:textId="77777777" w:rsidR="004963F6" w:rsidRPr="009F47FE" w:rsidRDefault="004963F6">
            <w:pPr>
              <w:widowControl/>
              <w:autoSpaceDE w:val="0"/>
              <w:autoSpaceDN w:val="0"/>
              <w:adjustRightInd w:val="0"/>
              <w:ind w:firstLine="0"/>
              <w:jc w:val="center"/>
              <w:rPr>
                <w:bCs/>
                <w:iCs/>
                <w:sz w:val="16"/>
                <w:szCs w:val="16"/>
              </w:rPr>
            </w:pPr>
            <w:r w:rsidRPr="009F47FE">
              <w:rPr>
                <w:bCs/>
                <w:iCs/>
                <w:sz w:val="16"/>
                <w:szCs w:val="16"/>
              </w:rPr>
              <w:t>(подпись)</w:t>
            </w:r>
          </w:p>
        </w:tc>
        <w:tc>
          <w:tcPr>
            <w:tcW w:w="340" w:type="dxa"/>
          </w:tcPr>
          <w:p w14:paraId="790CFF5E" w14:textId="77777777" w:rsidR="004963F6" w:rsidRPr="009F47FE" w:rsidRDefault="004963F6">
            <w:pPr>
              <w:widowControl/>
              <w:autoSpaceDE w:val="0"/>
              <w:autoSpaceDN w:val="0"/>
              <w:adjustRightInd w:val="0"/>
              <w:ind w:firstLine="0"/>
              <w:jc w:val="left"/>
              <w:rPr>
                <w:bCs/>
                <w:iCs/>
                <w:sz w:val="16"/>
                <w:szCs w:val="16"/>
              </w:rPr>
            </w:pPr>
          </w:p>
        </w:tc>
        <w:tc>
          <w:tcPr>
            <w:tcW w:w="1766" w:type="dxa"/>
            <w:tcBorders>
              <w:top w:val="single" w:sz="4" w:space="0" w:color="auto"/>
              <w:left w:val="nil"/>
              <w:bottom w:val="nil"/>
              <w:right w:val="nil"/>
            </w:tcBorders>
            <w:hideMark/>
          </w:tcPr>
          <w:p w14:paraId="02ADB9E1" w14:textId="77777777" w:rsidR="004963F6" w:rsidRPr="009F47FE" w:rsidRDefault="004963F6">
            <w:pPr>
              <w:widowControl/>
              <w:autoSpaceDE w:val="0"/>
              <w:autoSpaceDN w:val="0"/>
              <w:adjustRightInd w:val="0"/>
              <w:ind w:firstLine="0"/>
              <w:jc w:val="center"/>
              <w:rPr>
                <w:bCs/>
                <w:iCs/>
                <w:sz w:val="16"/>
                <w:szCs w:val="16"/>
              </w:rPr>
            </w:pPr>
            <w:r w:rsidRPr="009F47FE">
              <w:rPr>
                <w:bCs/>
                <w:iCs/>
                <w:sz w:val="16"/>
                <w:szCs w:val="16"/>
              </w:rPr>
              <w:t>(расшифровка подписи)</w:t>
            </w:r>
          </w:p>
        </w:tc>
      </w:tr>
    </w:tbl>
    <w:p w14:paraId="422B2B84" w14:textId="77777777" w:rsidR="004963F6" w:rsidRPr="009F47FE" w:rsidRDefault="004963F6" w:rsidP="004963F6">
      <w:pPr>
        <w:widowControl/>
        <w:autoSpaceDE w:val="0"/>
        <w:autoSpaceDN w:val="0"/>
        <w:adjustRightInd w:val="0"/>
        <w:spacing w:beforeLines="60" w:before="144"/>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067"/>
        <w:gridCol w:w="4594"/>
        <w:gridCol w:w="1399"/>
      </w:tblGrid>
      <w:tr w:rsidR="004963F6" w:rsidRPr="009F47FE" w14:paraId="07F924D8" w14:textId="77777777" w:rsidTr="004963F6">
        <w:tc>
          <w:tcPr>
            <w:tcW w:w="3067" w:type="dxa"/>
            <w:hideMark/>
          </w:tcPr>
          <w:p w14:paraId="0D314691" w14:textId="77777777" w:rsidR="004963F6" w:rsidRPr="009F47FE" w:rsidRDefault="004963F6">
            <w:pPr>
              <w:widowControl/>
              <w:autoSpaceDE w:val="0"/>
              <w:autoSpaceDN w:val="0"/>
              <w:adjustRightInd w:val="0"/>
              <w:spacing w:beforeLines="60" w:before="144"/>
              <w:ind w:firstLine="0"/>
              <w:jc w:val="left"/>
              <w:rPr>
                <w:b/>
                <w:bCs/>
                <w:iCs/>
                <w:szCs w:val="24"/>
              </w:rPr>
            </w:pPr>
            <w:r w:rsidRPr="009F47FE">
              <w:rPr>
                <w:b/>
                <w:bCs/>
                <w:iCs/>
                <w:szCs w:val="24"/>
              </w:rPr>
              <w:t>"__" _________ 20__ г.</w:t>
            </w:r>
          </w:p>
        </w:tc>
        <w:tc>
          <w:tcPr>
            <w:tcW w:w="5993" w:type="dxa"/>
            <w:gridSpan w:val="2"/>
          </w:tcPr>
          <w:p w14:paraId="366CD376" w14:textId="77777777" w:rsidR="004963F6" w:rsidRPr="009F47FE" w:rsidRDefault="004963F6">
            <w:pPr>
              <w:widowControl/>
              <w:autoSpaceDE w:val="0"/>
              <w:autoSpaceDN w:val="0"/>
              <w:adjustRightInd w:val="0"/>
              <w:spacing w:beforeLines="60" w:before="144"/>
              <w:ind w:firstLine="0"/>
              <w:jc w:val="left"/>
              <w:rPr>
                <w:b/>
                <w:bCs/>
                <w:iCs/>
                <w:szCs w:val="24"/>
              </w:rPr>
            </w:pPr>
          </w:p>
        </w:tc>
      </w:tr>
      <w:tr w:rsidR="004963F6" w:rsidRPr="009F47FE" w14:paraId="6CFC17F6" w14:textId="77777777" w:rsidTr="004963F6">
        <w:tc>
          <w:tcPr>
            <w:tcW w:w="3067" w:type="dxa"/>
          </w:tcPr>
          <w:p w14:paraId="7C07372D" w14:textId="77777777" w:rsidR="004963F6" w:rsidRPr="009F47FE" w:rsidRDefault="004963F6">
            <w:pPr>
              <w:widowControl/>
              <w:autoSpaceDE w:val="0"/>
              <w:autoSpaceDN w:val="0"/>
              <w:adjustRightInd w:val="0"/>
              <w:spacing w:beforeLines="60" w:before="144"/>
              <w:ind w:firstLine="0"/>
              <w:jc w:val="left"/>
              <w:rPr>
                <w:bCs/>
                <w:iCs/>
                <w:szCs w:val="24"/>
              </w:rPr>
            </w:pPr>
          </w:p>
        </w:tc>
        <w:tc>
          <w:tcPr>
            <w:tcW w:w="4594" w:type="dxa"/>
            <w:tcBorders>
              <w:top w:val="nil"/>
              <w:left w:val="nil"/>
              <w:bottom w:val="nil"/>
              <w:right w:val="single" w:sz="4" w:space="0" w:color="auto"/>
            </w:tcBorders>
            <w:hideMark/>
          </w:tcPr>
          <w:p w14:paraId="3BDCA8D7" w14:textId="77777777" w:rsidR="004963F6" w:rsidRPr="009F47FE" w:rsidRDefault="004963F6">
            <w:pPr>
              <w:widowControl/>
              <w:autoSpaceDE w:val="0"/>
              <w:autoSpaceDN w:val="0"/>
              <w:adjustRightInd w:val="0"/>
              <w:spacing w:beforeLines="60" w:before="144"/>
              <w:ind w:firstLine="0"/>
              <w:jc w:val="right"/>
              <w:rPr>
                <w:bCs/>
                <w:iCs/>
                <w:szCs w:val="24"/>
              </w:rPr>
            </w:pPr>
            <w:r w:rsidRPr="009F47FE">
              <w:rPr>
                <w:bCs/>
                <w:iCs/>
                <w:szCs w:val="24"/>
              </w:rPr>
              <w:t>Лист N</w:t>
            </w:r>
          </w:p>
        </w:tc>
        <w:tc>
          <w:tcPr>
            <w:tcW w:w="1399" w:type="dxa"/>
            <w:tcBorders>
              <w:top w:val="single" w:sz="4" w:space="0" w:color="auto"/>
              <w:left w:val="single" w:sz="4" w:space="0" w:color="auto"/>
              <w:bottom w:val="single" w:sz="4" w:space="0" w:color="auto"/>
              <w:right w:val="single" w:sz="4" w:space="0" w:color="auto"/>
            </w:tcBorders>
          </w:tcPr>
          <w:p w14:paraId="1B4624BD" w14:textId="77777777" w:rsidR="004963F6" w:rsidRPr="009F47FE" w:rsidRDefault="004963F6">
            <w:pPr>
              <w:widowControl/>
              <w:autoSpaceDE w:val="0"/>
              <w:autoSpaceDN w:val="0"/>
              <w:adjustRightInd w:val="0"/>
              <w:spacing w:beforeLines="60" w:before="144"/>
              <w:ind w:firstLine="0"/>
              <w:jc w:val="left"/>
              <w:rPr>
                <w:bCs/>
                <w:iCs/>
                <w:szCs w:val="24"/>
              </w:rPr>
            </w:pPr>
          </w:p>
        </w:tc>
      </w:tr>
      <w:tr w:rsidR="004963F6" w:rsidRPr="009F47FE" w14:paraId="5497BE76" w14:textId="77777777" w:rsidTr="004963F6">
        <w:tc>
          <w:tcPr>
            <w:tcW w:w="3067" w:type="dxa"/>
          </w:tcPr>
          <w:p w14:paraId="1E302624" w14:textId="77777777" w:rsidR="004963F6" w:rsidRPr="009F47FE" w:rsidRDefault="004963F6">
            <w:pPr>
              <w:widowControl/>
              <w:autoSpaceDE w:val="0"/>
              <w:autoSpaceDN w:val="0"/>
              <w:adjustRightInd w:val="0"/>
              <w:spacing w:beforeLines="60" w:before="144"/>
              <w:ind w:firstLine="0"/>
              <w:jc w:val="left"/>
              <w:rPr>
                <w:bCs/>
                <w:iCs/>
                <w:szCs w:val="24"/>
              </w:rPr>
            </w:pPr>
          </w:p>
        </w:tc>
        <w:tc>
          <w:tcPr>
            <w:tcW w:w="4594" w:type="dxa"/>
            <w:tcBorders>
              <w:top w:val="nil"/>
              <w:left w:val="nil"/>
              <w:bottom w:val="nil"/>
              <w:right w:val="single" w:sz="4" w:space="0" w:color="auto"/>
            </w:tcBorders>
            <w:hideMark/>
          </w:tcPr>
          <w:p w14:paraId="3833EA9A" w14:textId="77777777" w:rsidR="004963F6" w:rsidRPr="009F47FE" w:rsidRDefault="004963F6">
            <w:pPr>
              <w:widowControl/>
              <w:autoSpaceDE w:val="0"/>
              <w:autoSpaceDN w:val="0"/>
              <w:adjustRightInd w:val="0"/>
              <w:spacing w:beforeLines="60" w:before="144"/>
              <w:ind w:firstLine="0"/>
              <w:jc w:val="right"/>
              <w:rPr>
                <w:bCs/>
                <w:iCs/>
                <w:szCs w:val="24"/>
              </w:rPr>
            </w:pPr>
            <w:r w:rsidRPr="009F47FE">
              <w:rPr>
                <w:bCs/>
                <w:iCs/>
                <w:szCs w:val="24"/>
              </w:rPr>
              <w:t>Всего листов</w:t>
            </w:r>
          </w:p>
        </w:tc>
        <w:tc>
          <w:tcPr>
            <w:tcW w:w="1399" w:type="dxa"/>
            <w:tcBorders>
              <w:top w:val="single" w:sz="4" w:space="0" w:color="auto"/>
              <w:left w:val="single" w:sz="4" w:space="0" w:color="auto"/>
              <w:bottom w:val="single" w:sz="4" w:space="0" w:color="auto"/>
              <w:right w:val="single" w:sz="4" w:space="0" w:color="auto"/>
            </w:tcBorders>
          </w:tcPr>
          <w:p w14:paraId="3ABBE046" w14:textId="77777777" w:rsidR="004963F6" w:rsidRPr="009F47FE" w:rsidRDefault="004963F6">
            <w:pPr>
              <w:widowControl/>
              <w:autoSpaceDE w:val="0"/>
              <w:autoSpaceDN w:val="0"/>
              <w:adjustRightInd w:val="0"/>
              <w:spacing w:beforeLines="60" w:before="144"/>
              <w:ind w:firstLine="0"/>
              <w:jc w:val="left"/>
              <w:rPr>
                <w:bCs/>
                <w:iCs/>
                <w:szCs w:val="24"/>
              </w:rPr>
            </w:pPr>
          </w:p>
        </w:tc>
      </w:tr>
    </w:tbl>
    <w:p w14:paraId="5C729752" w14:textId="77777777" w:rsidR="004963F6" w:rsidRPr="009F47FE" w:rsidRDefault="004963F6" w:rsidP="004963F6">
      <w:pPr>
        <w:widowControl/>
        <w:autoSpaceDE w:val="0"/>
        <w:autoSpaceDN w:val="0"/>
        <w:adjustRightInd w:val="0"/>
        <w:ind w:firstLine="0"/>
        <w:rPr>
          <w:b/>
          <w:bCs/>
          <w:iCs/>
          <w:szCs w:val="24"/>
        </w:rPr>
      </w:pPr>
    </w:p>
    <w:p w14:paraId="3324188E" w14:textId="77777777" w:rsidR="004963F6" w:rsidRPr="009F47FE" w:rsidRDefault="004963F6" w:rsidP="004963F6">
      <w:pPr>
        <w:widowControl/>
        <w:autoSpaceDE w:val="0"/>
        <w:autoSpaceDN w:val="0"/>
        <w:adjustRightInd w:val="0"/>
        <w:ind w:firstLine="0"/>
        <w:rPr>
          <w:b/>
          <w:bCs/>
          <w:iCs/>
          <w:szCs w:val="24"/>
        </w:rPr>
      </w:pPr>
    </w:p>
    <w:p w14:paraId="0ACECB6B" w14:textId="77777777" w:rsidR="004963F6" w:rsidRPr="009F47FE" w:rsidRDefault="004963F6" w:rsidP="004963F6">
      <w:pPr>
        <w:widowControl/>
        <w:autoSpaceDE w:val="0"/>
        <w:autoSpaceDN w:val="0"/>
        <w:adjustRightInd w:val="0"/>
        <w:ind w:firstLine="0"/>
        <w:rPr>
          <w:b/>
          <w:bCs/>
          <w:i/>
          <w:iCs/>
          <w:szCs w:val="24"/>
        </w:rPr>
      </w:pPr>
    </w:p>
    <w:p w14:paraId="3A5E7474" w14:textId="77777777" w:rsidR="004963F6" w:rsidRPr="009F47FE" w:rsidRDefault="004963F6" w:rsidP="004963F6">
      <w:pPr>
        <w:pBdr>
          <w:bottom w:val="single" w:sz="4" w:space="1" w:color="auto"/>
        </w:pBdr>
        <w:shd w:val="clear" w:color="auto" w:fill="E0E0E0"/>
        <w:tabs>
          <w:tab w:val="left" w:pos="567"/>
          <w:tab w:val="left" w:pos="1985"/>
        </w:tabs>
        <w:ind w:right="34" w:firstLine="0"/>
        <w:jc w:val="center"/>
        <w:rPr>
          <w:b/>
          <w:color w:val="000000"/>
          <w:spacing w:val="36"/>
          <w:szCs w:val="24"/>
        </w:rPr>
      </w:pPr>
      <w:r w:rsidRPr="009F47FE">
        <w:rPr>
          <w:b/>
          <w:color w:val="000000"/>
          <w:spacing w:val="36"/>
          <w:szCs w:val="24"/>
        </w:rPr>
        <w:t>конец формы</w:t>
      </w:r>
    </w:p>
    <w:p w14:paraId="54A662E7" w14:textId="77777777" w:rsidR="004963F6" w:rsidRPr="009F47FE" w:rsidRDefault="004963F6" w:rsidP="004963F6">
      <w:pPr>
        <w:tabs>
          <w:tab w:val="left" w:pos="567"/>
          <w:tab w:val="left" w:pos="1985"/>
        </w:tabs>
        <w:ind w:right="34" w:firstLine="0"/>
        <w:jc w:val="left"/>
        <w:rPr>
          <w:b/>
          <w:sz w:val="2"/>
          <w:szCs w:val="2"/>
        </w:rPr>
      </w:pPr>
      <w:r w:rsidRPr="009F47FE">
        <w:rPr>
          <w:b/>
          <w:szCs w:val="24"/>
        </w:rPr>
        <w:br w:type="page"/>
      </w:r>
    </w:p>
    <w:p w14:paraId="0E2D0CD1" w14:textId="77777777" w:rsidR="004963F6" w:rsidRPr="009F47FE" w:rsidRDefault="004963F6" w:rsidP="0077519A">
      <w:pPr>
        <w:pStyle w:val="3"/>
        <w:numPr>
          <w:ilvl w:val="2"/>
          <w:numId w:val="29"/>
        </w:numPr>
        <w:tabs>
          <w:tab w:val="left" w:pos="567"/>
          <w:tab w:val="left" w:pos="1985"/>
        </w:tabs>
        <w:ind w:left="0" w:right="34" w:firstLine="0"/>
        <w:rPr>
          <w:b w:val="0"/>
          <w:sz w:val="24"/>
          <w:szCs w:val="24"/>
        </w:rPr>
      </w:pPr>
      <w:bookmarkStart w:id="523" w:name="_Toc167442038"/>
      <w:bookmarkStart w:id="524" w:name="_Toc118364695"/>
      <w:bookmarkStart w:id="525" w:name="_Toc118120947"/>
      <w:bookmarkStart w:id="526" w:name="_Toc120380161"/>
      <w:bookmarkStart w:id="527" w:name="_Toc189224945"/>
      <w:bookmarkStart w:id="528" w:name="_Toc192172344"/>
      <w:r w:rsidRPr="009F47FE">
        <w:rPr>
          <w:sz w:val="24"/>
        </w:rPr>
        <w:lastRenderedPageBreak/>
        <w:t>Инструкции по заполнению</w:t>
      </w:r>
      <w:bookmarkEnd w:id="523"/>
      <w:bookmarkEnd w:id="524"/>
      <w:bookmarkEnd w:id="525"/>
      <w:bookmarkEnd w:id="526"/>
      <w:bookmarkEnd w:id="527"/>
      <w:bookmarkEnd w:id="528"/>
    </w:p>
    <w:p w14:paraId="715159AE" w14:textId="77777777" w:rsidR="004963F6" w:rsidRPr="009F47FE" w:rsidRDefault="004963F6" w:rsidP="0077519A">
      <w:pPr>
        <w:pStyle w:val="aff0"/>
        <w:numPr>
          <w:ilvl w:val="3"/>
          <w:numId w:val="29"/>
        </w:numPr>
        <w:tabs>
          <w:tab w:val="left" w:pos="567"/>
          <w:tab w:val="left" w:pos="1985"/>
        </w:tabs>
        <w:spacing w:before="100" w:beforeAutospacing="1" w:line="240" w:lineRule="auto"/>
        <w:ind w:left="0" w:right="34" w:firstLine="1134"/>
        <w:rPr>
          <w:sz w:val="24"/>
          <w:szCs w:val="24"/>
        </w:rPr>
      </w:pPr>
      <w:r w:rsidRPr="009F47FE">
        <w:rPr>
          <w:sz w:val="24"/>
          <w:szCs w:val="24"/>
          <w:lang w:val="ru-RU"/>
        </w:rPr>
        <w:t>Заполняются все поля формы.</w:t>
      </w:r>
    </w:p>
    <w:p w14:paraId="58EA6B69" w14:textId="77777777" w:rsidR="004963F6" w:rsidRPr="009F47FE" w:rsidRDefault="004963F6" w:rsidP="0077519A">
      <w:pPr>
        <w:pStyle w:val="aff0"/>
        <w:numPr>
          <w:ilvl w:val="3"/>
          <w:numId w:val="29"/>
        </w:numPr>
        <w:tabs>
          <w:tab w:val="left" w:pos="567"/>
          <w:tab w:val="left" w:pos="1985"/>
        </w:tabs>
        <w:spacing w:before="100" w:beforeAutospacing="1" w:line="240" w:lineRule="auto"/>
        <w:ind w:left="0" w:right="34" w:firstLine="1134"/>
        <w:rPr>
          <w:sz w:val="24"/>
          <w:szCs w:val="24"/>
        </w:rPr>
      </w:pPr>
      <w:r w:rsidRPr="009F47FE">
        <w:rPr>
          <w:sz w:val="24"/>
          <w:szCs w:val="24"/>
          <w:lang w:val="ru-RU"/>
        </w:rPr>
        <w:t>При заполнении формы учитывать следующее:</w:t>
      </w:r>
    </w:p>
    <w:p w14:paraId="34277715" w14:textId="77777777" w:rsidR="004963F6" w:rsidRPr="009F47FE" w:rsidRDefault="004963F6" w:rsidP="004963F6">
      <w:pPr>
        <w:widowControl/>
        <w:autoSpaceDE w:val="0"/>
        <w:autoSpaceDN w:val="0"/>
        <w:adjustRightInd w:val="0"/>
        <w:ind w:firstLine="539"/>
        <w:rPr>
          <w:bCs/>
          <w:i/>
          <w:iCs/>
          <w:szCs w:val="24"/>
        </w:rPr>
      </w:pPr>
      <w:r w:rsidRPr="009F47FE">
        <w:rPr>
          <w:bCs/>
          <w:i/>
          <w:iCs/>
          <w:szCs w:val="24"/>
        </w:rPr>
        <w:t>&lt;1&gt; Указывается при наличии.</w:t>
      </w:r>
    </w:p>
    <w:p w14:paraId="69103598" w14:textId="77777777" w:rsidR="004963F6" w:rsidRPr="009F47FE" w:rsidRDefault="004963F6" w:rsidP="004963F6">
      <w:pPr>
        <w:widowControl/>
        <w:autoSpaceDE w:val="0"/>
        <w:autoSpaceDN w:val="0"/>
        <w:adjustRightInd w:val="0"/>
        <w:ind w:firstLine="539"/>
        <w:rPr>
          <w:bCs/>
          <w:i/>
          <w:iCs/>
          <w:szCs w:val="24"/>
        </w:rPr>
      </w:pPr>
      <w:bookmarkStart w:id="529" w:name="Par140"/>
      <w:bookmarkEnd w:id="529"/>
      <w:r w:rsidRPr="009F47FE">
        <w:rPr>
          <w:bCs/>
          <w:i/>
          <w:iCs/>
          <w:szCs w:val="24"/>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2DE507AC" w14:textId="77777777" w:rsidR="004963F6" w:rsidRPr="009F47FE" w:rsidRDefault="004963F6" w:rsidP="004963F6">
      <w:pPr>
        <w:widowControl/>
        <w:autoSpaceDE w:val="0"/>
        <w:autoSpaceDN w:val="0"/>
        <w:adjustRightInd w:val="0"/>
        <w:ind w:firstLine="539"/>
        <w:rPr>
          <w:bCs/>
          <w:i/>
          <w:iCs/>
          <w:szCs w:val="24"/>
        </w:rPr>
      </w:pPr>
      <w:bookmarkStart w:id="530" w:name="Par141"/>
      <w:bookmarkEnd w:id="530"/>
      <w:r w:rsidRPr="009F47FE">
        <w:rPr>
          <w:bCs/>
          <w:i/>
          <w:iCs/>
          <w:szCs w:val="24"/>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46642A33" w14:textId="77777777" w:rsidR="004963F6" w:rsidRPr="009F47FE" w:rsidRDefault="004963F6" w:rsidP="004963F6">
      <w:pPr>
        <w:widowControl/>
        <w:autoSpaceDE w:val="0"/>
        <w:autoSpaceDN w:val="0"/>
        <w:adjustRightInd w:val="0"/>
        <w:ind w:firstLine="539"/>
        <w:rPr>
          <w:bCs/>
          <w:i/>
          <w:iCs/>
          <w:szCs w:val="24"/>
        </w:rPr>
      </w:pPr>
      <w:bookmarkStart w:id="531" w:name="Par142"/>
      <w:bookmarkEnd w:id="531"/>
      <w:r w:rsidRPr="009F47FE">
        <w:rPr>
          <w:bCs/>
          <w:i/>
          <w:iCs/>
          <w:szCs w:val="24"/>
        </w:rPr>
        <w:t>&lt;4&gt; Указывается в соответствии с извещением об осуществлении конкурентной закупки.</w:t>
      </w:r>
    </w:p>
    <w:p w14:paraId="0BB3C2C5" w14:textId="77777777" w:rsidR="004963F6" w:rsidRPr="009F47FE" w:rsidRDefault="004963F6" w:rsidP="004963F6">
      <w:pPr>
        <w:widowControl/>
        <w:autoSpaceDE w:val="0"/>
        <w:autoSpaceDN w:val="0"/>
        <w:adjustRightInd w:val="0"/>
        <w:ind w:firstLine="539"/>
        <w:rPr>
          <w:bCs/>
          <w:i/>
          <w:iCs/>
          <w:szCs w:val="24"/>
        </w:rPr>
      </w:pPr>
      <w:bookmarkStart w:id="532" w:name="Par143"/>
      <w:bookmarkEnd w:id="532"/>
      <w:r w:rsidRPr="009F47FE">
        <w:rPr>
          <w:bCs/>
          <w:i/>
          <w:iCs/>
          <w:szCs w:val="24"/>
        </w:rPr>
        <w:t xml:space="preserve">&lt;5&gt;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w:t>
      </w:r>
    </w:p>
    <w:p w14:paraId="0A43A3AF" w14:textId="77777777" w:rsidR="004963F6" w:rsidRPr="009F47FE" w:rsidRDefault="004963F6" w:rsidP="004963F6">
      <w:pPr>
        <w:widowControl/>
        <w:autoSpaceDE w:val="0"/>
        <w:autoSpaceDN w:val="0"/>
        <w:adjustRightInd w:val="0"/>
        <w:ind w:firstLine="539"/>
        <w:rPr>
          <w:bCs/>
          <w:i/>
          <w:iCs/>
          <w:szCs w:val="24"/>
        </w:rPr>
      </w:pPr>
      <w:bookmarkStart w:id="533" w:name="Par144"/>
      <w:bookmarkEnd w:id="533"/>
      <w:r w:rsidRPr="009F47FE">
        <w:rPr>
          <w:bCs/>
          <w:i/>
          <w:iCs/>
          <w:szCs w:val="24"/>
        </w:rPr>
        <w:t>&lt;6&gt; Указывается почтовый адрес.</w:t>
      </w:r>
    </w:p>
    <w:p w14:paraId="5FEB392E" w14:textId="77777777" w:rsidR="004963F6" w:rsidRPr="009F47FE" w:rsidRDefault="004963F6" w:rsidP="004963F6">
      <w:pPr>
        <w:widowControl/>
        <w:autoSpaceDE w:val="0"/>
        <w:autoSpaceDN w:val="0"/>
        <w:adjustRightInd w:val="0"/>
        <w:ind w:firstLine="539"/>
        <w:rPr>
          <w:bCs/>
          <w:i/>
          <w:iCs/>
          <w:szCs w:val="24"/>
        </w:rPr>
      </w:pPr>
      <w:bookmarkStart w:id="534" w:name="Par145"/>
      <w:bookmarkEnd w:id="534"/>
      <w:r w:rsidRPr="009F47FE">
        <w:rPr>
          <w:bCs/>
          <w:i/>
          <w:iCs/>
          <w:szCs w:val="24"/>
        </w:rPr>
        <w:t>&lt;7&gt; Указываются адрес электронной почты и (или) наименование информационной системы.</w:t>
      </w:r>
    </w:p>
    <w:p w14:paraId="5DFD73EC" w14:textId="77777777" w:rsidR="004963F6" w:rsidRPr="009F47FE" w:rsidRDefault="004963F6" w:rsidP="004963F6">
      <w:pPr>
        <w:widowControl/>
        <w:autoSpaceDE w:val="0"/>
        <w:autoSpaceDN w:val="0"/>
        <w:adjustRightInd w:val="0"/>
        <w:ind w:firstLine="539"/>
        <w:rPr>
          <w:bCs/>
          <w:i/>
          <w:iCs/>
          <w:szCs w:val="24"/>
        </w:rPr>
      </w:pPr>
      <w:bookmarkStart w:id="535" w:name="Par146"/>
      <w:bookmarkEnd w:id="535"/>
      <w:r w:rsidRPr="009F47FE">
        <w:rPr>
          <w:bCs/>
          <w:i/>
          <w:iCs/>
          <w:szCs w:val="24"/>
        </w:rPr>
        <w:t>&lt;8&gt; Указывается наименование арбитражного суда.</w:t>
      </w:r>
    </w:p>
    <w:p w14:paraId="5F55193F" w14:textId="77777777" w:rsidR="004963F6" w:rsidRDefault="004963F6" w:rsidP="004963F6">
      <w:pPr>
        <w:widowControl/>
        <w:autoSpaceDE w:val="0"/>
        <w:autoSpaceDN w:val="0"/>
        <w:adjustRightInd w:val="0"/>
        <w:ind w:firstLine="539"/>
        <w:rPr>
          <w:bCs/>
          <w:i/>
          <w:iCs/>
          <w:szCs w:val="24"/>
        </w:rPr>
      </w:pPr>
      <w:bookmarkStart w:id="536" w:name="Par147"/>
      <w:bookmarkEnd w:id="536"/>
      <w:r w:rsidRPr="009F47FE">
        <w:rPr>
          <w:i/>
        </w:rPr>
        <w:t>&lt;9&gt;</w:t>
      </w:r>
      <w:r w:rsidRPr="009F47FE">
        <w:rPr>
          <w:bCs/>
          <w:i/>
          <w:iCs/>
          <w:szCs w:val="24"/>
        </w:rPr>
        <w:t xml:space="preserve"> Указывается наименование Заказчика(</w:t>
      </w:r>
      <w:proofErr w:type="spellStart"/>
      <w:r w:rsidRPr="009F47FE">
        <w:rPr>
          <w:bCs/>
          <w:i/>
          <w:iCs/>
          <w:szCs w:val="24"/>
        </w:rPr>
        <w:t>ов</w:t>
      </w:r>
      <w:proofErr w:type="spellEnd"/>
      <w:r w:rsidRPr="009F47FE">
        <w:rPr>
          <w:bCs/>
          <w:i/>
          <w:iCs/>
          <w:szCs w:val="24"/>
        </w:rPr>
        <w:t>).</w:t>
      </w:r>
    </w:p>
    <w:p w14:paraId="5EB67108" w14:textId="77777777" w:rsidR="004963F6" w:rsidRDefault="004963F6" w:rsidP="004963F6">
      <w:pPr>
        <w:pStyle w:val="2"/>
        <w:widowControl w:val="0"/>
        <w:numPr>
          <w:ilvl w:val="0"/>
          <w:numId w:val="0"/>
        </w:numPr>
        <w:tabs>
          <w:tab w:val="left" w:pos="567"/>
          <w:tab w:val="left" w:pos="1985"/>
        </w:tabs>
        <w:spacing w:before="100" w:beforeAutospacing="1" w:after="100" w:afterAutospacing="1" w:line="240" w:lineRule="auto"/>
        <w:ind w:right="34"/>
        <w:rPr>
          <w:bCs/>
          <w:i/>
          <w:iCs/>
          <w:szCs w:val="24"/>
        </w:rPr>
      </w:pPr>
    </w:p>
    <w:p w14:paraId="181B365F" w14:textId="77777777" w:rsidR="006B3312" w:rsidRPr="000E2D98" w:rsidRDefault="006B3312" w:rsidP="000E2D98">
      <w:pPr>
        <w:tabs>
          <w:tab w:val="left" w:pos="567"/>
          <w:tab w:val="left" w:pos="1985"/>
        </w:tabs>
        <w:ind w:right="34" w:firstLine="0"/>
        <w:jc w:val="center"/>
      </w:pPr>
    </w:p>
    <w:sectPr w:rsidR="006B3312" w:rsidRPr="000E2D98" w:rsidSect="00613133">
      <w:headerReference w:type="first" r:id="rId18"/>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C4418" w14:textId="77777777" w:rsidR="0027499E" w:rsidRDefault="0027499E">
      <w:pPr>
        <w:widowControl/>
        <w:spacing w:line="360" w:lineRule="auto"/>
        <w:ind w:firstLine="567"/>
        <w:rPr>
          <w:bCs/>
          <w:sz w:val="22"/>
          <w:szCs w:val="22"/>
        </w:rPr>
      </w:pPr>
      <w:r>
        <w:rPr>
          <w:bCs/>
          <w:sz w:val="22"/>
          <w:szCs w:val="22"/>
        </w:rPr>
        <w:separator/>
      </w:r>
    </w:p>
  </w:endnote>
  <w:endnote w:type="continuationSeparator" w:id="0">
    <w:p w14:paraId="35D6CD8C" w14:textId="77777777" w:rsidR="0027499E" w:rsidRDefault="0027499E">
      <w:pPr>
        <w:widowControl/>
        <w:spacing w:line="360" w:lineRule="auto"/>
        <w:ind w:firstLine="567"/>
        <w:rPr>
          <w:bCs/>
          <w:sz w:val="22"/>
          <w:szCs w:val="22"/>
        </w:rPr>
      </w:pPr>
      <w:r>
        <w:rPr>
          <w:bCs/>
          <w:sz w:val="22"/>
          <w:szCs w:val="22"/>
        </w:rPr>
        <w:continuationSeparator/>
      </w:r>
    </w:p>
  </w:endnote>
  <w:endnote w:type="continuationNotice" w:id="1">
    <w:p w14:paraId="4ADB12D6" w14:textId="77777777" w:rsidR="0027499E" w:rsidRDefault="0027499E">
      <w:pPr>
        <w:widowControl/>
        <w:ind w:firstLine="567"/>
        <w:rPr>
          <w:bCs/>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charset w:val="CC"/>
    <w:family w:val="auto"/>
    <w:pitch w:val="default"/>
    <w:sig w:usb0="00000201" w:usb1="08070000" w:usb2="00000010" w:usb3="00000000" w:csb0="00020004"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194A7" w14:textId="77777777" w:rsidR="00FE33FF" w:rsidRDefault="00FE33FF">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42B0C912" w14:textId="77777777" w:rsidR="00FE33FF" w:rsidRDefault="00FE33FF">
    <w:pPr>
      <w:pStyle w:val="ac"/>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D152A" w14:textId="77777777" w:rsidR="000E2D98" w:rsidRDefault="000E2D98">
    <w:pPr>
      <w:pStyle w:val="ac"/>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18B97" w14:textId="77777777" w:rsidR="00FE33FF" w:rsidRDefault="00FE33FF">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1CC4E517" w14:textId="77777777" w:rsidR="00FE33FF" w:rsidRDefault="00FE33FF">
    <w:pPr>
      <w:pStyle w:val="ac"/>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F43B3" w14:textId="77777777" w:rsidR="00FE33FF" w:rsidRDefault="00FE33FF">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63D50450" w14:textId="77777777" w:rsidR="00FE33FF" w:rsidRDefault="00FE33FF">
    <w:pPr>
      <w:pStyle w:val="ac"/>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7F786" w14:textId="77777777" w:rsidR="00FE33FF" w:rsidRDefault="00FE33FF">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601FA03A" w14:textId="77777777" w:rsidR="00FE33FF" w:rsidRDefault="00FE33FF">
    <w:pPr>
      <w:pStyle w:val="ac"/>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0A605C" w14:textId="77777777" w:rsidR="0027499E" w:rsidRDefault="0027499E">
      <w:pPr>
        <w:widowControl/>
        <w:spacing w:line="360" w:lineRule="auto"/>
        <w:ind w:firstLine="567"/>
        <w:rPr>
          <w:bCs/>
          <w:sz w:val="22"/>
          <w:szCs w:val="22"/>
        </w:rPr>
      </w:pPr>
      <w:r>
        <w:rPr>
          <w:bCs/>
          <w:sz w:val="22"/>
          <w:szCs w:val="22"/>
        </w:rPr>
        <w:separator/>
      </w:r>
    </w:p>
  </w:footnote>
  <w:footnote w:type="continuationSeparator" w:id="0">
    <w:p w14:paraId="42286BF5" w14:textId="77777777" w:rsidR="0027499E" w:rsidRDefault="0027499E">
      <w:pPr>
        <w:widowControl/>
        <w:spacing w:line="360" w:lineRule="auto"/>
        <w:ind w:firstLine="567"/>
        <w:rPr>
          <w:bCs/>
          <w:sz w:val="22"/>
          <w:szCs w:val="22"/>
        </w:rPr>
      </w:pPr>
      <w:r>
        <w:rPr>
          <w:bCs/>
          <w:sz w:val="22"/>
          <w:szCs w:val="22"/>
        </w:rPr>
        <w:continuationSeparator/>
      </w:r>
    </w:p>
  </w:footnote>
  <w:footnote w:type="continuationNotice" w:id="1">
    <w:p w14:paraId="75CADD51" w14:textId="77777777" w:rsidR="0027499E" w:rsidRDefault="0027499E">
      <w:pPr>
        <w:widowControl/>
        <w:ind w:firstLine="567"/>
        <w:rPr>
          <w:bCs/>
          <w:sz w:val="22"/>
          <w:szCs w:val="22"/>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FF10D" w14:textId="77777777" w:rsidR="000E2D98" w:rsidRDefault="000E2D98">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78CDB" w14:textId="77777777" w:rsidR="00FE33FF" w:rsidRDefault="00FE33FF" w:rsidP="00B1372B">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5"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8"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1" w15:restartNumberingAfterBreak="0">
    <w:nsid w:val="0000002B"/>
    <w:multiLevelType w:val="multilevel"/>
    <w:tmpl w:val="D60C27C4"/>
    <w:name w:val="WW8Num33"/>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2" w15:restartNumberingAfterBreak="0">
    <w:nsid w:val="0000002C"/>
    <w:multiLevelType w:val="multilevel"/>
    <w:tmpl w:val="BF8628D4"/>
    <w:name w:val="WW8Num3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3" w15:restartNumberingAfterBreak="0">
    <w:nsid w:val="00000031"/>
    <w:multiLevelType w:val="singleLevel"/>
    <w:tmpl w:val="4174928A"/>
    <w:name w:val="WW8Num41"/>
    <w:lvl w:ilvl="0">
      <w:start w:val="1"/>
      <w:numFmt w:val="russianLower"/>
      <w:lvlText w:val="%1)"/>
      <w:lvlJc w:val="left"/>
      <w:pPr>
        <w:ind w:left="1996" w:hanging="360"/>
      </w:pPr>
      <w:rPr>
        <w:rFonts w:hint="default"/>
      </w:rPr>
    </w:lvl>
  </w:abstractNum>
  <w:abstractNum w:abstractNumId="14" w15:restartNumberingAfterBreak="0">
    <w:nsid w:val="00000035"/>
    <w:multiLevelType w:val="multilevel"/>
    <w:tmpl w:val="E3140378"/>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5" w15:restartNumberingAfterBreak="0">
    <w:nsid w:val="00000039"/>
    <w:multiLevelType w:val="multilevel"/>
    <w:tmpl w:val="00000039"/>
    <w:name w:val="WW8Num4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00000044"/>
    <w:multiLevelType w:val="multilevel"/>
    <w:tmpl w:val="99C8379E"/>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15:restartNumberingAfterBreak="0">
    <w:nsid w:val="00000046"/>
    <w:multiLevelType w:val="multilevel"/>
    <w:tmpl w:val="F2BE1846"/>
    <w:name w:val="WW8Num55"/>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8" w15:restartNumberingAfterBreak="0">
    <w:nsid w:val="0237361D"/>
    <w:multiLevelType w:val="multilevel"/>
    <w:tmpl w:val="E3EEB30C"/>
    <w:name w:val="WW8Num6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02F35FB4"/>
    <w:multiLevelType w:val="hybridMultilevel"/>
    <w:tmpl w:val="92C8B0EA"/>
    <w:lvl w:ilvl="0" w:tplc="86306734">
      <w:start w:val="1"/>
      <w:numFmt w:val="bullet"/>
      <w:pStyle w:val="tztxtlist"/>
      <w:lvlText w:val=""/>
      <w:lvlJc w:val="left"/>
      <w:pPr>
        <w:tabs>
          <w:tab w:val="num" w:pos="1985"/>
        </w:tabs>
        <w:ind w:left="1985" w:hanging="397"/>
      </w:pPr>
      <w:rPr>
        <w:rFonts w:ascii="Symbol" w:hAnsi="Symbol" w:hint="default"/>
      </w:rPr>
    </w:lvl>
    <w:lvl w:ilvl="1" w:tplc="993E5060" w:tentative="1">
      <w:start w:val="1"/>
      <w:numFmt w:val="bullet"/>
      <w:lvlText w:val="o"/>
      <w:lvlJc w:val="left"/>
      <w:pPr>
        <w:tabs>
          <w:tab w:val="num" w:pos="2007"/>
        </w:tabs>
        <w:ind w:left="2007" w:hanging="360"/>
      </w:pPr>
      <w:rPr>
        <w:rFonts w:ascii="Courier New" w:hAnsi="Courier New" w:cs="Courier New" w:hint="default"/>
      </w:rPr>
    </w:lvl>
    <w:lvl w:ilvl="2" w:tplc="F1F4B296">
      <w:start w:val="1"/>
      <w:numFmt w:val="bullet"/>
      <w:lvlText w:val=""/>
      <w:lvlJc w:val="left"/>
      <w:pPr>
        <w:tabs>
          <w:tab w:val="num" w:pos="2727"/>
        </w:tabs>
        <w:ind w:left="2727" w:hanging="360"/>
      </w:pPr>
      <w:rPr>
        <w:rFonts w:ascii="Wingdings" w:hAnsi="Wingdings" w:hint="default"/>
      </w:rPr>
    </w:lvl>
    <w:lvl w:ilvl="3" w:tplc="C0C60080" w:tentative="1">
      <w:start w:val="1"/>
      <w:numFmt w:val="bullet"/>
      <w:lvlText w:val=""/>
      <w:lvlJc w:val="left"/>
      <w:pPr>
        <w:tabs>
          <w:tab w:val="num" w:pos="3447"/>
        </w:tabs>
        <w:ind w:left="3447" w:hanging="360"/>
      </w:pPr>
      <w:rPr>
        <w:rFonts w:ascii="Symbol" w:hAnsi="Symbol" w:hint="default"/>
      </w:rPr>
    </w:lvl>
    <w:lvl w:ilvl="4" w:tplc="738E9E24" w:tentative="1">
      <w:start w:val="1"/>
      <w:numFmt w:val="bullet"/>
      <w:lvlText w:val="o"/>
      <w:lvlJc w:val="left"/>
      <w:pPr>
        <w:tabs>
          <w:tab w:val="num" w:pos="4167"/>
        </w:tabs>
        <w:ind w:left="4167" w:hanging="360"/>
      </w:pPr>
      <w:rPr>
        <w:rFonts w:ascii="Courier New" w:hAnsi="Courier New" w:cs="Courier New" w:hint="default"/>
      </w:rPr>
    </w:lvl>
    <w:lvl w:ilvl="5" w:tplc="3E34D59C" w:tentative="1">
      <w:start w:val="1"/>
      <w:numFmt w:val="bullet"/>
      <w:lvlText w:val=""/>
      <w:lvlJc w:val="left"/>
      <w:pPr>
        <w:tabs>
          <w:tab w:val="num" w:pos="4887"/>
        </w:tabs>
        <w:ind w:left="4887" w:hanging="360"/>
      </w:pPr>
      <w:rPr>
        <w:rFonts w:ascii="Wingdings" w:hAnsi="Wingdings" w:hint="default"/>
      </w:rPr>
    </w:lvl>
    <w:lvl w:ilvl="6" w:tplc="721E8254" w:tentative="1">
      <w:start w:val="1"/>
      <w:numFmt w:val="bullet"/>
      <w:lvlText w:val=""/>
      <w:lvlJc w:val="left"/>
      <w:pPr>
        <w:tabs>
          <w:tab w:val="num" w:pos="5607"/>
        </w:tabs>
        <w:ind w:left="5607" w:hanging="360"/>
      </w:pPr>
      <w:rPr>
        <w:rFonts w:ascii="Symbol" w:hAnsi="Symbol" w:hint="default"/>
      </w:rPr>
    </w:lvl>
    <w:lvl w:ilvl="7" w:tplc="30327A6A" w:tentative="1">
      <w:start w:val="1"/>
      <w:numFmt w:val="bullet"/>
      <w:lvlText w:val="o"/>
      <w:lvlJc w:val="left"/>
      <w:pPr>
        <w:tabs>
          <w:tab w:val="num" w:pos="6327"/>
        </w:tabs>
        <w:ind w:left="6327" w:hanging="360"/>
      </w:pPr>
      <w:rPr>
        <w:rFonts w:ascii="Courier New" w:hAnsi="Courier New" w:cs="Courier New" w:hint="default"/>
      </w:rPr>
    </w:lvl>
    <w:lvl w:ilvl="8" w:tplc="CE8C6BCA"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0BC82816"/>
    <w:multiLevelType w:val="multilevel"/>
    <w:tmpl w:val="E3EEB30C"/>
    <w:name w:val="WW8Num2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1C523F00"/>
    <w:multiLevelType w:val="multilevel"/>
    <w:tmpl w:val="4C886768"/>
    <w:styleLink w:val="7"/>
    <w:lvl w:ilvl="0">
      <w:start w:val="1"/>
      <w:numFmt w:val="lowerLetter"/>
      <w:lvlText w:val="%1)"/>
      <w:lvlJc w:val="left"/>
      <w:pPr>
        <w:ind w:left="149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4"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574"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1783"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AAD50F6"/>
    <w:multiLevelType w:val="multilevel"/>
    <w:tmpl w:val="30269F6C"/>
    <w:styleLink w:val="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lang w:val="x-none"/>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29"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478A395C"/>
    <w:multiLevelType w:val="multilevel"/>
    <w:tmpl w:val="72C438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3" w15:restartNumberingAfterBreak="0">
    <w:nsid w:val="4B6E78A5"/>
    <w:multiLevelType w:val="hybridMultilevel"/>
    <w:tmpl w:val="87EA9C70"/>
    <w:lvl w:ilvl="0" w:tplc="021063EA">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0"/>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0"/>
      <w:lvlText w:val="%1.%2.%3.%4.%5.%6.%7.%8.%9"/>
      <w:lvlJc w:val="left"/>
      <w:pPr>
        <w:tabs>
          <w:tab w:val="num" w:pos="1584"/>
        </w:tabs>
        <w:ind w:left="1584" w:hanging="1584"/>
      </w:pPr>
      <w:rPr>
        <w:rFonts w:cs="Times New Roman" w:hint="default"/>
      </w:rPr>
    </w:lvl>
  </w:abstractNum>
  <w:abstractNum w:abstractNumId="35"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6" w15:restartNumberingAfterBreak="0">
    <w:nsid w:val="5F7A28EE"/>
    <w:multiLevelType w:val="hybridMultilevel"/>
    <w:tmpl w:val="9AB493AC"/>
    <w:name w:val="WW8Num73"/>
    <w:lvl w:ilvl="0" w:tplc="06E600F8">
      <w:start w:val="1"/>
      <w:numFmt w:val="decimal"/>
      <w:lvlText w:val="%1."/>
      <w:lvlJc w:val="left"/>
      <w:pPr>
        <w:ind w:left="390" w:hanging="360"/>
      </w:pPr>
      <w:rPr>
        <w:rFonts w:hint="default"/>
        <w:b/>
      </w:rPr>
    </w:lvl>
    <w:lvl w:ilvl="1" w:tplc="06E600F8"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8" w15:restartNumberingAfterBreak="0">
    <w:nsid w:val="6BEF7C88"/>
    <w:multiLevelType w:val="multilevel"/>
    <w:tmpl w:val="4EEAC5D8"/>
    <w:styleLink w:val="80"/>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40"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1"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2" w15:restartNumberingAfterBreak="0">
    <w:nsid w:val="7C4D6993"/>
    <w:multiLevelType w:val="hybridMultilevel"/>
    <w:tmpl w:val="FFD4183C"/>
    <w:name w:val="WW8Num42223222222222"/>
    <w:lvl w:ilvl="0" w:tplc="2782F4C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E055D89"/>
    <w:multiLevelType w:val="multilevel"/>
    <w:tmpl w:val="25C2D9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2"/>
  </w:num>
  <w:num w:numId="3">
    <w:abstractNumId w:val="1"/>
  </w:num>
  <w:num w:numId="4">
    <w:abstractNumId w:val="0"/>
  </w:num>
  <w:num w:numId="5">
    <w:abstractNumId w:val="31"/>
  </w:num>
  <w:num w:numId="6">
    <w:abstractNumId w:val="34"/>
  </w:num>
  <w:num w:numId="7">
    <w:abstractNumId w:val="32"/>
  </w:num>
  <w:num w:numId="8">
    <w:abstractNumId w:val="28"/>
  </w:num>
  <w:num w:numId="9">
    <w:abstractNumId w:val="41"/>
  </w:num>
  <w:num w:numId="10">
    <w:abstractNumId w:val="39"/>
  </w:num>
  <w:num w:numId="11">
    <w:abstractNumId w:val="24"/>
  </w:num>
  <w:num w:numId="12">
    <w:abstractNumId w:val="30"/>
  </w:num>
  <w:num w:numId="13">
    <w:abstractNumId w:val="29"/>
  </w:num>
  <w:num w:numId="14">
    <w:abstractNumId w:val="35"/>
  </w:num>
  <w:num w:numId="15">
    <w:abstractNumId w:val="23"/>
  </w:num>
  <w:num w:numId="16">
    <w:abstractNumId w:val="4"/>
  </w:num>
  <w:num w:numId="17">
    <w:abstractNumId w:val="19"/>
  </w:num>
  <w:num w:numId="18">
    <w:abstractNumId w:val="20"/>
  </w:num>
  <w:num w:numId="19">
    <w:abstractNumId w:val="40"/>
  </w:num>
  <w:num w:numId="20">
    <w:abstractNumId w:val="37"/>
    <w:lvlOverride w:ilvl="0">
      <w:startOverride w:val="1"/>
    </w:lvlOverride>
  </w:num>
  <w:num w:numId="21">
    <w:abstractNumId w:val="36"/>
  </w:num>
  <w:num w:numId="22">
    <w:abstractNumId w:val="26"/>
  </w:num>
  <w:num w:numId="23">
    <w:abstractNumId w:val="27"/>
  </w:num>
  <w:num w:numId="24">
    <w:abstractNumId w:val="22"/>
  </w:num>
  <w:num w:numId="25">
    <w:abstractNumId w:val="38"/>
  </w:num>
  <w:num w:numId="26">
    <w:abstractNumId w:val="25"/>
  </w:num>
  <w:num w:numId="27">
    <w:abstractNumId w:val="43"/>
  </w:num>
  <w:num w:numId="28">
    <w:abstractNumId w:val="33"/>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20"/>
  <w:displayHorizontalDrawingGridEvery w:val="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3AC"/>
    <w:rsid w:val="0000032F"/>
    <w:rsid w:val="00001832"/>
    <w:rsid w:val="00001945"/>
    <w:rsid w:val="00001F07"/>
    <w:rsid w:val="0000239D"/>
    <w:rsid w:val="00002A84"/>
    <w:rsid w:val="00002BC1"/>
    <w:rsid w:val="00003821"/>
    <w:rsid w:val="00004611"/>
    <w:rsid w:val="000046FC"/>
    <w:rsid w:val="00004A25"/>
    <w:rsid w:val="00005529"/>
    <w:rsid w:val="0000601C"/>
    <w:rsid w:val="000063DE"/>
    <w:rsid w:val="00006410"/>
    <w:rsid w:val="00006E07"/>
    <w:rsid w:val="00006FDC"/>
    <w:rsid w:val="00007127"/>
    <w:rsid w:val="00011B49"/>
    <w:rsid w:val="00011FA8"/>
    <w:rsid w:val="00012AE0"/>
    <w:rsid w:val="000133A4"/>
    <w:rsid w:val="00013624"/>
    <w:rsid w:val="000136A8"/>
    <w:rsid w:val="000136ED"/>
    <w:rsid w:val="00013E2C"/>
    <w:rsid w:val="00013E49"/>
    <w:rsid w:val="000140C8"/>
    <w:rsid w:val="00014126"/>
    <w:rsid w:val="00014290"/>
    <w:rsid w:val="00014590"/>
    <w:rsid w:val="00014AB4"/>
    <w:rsid w:val="00014F11"/>
    <w:rsid w:val="00015297"/>
    <w:rsid w:val="00015B77"/>
    <w:rsid w:val="00015E2C"/>
    <w:rsid w:val="00015EDA"/>
    <w:rsid w:val="000165A5"/>
    <w:rsid w:val="0001690A"/>
    <w:rsid w:val="00016C01"/>
    <w:rsid w:val="000170CB"/>
    <w:rsid w:val="000176DB"/>
    <w:rsid w:val="000178D0"/>
    <w:rsid w:val="00017DA9"/>
    <w:rsid w:val="00017E96"/>
    <w:rsid w:val="0002053D"/>
    <w:rsid w:val="00020551"/>
    <w:rsid w:val="00020A28"/>
    <w:rsid w:val="00021172"/>
    <w:rsid w:val="000214CF"/>
    <w:rsid w:val="00022535"/>
    <w:rsid w:val="0002255E"/>
    <w:rsid w:val="00022CFA"/>
    <w:rsid w:val="00022EC3"/>
    <w:rsid w:val="00022F6B"/>
    <w:rsid w:val="00023693"/>
    <w:rsid w:val="000239E9"/>
    <w:rsid w:val="00023CB1"/>
    <w:rsid w:val="00024391"/>
    <w:rsid w:val="000243FB"/>
    <w:rsid w:val="0002496F"/>
    <w:rsid w:val="00024ED7"/>
    <w:rsid w:val="0002510C"/>
    <w:rsid w:val="00025237"/>
    <w:rsid w:val="00025558"/>
    <w:rsid w:val="00025B59"/>
    <w:rsid w:val="00025FC8"/>
    <w:rsid w:val="00026C93"/>
    <w:rsid w:val="00027241"/>
    <w:rsid w:val="00027CA2"/>
    <w:rsid w:val="00030426"/>
    <w:rsid w:val="00030F0C"/>
    <w:rsid w:val="000315AB"/>
    <w:rsid w:val="000327D5"/>
    <w:rsid w:val="00033462"/>
    <w:rsid w:val="0003366C"/>
    <w:rsid w:val="00033854"/>
    <w:rsid w:val="00034300"/>
    <w:rsid w:val="0003432F"/>
    <w:rsid w:val="0003454D"/>
    <w:rsid w:val="00034FA6"/>
    <w:rsid w:val="000357E0"/>
    <w:rsid w:val="0003599B"/>
    <w:rsid w:val="000363F7"/>
    <w:rsid w:val="000364F0"/>
    <w:rsid w:val="000369E4"/>
    <w:rsid w:val="00036CF6"/>
    <w:rsid w:val="00037AEF"/>
    <w:rsid w:val="000414E7"/>
    <w:rsid w:val="00041804"/>
    <w:rsid w:val="00042F3A"/>
    <w:rsid w:val="00042FD1"/>
    <w:rsid w:val="000450EE"/>
    <w:rsid w:val="00045AEC"/>
    <w:rsid w:val="00045E78"/>
    <w:rsid w:val="00046943"/>
    <w:rsid w:val="000469DA"/>
    <w:rsid w:val="00046E06"/>
    <w:rsid w:val="00047250"/>
    <w:rsid w:val="0004762A"/>
    <w:rsid w:val="000477FE"/>
    <w:rsid w:val="00050C37"/>
    <w:rsid w:val="00052B00"/>
    <w:rsid w:val="00052D21"/>
    <w:rsid w:val="00053586"/>
    <w:rsid w:val="00053589"/>
    <w:rsid w:val="000536B1"/>
    <w:rsid w:val="00054255"/>
    <w:rsid w:val="00054624"/>
    <w:rsid w:val="00054718"/>
    <w:rsid w:val="000547AD"/>
    <w:rsid w:val="0005532F"/>
    <w:rsid w:val="00055A52"/>
    <w:rsid w:val="00055C47"/>
    <w:rsid w:val="000560D1"/>
    <w:rsid w:val="00056AE0"/>
    <w:rsid w:val="00056B98"/>
    <w:rsid w:val="00056E4B"/>
    <w:rsid w:val="00056E7D"/>
    <w:rsid w:val="00057040"/>
    <w:rsid w:val="000570E8"/>
    <w:rsid w:val="000573C0"/>
    <w:rsid w:val="000573E2"/>
    <w:rsid w:val="00057A99"/>
    <w:rsid w:val="00057D2B"/>
    <w:rsid w:val="00060355"/>
    <w:rsid w:val="000606CB"/>
    <w:rsid w:val="00061184"/>
    <w:rsid w:val="0006177E"/>
    <w:rsid w:val="00061A75"/>
    <w:rsid w:val="00061F69"/>
    <w:rsid w:val="00061FB0"/>
    <w:rsid w:val="0006237A"/>
    <w:rsid w:val="000627BE"/>
    <w:rsid w:val="00063663"/>
    <w:rsid w:val="000642B9"/>
    <w:rsid w:val="00064547"/>
    <w:rsid w:val="00064CE1"/>
    <w:rsid w:val="000664F3"/>
    <w:rsid w:val="00066B5A"/>
    <w:rsid w:val="0006706E"/>
    <w:rsid w:val="0007070F"/>
    <w:rsid w:val="00071CDE"/>
    <w:rsid w:val="00072133"/>
    <w:rsid w:val="00072E2B"/>
    <w:rsid w:val="00073963"/>
    <w:rsid w:val="00073CAC"/>
    <w:rsid w:val="00073E4F"/>
    <w:rsid w:val="000747AC"/>
    <w:rsid w:val="0007591C"/>
    <w:rsid w:val="0007629B"/>
    <w:rsid w:val="00076393"/>
    <w:rsid w:val="00076E0D"/>
    <w:rsid w:val="00077331"/>
    <w:rsid w:val="00077AC4"/>
    <w:rsid w:val="00077EF6"/>
    <w:rsid w:val="000801AA"/>
    <w:rsid w:val="00080820"/>
    <w:rsid w:val="000809E2"/>
    <w:rsid w:val="00081171"/>
    <w:rsid w:val="00081AA1"/>
    <w:rsid w:val="00081BBF"/>
    <w:rsid w:val="00081DF0"/>
    <w:rsid w:val="00081E93"/>
    <w:rsid w:val="000822C3"/>
    <w:rsid w:val="000822D5"/>
    <w:rsid w:val="00082D09"/>
    <w:rsid w:val="00082E04"/>
    <w:rsid w:val="00082E74"/>
    <w:rsid w:val="00083C8E"/>
    <w:rsid w:val="000841DB"/>
    <w:rsid w:val="00084257"/>
    <w:rsid w:val="00084DF7"/>
    <w:rsid w:val="00085037"/>
    <w:rsid w:val="00085243"/>
    <w:rsid w:val="000861C3"/>
    <w:rsid w:val="000863CC"/>
    <w:rsid w:val="000866DC"/>
    <w:rsid w:val="00087318"/>
    <w:rsid w:val="00087408"/>
    <w:rsid w:val="00087CE3"/>
    <w:rsid w:val="0009009B"/>
    <w:rsid w:val="000905E9"/>
    <w:rsid w:val="00090EC1"/>
    <w:rsid w:val="00091329"/>
    <w:rsid w:val="00091737"/>
    <w:rsid w:val="00091B6D"/>
    <w:rsid w:val="000924F2"/>
    <w:rsid w:val="00092EEC"/>
    <w:rsid w:val="000934D4"/>
    <w:rsid w:val="00093EEC"/>
    <w:rsid w:val="00094069"/>
    <w:rsid w:val="000940CE"/>
    <w:rsid w:val="000940EC"/>
    <w:rsid w:val="00094198"/>
    <w:rsid w:val="00094CA5"/>
    <w:rsid w:val="00095489"/>
    <w:rsid w:val="00095BB4"/>
    <w:rsid w:val="000966AE"/>
    <w:rsid w:val="00096EB9"/>
    <w:rsid w:val="000971C1"/>
    <w:rsid w:val="00097375"/>
    <w:rsid w:val="000973BD"/>
    <w:rsid w:val="00097509"/>
    <w:rsid w:val="000979A7"/>
    <w:rsid w:val="00097C6D"/>
    <w:rsid w:val="00097E43"/>
    <w:rsid w:val="000A0D14"/>
    <w:rsid w:val="000A1310"/>
    <w:rsid w:val="000A1C9C"/>
    <w:rsid w:val="000A1F79"/>
    <w:rsid w:val="000A247D"/>
    <w:rsid w:val="000A2573"/>
    <w:rsid w:val="000A288D"/>
    <w:rsid w:val="000A332E"/>
    <w:rsid w:val="000A343E"/>
    <w:rsid w:val="000A3790"/>
    <w:rsid w:val="000A44C1"/>
    <w:rsid w:val="000A4625"/>
    <w:rsid w:val="000A52D6"/>
    <w:rsid w:val="000A64BC"/>
    <w:rsid w:val="000A676D"/>
    <w:rsid w:val="000A6B4E"/>
    <w:rsid w:val="000A6F4D"/>
    <w:rsid w:val="000B0910"/>
    <w:rsid w:val="000B0BD1"/>
    <w:rsid w:val="000B0C70"/>
    <w:rsid w:val="000B148F"/>
    <w:rsid w:val="000B1648"/>
    <w:rsid w:val="000B1662"/>
    <w:rsid w:val="000B1DAB"/>
    <w:rsid w:val="000B21B5"/>
    <w:rsid w:val="000B21BD"/>
    <w:rsid w:val="000B227D"/>
    <w:rsid w:val="000B2434"/>
    <w:rsid w:val="000B26AA"/>
    <w:rsid w:val="000B30E3"/>
    <w:rsid w:val="000B3162"/>
    <w:rsid w:val="000B371A"/>
    <w:rsid w:val="000B3A44"/>
    <w:rsid w:val="000B3DFD"/>
    <w:rsid w:val="000B4941"/>
    <w:rsid w:val="000B496B"/>
    <w:rsid w:val="000B5877"/>
    <w:rsid w:val="000B5E88"/>
    <w:rsid w:val="000B5ED0"/>
    <w:rsid w:val="000B67F7"/>
    <w:rsid w:val="000B6A40"/>
    <w:rsid w:val="000B6D42"/>
    <w:rsid w:val="000B72FF"/>
    <w:rsid w:val="000B7627"/>
    <w:rsid w:val="000C00D5"/>
    <w:rsid w:val="000C2369"/>
    <w:rsid w:val="000C2716"/>
    <w:rsid w:val="000C27FB"/>
    <w:rsid w:val="000C2DD1"/>
    <w:rsid w:val="000C2F97"/>
    <w:rsid w:val="000C31B8"/>
    <w:rsid w:val="000C34F3"/>
    <w:rsid w:val="000C4B9D"/>
    <w:rsid w:val="000C5433"/>
    <w:rsid w:val="000C5E47"/>
    <w:rsid w:val="000C6C8D"/>
    <w:rsid w:val="000C6D5C"/>
    <w:rsid w:val="000C6DF1"/>
    <w:rsid w:val="000C6E96"/>
    <w:rsid w:val="000C7F62"/>
    <w:rsid w:val="000D05B9"/>
    <w:rsid w:val="000D0611"/>
    <w:rsid w:val="000D07BB"/>
    <w:rsid w:val="000D11D3"/>
    <w:rsid w:val="000D1491"/>
    <w:rsid w:val="000D1809"/>
    <w:rsid w:val="000D19D5"/>
    <w:rsid w:val="000D1A82"/>
    <w:rsid w:val="000D299A"/>
    <w:rsid w:val="000D2CD4"/>
    <w:rsid w:val="000D3335"/>
    <w:rsid w:val="000D3578"/>
    <w:rsid w:val="000D3B7B"/>
    <w:rsid w:val="000D4C52"/>
    <w:rsid w:val="000D5257"/>
    <w:rsid w:val="000D56DF"/>
    <w:rsid w:val="000D59A0"/>
    <w:rsid w:val="000D67C0"/>
    <w:rsid w:val="000D6B4A"/>
    <w:rsid w:val="000D6B80"/>
    <w:rsid w:val="000D6E84"/>
    <w:rsid w:val="000D7301"/>
    <w:rsid w:val="000D780D"/>
    <w:rsid w:val="000E0ED9"/>
    <w:rsid w:val="000E126E"/>
    <w:rsid w:val="000E17CC"/>
    <w:rsid w:val="000E1A68"/>
    <w:rsid w:val="000E208A"/>
    <w:rsid w:val="000E214B"/>
    <w:rsid w:val="000E21DD"/>
    <w:rsid w:val="000E2215"/>
    <w:rsid w:val="000E22A7"/>
    <w:rsid w:val="000E24FC"/>
    <w:rsid w:val="000E2A22"/>
    <w:rsid w:val="000E2D98"/>
    <w:rsid w:val="000E4097"/>
    <w:rsid w:val="000E41FD"/>
    <w:rsid w:val="000E45E4"/>
    <w:rsid w:val="000E47D7"/>
    <w:rsid w:val="000E4903"/>
    <w:rsid w:val="000E4BE5"/>
    <w:rsid w:val="000E5415"/>
    <w:rsid w:val="000E5B81"/>
    <w:rsid w:val="000E5E81"/>
    <w:rsid w:val="000E61D4"/>
    <w:rsid w:val="000E6DAC"/>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4E0"/>
    <w:rsid w:val="0010209D"/>
    <w:rsid w:val="001025F5"/>
    <w:rsid w:val="001026EE"/>
    <w:rsid w:val="0010295C"/>
    <w:rsid w:val="0010335D"/>
    <w:rsid w:val="0010372C"/>
    <w:rsid w:val="00103947"/>
    <w:rsid w:val="001039E5"/>
    <w:rsid w:val="00103DDB"/>
    <w:rsid w:val="00103E40"/>
    <w:rsid w:val="0010435E"/>
    <w:rsid w:val="001052AF"/>
    <w:rsid w:val="00105F67"/>
    <w:rsid w:val="001061DB"/>
    <w:rsid w:val="00106464"/>
    <w:rsid w:val="00106873"/>
    <w:rsid w:val="00106876"/>
    <w:rsid w:val="00106CC4"/>
    <w:rsid w:val="00106D54"/>
    <w:rsid w:val="00106EC4"/>
    <w:rsid w:val="001071F4"/>
    <w:rsid w:val="00107447"/>
    <w:rsid w:val="001074BC"/>
    <w:rsid w:val="0010781E"/>
    <w:rsid w:val="00107CB8"/>
    <w:rsid w:val="001116B1"/>
    <w:rsid w:val="00111B4F"/>
    <w:rsid w:val="00111ED7"/>
    <w:rsid w:val="00112107"/>
    <w:rsid w:val="00112895"/>
    <w:rsid w:val="00112C35"/>
    <w:rsid w:val="001130CC"/>
    <w:rsid w:val="00113600"/>
    <w:rsid w:val="00113C40"/>
    <w:rsid w:val="00115F82"/>
    <w:rsid w:val="00117179"/>
    <w:rsid w:val="0011729B"/>
    <w:rsid w:val="00117A33"/>
    <w:rsid w:val="00117C9C"/>
    <w:rsid w:val="00120769"/>
    <w:rsid w:val="00121036"/>
    <w:rsid w:val="001214D5"/>
    <w:rsid w:val="00121DD1"/>
    <w:rsid w:val="00121FF6"/>
    <w:rsid w:val="00122D87"/>
    <w:rsid w:val="0012329E"/>
    <w:rsid w:val="00124023"/>
    <w:rsid w:val="0012489B"/>
    <w:rsid w:val="00125383"/>
    <w:rsid w:val="00125BDA"/>
    <w:rsid w:val="00125E6A"/>
    <w:rsid w:val="00125FCE"/>
    <w:rsid w:val="00126268"/>
    <w:rsid w:val="0012636C"/>
    <w:rsid w:val="001267B4"/>
    <w:rsid w:val="00126EED"/>
    <w:rsid w:val="0012707A"/>
    <w:rsid w:val="0012764B"/>
    <w:rsid w:val="00127894"/>
    <w:rsid w:val="00127A11"/>
    <w:rsid w:val="00130B17"/>
    <w:rsid w:val="00131435"/>
    <w:rsid w:val="00131F6A"/>
    <w:rsid w:val="00131FF8"/>
    <w:rsid w:val="00132044"/>
    <w:rsid w:val="00132553"/>
    <w:rsid w:val="00132787"/>
    <w:rsid w:val="001328A8"/>
    <w:rsid w:val="00132BE7"/>
    <w:rsid w:val="0013304A"/>
    <w:rsid w:val="00133419"/>
    <w:rsid w:val="001337F7"/>
    <w:rsid w:val="001341E9"/>
    <w:rsid w:val="00134A10"/>
    <w:rsid w:val="00134C4C"/>
    <w:rsid w:val="00135B5A"/>
    <w:rsid w:val="00136DB8"/>
    <w:rsid w:val="0013770B"/>
    <w:rsid w:val="00137ED8"/>
    <w:rsid w:val="001401C0"/>
    <w:rsid w:val="00140ABE"/>
    <w:rsid w:val="00140E3C"/>
    <w:rsid w:val="00141FB7"/>
    <w:rsid w:val="00142250"/>
    <w:rsid w:val="001436F6"/>
    <w:rsid w:val="0014392F"/>
    <w:rsid w:val="00143AA3"/>
    <w:rsid w:val="00143BA8"/>
    <w:rsid w:val="00143E2B"/>
    <w:rsid w:val="00143FF4"/>
    <w:rsid w:val="00144156"/>
    <w:rsid w:val="00144281"/>
    <w:rsid w:val="001442DF"/>
    <w:rsid w:val="00144371"/>
    <w:rsid w:val="00144854"/>
    <w:rsid w:val="001449B0"/>
    <w:rsid w:val="00144A16"/>
    <w:rsid w:val="00145D5A"/>
    <w:rsid w:val="0014661E"/>
    <w:rsid w:val="0014681F"/>
    <w:rsid w:val="00146ADB"/>
    <w:rsid w:val="00146BDD"/>
    <w:rsid w:val="00146E25"/>
    <w:rsid w:val="0014704D"/>
    <w:rsid w:val="00147AE2"/>
    <w:rsid w:val="00147BF2"/>
    <w:rsid w:val="00147D06"/>
    <w:rsid w:val="00150F6A"/>
    <w:rsid w:val="00151151"/>
    <w:rsid w:val="0015241A"/>
    <w:rsid w:val="00152438"/>
    <w:rsid w:val="00152495"/>
    <w:rsid w:val="001524F0"/>
    <w:rsid w:val="001527FE"/>
    <w:rsid w:val="00152897"/>
    <w:rsid w:val="00152919"/>
    <w:rsid w:val="00153652"/>
    <w:rsid w:val="00153B2D"/>
    <w:rsid w:val="001540BC"/>
    <w:rsid w:val="00154464"/>
    <w:rsid w:val="00154802"/>
    <w:rsid w:val="0015497A"/>
    <w:rsid w:val="00154EC5"/>
    <w:rsid w:val="00155590"/>
    <w:rsid w:val="00155A7F"/>
    <w:rsid w:val="00156B7D"/>
    <w:rsid w:val="00156EF8"/>
    <w:rsid w:val="00157A97"/>
    <w:rsid w:val="00157D50"/>
    <w:rsid w:val="00160E44"/>
    <w:rsid w:val="00161C01"/>
    <w:rsid w:val="00161CBD"/>
    <w:rsid w:val="0016269F"/>
    <w:rsid w:val="001630F1"/>
    <w:rsid w:val="001634E0"/>
    <w:rsid w:val="00163956"/>
    <w:rsid w:val="001650A3"/>
    <w:rsid w:val="0016585F"/>
    <w:rsid w:val="001658B7"/>
    <w:rsid w:val="00166C59"/>
    <w:rsid w:val="001670EB"/>
    <w:rsid w:val="0016798D"/>
    <w:rsid w:val="00170A8A"/>
    <w:rsid w:val="00170C66"/>
    <w:rsid w:val="0017118F"/>
    <w:rsid w:val="001713B3"/>
    <w:rsid w:val="001726BE"/>
    <w:rsid w:val="00172B1A"/>
    <w:rsid w:val="00172B32"/>
    <w:rsid w:val="00172C26"/>
    <w:rsid w:val="001730F8"/>
    <w:rsid w:val="001736F7"/>
    <w:rsid w:val="00174349"/>
    <w:rsid w:val="001748F1"/>
    <w:rsid w:val="00174C1E"/>
    <w:rsid w:val="00174E97"/>
    <w:rsid w:val="00175256"/>
    <w:rsid w:val="00175904"/>
    <w:rsid w:val="00175932"/>
    <w:rsid w:val="00175A53"/>
    <w:rsid w:val="00175BF2"/>
    <w:rsid w:val="00176309"/>
    <w:rsid w:val="00176E30"/>
    <w:rsid w:val="001773EE"/>
    <w:rsid w:val="00180F93"/>
    <w:rsid w:val="00181254"/>
    <w:rsid w:val="001812AE"/>
    <w:rsid w:val="00181445"/>
    <w:rsid w:val="00181447"/>
    <w:rsid w:val="001821D8"/>
    <w:rsid w:val="00183C7E"/>
    <w:rsid w:val="00183EB4"/>
    <w:rsid w:val="00186B6E"/>
    <w:rsid w:val="00187206"/>
    <w:rsid w:val="001874F7"/>
    <w:rsid w:val="001875C8"/>
    <w:rsid w:val="0019046F"/>
    <w:rsid w:val="001908C8"/>
    <w:rsid w:val="00190E57"/>
    <w:rsid w:val="0019110F"/>
    <w:rsid w:val="001914F7"/>
    <w:rsid w:val="00191E1B"/>
    <w:rsid w:val="00192644"/>
    <w:rsid w:val="001926E9"/>
    <w:rsid w:val="0019273B"/>
    <w:rsid w:val="00192AA8"/>
    <w:rsid w:val="00193302"/>
    <w:rsid w:val="00194039"/>
    <w:rsid w:val="0019439D"/>
    <w:rsid w:val="00194528"/>
    <w:rsid w:val="0019543A"/>
    <w:rsid w:val="00195927"/>
    <w:rsid w:val="00195A11"/>
    <w:rsid w:val="00195DFD"/>
    <w:rsid w:val="00196208"/>
    <w:rsid w:val="00196703"/>
    <w:rsid w:val="001970CD"/>
    <w:rsid w:val="001971C1"/>
    <w:rsid w:val="001973CF"/>
    <w:rsid w:val="001979EA"/>
    <w:rsid w:val="00197BE5"/>
    <w:rsid w:val="00197D6A"/>
    <w:rsid w:val="00197F43"/>
    <w:rsid w:val="001A0094"/>
    <w:rsid w:val="001A0B25"/>
    <w:rsid w:val="001A1204"/>
    <w:rsid w:val="001A12EF"/>
    <w:rsid w:val="001A1983"/>
    <w:rsid w:val="001A1E04"/>
    <w:rsid w:val="001A27C7"/>
    <w:rsid w:val="001A2EC6"/>
    <w:rsid w:val="001A344D"/>
    <w:rsid w:val="001A391A"/>
    <w:rsid w:val="001A483D"/>
    <w:rsid w:val="001A514E"/>
    <w:rsid w:val="001A5256"/>
    <w:rsid w:val="001A5359"/>
    <w:rsid w:val="001A55AA"/>
    <w:rsid w:val="001A5626"/>
    <w:rsid w:val="001A5B96"/>
    <w:rsid w:val="001A67D4"/>
    <w:rsid w:val="001A6B4D"/>
    <w:rsid w:val="001A731D"/>
    <w:rsid w:val="001B0898"/>
    <w:rsid w:val="001B0958"/>
    <w:rsid w:val="001B0A88"/>
    <w:rsid w:val="001B0D98"/>
    <w:rsid w:val="001B1492"/>
    <w:rsid w:val="001B1B8C"/>
    <w:rsid w:val="001B2BDA"/>
    <w:rsid w:val="001B319E"/>
    <w:rsid w:val="001B336F"/>
    <w:rsid w:val="001B33F2"/>
    <w:rsid w:val="001B3692"/>
    <w:rsid w:val="001B42DD"/>
    <w:rsid w:val="001B465F"/>
    <w:rsid w:val="001B4BE7"/>
    <w:rsid w:val="001B6666"/>
    <w:rsid w:val="001B6FE1"/>
    <w:rsid w:val="001B7B83"/>
    <w:rsid w:val="001C0173"/>
    <w:rsid w:val="001C04F0"/>
    <w:rsid w:val="001C0C2E"/>
    <w:rsid w:val="001C1D66"/>
    <w:rsid w:val="001C2539"/>
    <w:rsid w:val="001C313B"/>
    <w:rsid w:val="001C47E6"/>
    <w:rsid w:val="001C48E8"/>
    <w:rsid w:val="001C5AA8"/>
    <w:rsid w:val="001C5CBC"/>
    <w:rsid w:val="001C5F20"/>
    <w:rsid w:val="001C65E3"/>
    <w:rsid w:val="001C68B1"/>
    <w:rsid w:val="001C6CCB"/>
    <w:rsid w:val="001C70A5"/>
    <w:rsid w:val="001C7427"/>
    <w:rsid w:val="001C75B8"/>
    <w:rsid w:val="001D1447"/>
    <w:rsid w:val="001D17F4"/>
    <w:rsid w:val="001D2787"/>
    <w:rsid w:val="001D28EF"/>
    <w:rsid w:val="001D3261"/>
    <w:rsid w:val="001D365A"/>
    <w:rsid w:val="001D3744"/>
    <w:rsid w:val="001D3D06"/>
    <w:rsid w:val="001D3E08"/>
    <w:rsid w:val="001D43C8"/>
    <w:rsid w:val="001D45C6"/>
    <w:rsid w:val="001D478E"/>
    <w:rsid w:val="001D5F89"/>
    <w:rsid w:val="001D665E"/>
    <w:rsid w:val="001D6FDB"/>
    <w:rsid w:val="001D72A6"/>
    <w:rsid w:val="001D7A85"/>
    <w:rsid w:val="001D7BB5"/>
    <w:rsid w:val="001E03E6"/>
    <w:rsid w:val="001E068A"/>
    <w:rsid w:val="001E06D6"/>
    <w:rsid w:val="001E08D6"/>
    <w:rsid w:val="001E09EA"/>
    <w:rsid w:val="001E0BBB"/>
    <w:rsid w:val="001E0DD0"/>
    <w:rsid w:val="001E0E93"/>
    <w:rsid w:val="001E1900"/>
    <w:rsid w:val="001E1F72"/>
    <w:rsid w:val="001E246A"/>
    <w:rsid w:val="001E27D7"/>
    <w:rsid w:val="001E287E"/>
    <w:rsid w:val="001E3720"/>
    <w:rsid w:val="001E64EA"/>
    <w:rsid w:val="001E694B"/>
    <w:rsid w:val="001E7ECE"/>
    <w:rsid w:val="001E7FD6"/>
    <w:rsid w:val="001F02CB"/>
    <w:rsid w:val="001F0302"/>
    <w:rsid w:val="001F1531"/>
    <w:rsid w:val="001F1932"/>
    <w:rsid w:val="001F2629"/>
    <w:rsid w:val="001F2718"/>
    <w:rsid w:val="001F3463"/>
    <w:rsid w:val="001F3D71"/>
    <w:rsid w:val="001F483D"/>
    <w:rsid w:val="001F48E2"/>
    <w:rsid w:val="001F50BE"/>
    <w:rsid w:val="001F52D4"/>
    <w:rsid w:val="001F5374"/>
    <w:rsid w:val="001F54D7"/>
    <w:rsid w:val="001F564E"/>
    <w:rsid w:val="001F56C4"/>
    <w:rsid w:val="001F5803"/>
    <w:rsid w:val="001F5916"/>
    <w:rsid w:val="001F655A"/>
    <w:rsid w:val="001F72CF"/>
    <w:rsid w:val="001F7993"/>
    <w:rsid w:val="001F7AD0"/>
    <w:rsid w:val="001F7D57"/>
    <w:rsid w:val="00200295"/>
    <w:rsid w:val="00200F14"/>
    <w:rsid w:val="00201352"/>
    <w:rsid w:val="0020149F"/>
    <w:rsid w:val="0020190A"/>
    <w:rsid w:val="00201A97"/>
    <w:rsid w:val="00201BEB"/>
    <w:rsid w:val="00201D9D"/>
    <w:rsid w:val="00201FF4"/>
    <w:rsid w:val="0020249D"/>
    <w:rsid w:val="00203226"/>
    <w:rsid w:val="00203426"/>
    <w:rsid w:val="00203D08"/>
    <w:rsid w:val="00203F84"/>
    <w:rsid w:val="00204063"/>
    <w:rsid w:val="002042FA"/>
    <w:rsid w:val="002044E6"/>
    <w:rsid w:val="00204B8E"/>
    <w:rsid w:val="00204C3D"/>
    <w:rsid w:val="002050B8"/>
    <w:rsid w:val="0020547A"/>
    <w:rsid w:val="002059E7"/>
    <w:rsid w:val="00205C15"/>
    <w:rsid w:val="00206F4C"/>
    <w:rsid w:val="0020717D"/>
    <w:rsid w:val="00207FB8"/>
    <w:rsid w:val="0021052A"/>
    <w:rsid w:val="00211359"/>
    <w:rsid w:val="00211593"/>
    <w:rsid w:val="00211CA4"/>
    <w:rsid w:val="00211D7D"/>
    <w:rsid w:val="00212860"/>
    <w:rsid w:val="00212EA1"/>
    <w:rsid w:val="00214A3A"/>
    <w:rsid w:val="00215170"/>
    <w:rsid w:val="00215753"/>
    <w:rsid w:val="00215B79"/>
    <w:rsid w:val="00215C63"/>
    <w:rsid w:val="00215D6F"/>
    <w:rsid w:val="0022055C"/>
    <w:rsid w:val="002214EC"/>
    <w:rsid w:val="0022163F"/>
    <w:rsid w:val="00221C1D"/>
    <w:rsid w:val="00222372"/>
    <w:rsid w:val="00222BDA"/>
    <w:rsid w:val="00223561"/>
    <w:rsid w:val="002245B8"/>
    <w:rsid w:val="002247FA"/>
    <w:rsid w:val="0022518F"/>
    <w:rsid w:val="00225BD1"/>
    <w:rsid w:val="00225DFD"/>
    <w:rsid w:val="002276D9"/>
    <w:rsid w:val="00227EDF"/>
    <w:rsid w:val="0023027E"/>
    <w:rsid w:val="002306F6"/>
    <w:rsid w:val="00230979"/>
    <w:rsid w:val="0023149B"/>
    <w:rsid w:val="002317C1"/>
    <w:rsid w:val="00231CCC"/>
    <w:rsid w:val="00232935"/>
    <w:rsid w:val="0023319A"/>
    <w:rsid w:val="00233CE1"/>
    <w:rsid w:val="00234F1C"/>
    <w:rsid w:val="00235268"/>
    <w:rsid w:val="00235866"/>
    <w:rsid w:val="00235F5A"/>
    <w:rsid w:val="00235F5E"/>
    <w:rsid w:val="00236857"/>
    <w:rsid w:val="00236D11"/>
    <w:rsid w:val="00236D74"/>
    <w:rsid w:val="002377E5"/>
    <w:rsid w:val="00237E1A"/>
    <w:rsid w:val="002409E6"/>
    <w:rsid w:val="00240A76"/>
    <w:rsid w:val="00241099"/>
    <w:rsid w:val="00241733"/>
    <w:rsid w:val="00241FA6"/>
    <w:rsid w:val="00242118"/>
    <w:rsid w:val="0024224A"/>
    <w:rsid w:val="002427B9"/>
    <w:rsid w:val="002427F4"/>
    <w:rsid w:val="00243316"/>
    <w:rsid w:val="00243BB1"/>
    <w:rsid w:val="00243FB4"/>
    <w:rsid w:val="00244461"/>
    <w:rsid w:val="00244BD7"/>
    <w:rsid w:val="00244C3C"/>
    <w:rsid w:val="002452AB"/>
    <w:rsid w:val="0024572B"/>
    <w:rsid w:val="00245A64"/>
    <w:rsid w:val="00245BAA"/>
    <w:rsid w:val="00245D76"/>
    <w:rsid w:val="00245ED6"/>
    <w:rsid w:val="002469D1"/>
    <w:rsid w:val="00246BF0"/>
    <w:rsid w:val="00246D1A"/>
    <w:rsid w:val="00247865"/>
    <w:rsid w:val="00247A8E"/>
    <w:rsid w:val="00247C92"/>
    <w:rsid w:val="00247F57"/>
    <w:rsid w:val="0025019F"/>
    <w:rsid w:val="00250944"/>
    <w:rsid w:val="002509E6"/>
    <w:rsid w:val="00251168"/>
    <w:rsid w:val="00252097"/>
    <w:rsid w:val="0025243E"/>
    <w:rsid w:val="00252B77"/>
    <w:rsid w:val="00252E61"/>
    <w:rsid w:val="0025317C"/>
    <w:rsid w:val="002533AC"/>
    <w:rsid w:val="00255691"/>
    <w:rsid w:val="0025612A"/>
    <w:rsid w:val="00256332"/>
    <w:rsid w:val="00256873"/>
    <w:rsid w:val="00257072"/>
    <w:rsid w:val="00257E3D"/>
    <w:rsid w:val="00257FD1"/>
    <w:rsid w:val="002604E1"/>
    <w:rsid w:val="002604E4"/>
    <w:rsid w:val="00260553"/>
    <w:rsid w:val="00260BDE"/>
    <w:rsid w:val="0026166D"/>
    <w:rsid w:val="00262296"/>
    <w:rsid w:val="002622BF"/>
    <w:rsid w:val="002625F3"/>
    <w:rsid w:val="002628FB"/>
    <w:rsid w:val="00262B42"/>
    <w:rsid w:val="0026327D"/>
    <w:rsid w:val="0026365C"/>
    <w:rsid w:val="00263798"/>
    <w:rsid w:val="00263D01"/>
    <w:rsid w:val="00263F11"/>
    <w:rsid w:val="00264AFA"/>
    <w:rsid w:val="00265F4A"/>
    <w:rsid w:val="00266163"/>
    <w:rsid w:val="002661B1"/>
    <w:rsid w:val="002662B9"/>
    <w:rsid w:val="00266372"/>
    <w:rsid w:val="0026646E"/>
    <w:rsid w:val="00266616"/>
    <w:rsid w:val="002667A7"/>
    <w:rsid w:val="00266F31"/>
    <w:rsid w:val="0026768C"/>
    <w:rsid w:val="0026795C"/>
    <w:rsid w:val="00270421"/>
    <w:rsid w:val="00270619"/>
    <w:rsid w:val="00270651"/>
    <w:rsid w:val="0027097B"/>
    <w:rsid w:val="00270AAD"/>
    <w:rsid w:val="00270B53"/>
    <w:rsid w:val="00270C17"/>
    <w:rsid w:val="00270DEA"/>
    <w:rsid w:val="00271396"/>
    <w:rsid w:val="0027146F"/>
    <w:rsid w:val="002714D1"/>
    <w:rsid w:val="00271BFB"/>
    <w:rsid w:val="00272216"/>
    <w:rsid w:val="002723E8"/>
    <w:rsid w:val="00272602"/>
    <w:rsid w:val="00273021"/>
    <w:rsid w:val="0027303E"/>
    <w:rsid w:val="00273232"/>
    <w:rsid w:val="00274388"/>
    <w:rsid w:val="0027499E"/>
    <w:rsid w:val="00274DBE"/>
    <w:rsid w:val="00275326"/>
    <w:rsid w:val="00275495"/>
    <w:rsid w:val="002757EF"/>
    <w:rsid w:val="00275EE7"/>
    <w:rsid w:val="002764CE"/>
    <w:rsid w:val="00276C7D"/>
    <w:rsid w:val="002774EE"/>
    <w:rsid w:val="0027793A"/>
    <w:rsid w:val="00277968"/>
    <w:rsid w:val="00277E51"/>
    <w:rsid w:val="0028038A"/>
    <w:rsid w:val="00280E4B"/>
    <w:rsid w:val="00281098"/>
    <w:rsid w:val="00281405"/>
    <w:rsid w:val="0028197A"/>
    <w:rsid w:val="00282333"/>
    <w:rsid w:val="0028259B"/>
    <w:rsid w:val="00282B6E"/>
    <w:rsid w:val="002830DF"/>
    <w:rsid w:val="00283659"/>
    <w:rsid w:val="0028370A"/>
    <w:rsid w:val="0028371B"/>
    <w:rsid w:val="0028424F"/>
    <w:rsid w:val="0028476C"/>
    <w:rsid w:val="0028526C"/>
    <w:rsid w:val="00285A75"/>
    <w:rsid w:val="00285C96"/>
    <w:rsid w:val="00287110"/>
    <w:rsid w:val="0028758E"/>
    <w:rsid w:val="00287B46"/>
    <w:rsid w:val="00287B62"/>
    <w:rsid w:val="002901C4"/>
    <w:rsid w:val="002901D1"/>
    <w:rsid w:val="002904F3"/>
    <w:rsid w:val="00290F24"/>
    <w:rsid w:val="0029151D"/>
    <w:rsid w:val="00291E1F"/>
    <w:rsid w:val="00293002"/>
    <w:rsid w:val="00293161"/>
    <w:rsid w:val="0029345F"/>
    <w:rsid w:val="0029384E"/>
    <w:rsid w:val="002943E1"/>
    <w:rsid w:val="00294575"/>
    <w:rsid w:val="00294B82"/>
    <w:rsid w:val="00295497"/>
    <w:rsid w:val="00295522"/>
    <w:rsid w:val="0029570A"/>
    <w:rsid w:val="002957D8"/>
    <w:rsid w:val="0029618B"/>
    <w:rsid w:val="002966DD"/>
    <w:rsid w:val="00296E17"/>
    <w:rsid w:val="00296FD9"/>
    <w:rsid w:val="00297832"/>
    <w:rsid w:val="00297876"/>
    <w:rsid w:val="002979EE"/>
    <w:rsid w:val="00297BCE"/>
    <w:rsid w:val="002A0BCA"/>
    <w:rsid w:val="002A0D0F"/>
    <w:rsid w:val="002A15B7"/>
    <w:rsid w:val="002A16B0"/>
    <w:rsid w:val="002A1CE3"/>
    <w:rsid w:val="002A1CFE"/>
    <w:rsid w:val="002A2531"/>
    <w:rsid w:val="002A2FEA"/>
    <w:rsid w:val="002A32D6"/>
    <w:rsid w:val="002A3469"/>
    <w:rsid w:val="002A362E"/>
    <w:rsid w:val="002A3811"/>
    <w:rsid w:val="002A3ADF"/>
    <w:rsid w:val="002A4229"/>
    <w:rsid w:val="002A43E6"/>
    <w:rsid w:val="002A491C"/>
    <w:rsid w:val="002A50A5"/>
    <w:rsid w:val="002A5326"/>
    <w:rsid w:val="002A678E"/>
    <w:rsid w:val="002A723A"/>
    <w:rsid w:val="002A7C8C"/>
    <w:rsid w:val="002B09EE"/>
    <w:rsid w:val="002B0F90"/>
    <w:rsid w:val="002B16D8"/>
    <w:rsid w:val="002B1AA5"/>
    <w:rsid w:val="002B2F47"/>
    <w:rsid w:val="002B3514"/>
    <w:rsid w:val="002B4128"/>
    <w:rsid w:val="002B4156"/>
    <w:rsid w:val="002B43B5"/>
    <w:rsid w:val="002B4CB8"/>
    <w:rsid w:val="002B4CDE"/>
    <w:rsid w:val="002B4CF9"/>
    <w:rsid w:val="002B5030"/>
    <w:rsid w:val="002B511B"/>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7FC"/>
    <w:rsid w:val="002C0E1E"/>
    <w:rsid w:val="002C0F76"/>
    <w:rsid w:val="002C1143"/>
    <w:rsid w:val="002C11D9"/>
    <w:rsid w:val="002C1507"/>
    <w:rsid w:val="002C2D13"/>
    <w:rsid w:val="002C2D2B"/>
    <w:rsid w:val="002C2DB8"/>
    <w:rsid w:val="002C2DEB"/>
    <w:rsid w:val="002C3276"/>
    <w:rsid w:val="002C329A"/>
    <w:rsid w:val="002C346B"/>
    <w:rsid w:val="002C3816"/>
    <w:rsid w:val="002C426E"/>
    <w:rsid w:val="002C4941"/>
    <w:rsid w:val="002C49B8"/>
    <w:rsid w:val="002C4DDA"/>
    <w:rsid w:val="002C537D"/>
    <w:rsid w:val="002C5445"/>
    <w:rsid w:val="002C55A9"/>
    <w:rsid w:val="002C5D48"/>
    <w:rsid w:val="002C721B"/>
    <w:rsid w:val="002D04C3"/>
    <w:rsid w:val="002D0B01"/>
    <w:rsid w:val="002D0B12"/>
    <w:rsid w:val="002D1B16"/>
    <w:rsid w:val="002D1CD4"/>
    <w:rsid w:val="002D1D8E"/>
    <w:rsid w:val="002D1E95"/>
    <w:rsid w:val="002D2D97"/>
    <w:rsid w:val="002D2E2B"/>
    <w:rsid w:val="002D30FE"/>
    <w:rsid w:val="002D33B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328"/>
    <w:rsid w:val="002E4554"/>
    <w:rsid w:val="002E485D"/>
    <w:rsid w:val="002E4F00"/>
    <w:rsid w:val="002E5214"/>
    <w:rsid w:val="002E5DEB"/>
    <w:rsid w:val="002E6089"/>
    <w:rsid w:val="002E706F"/>
    <w:rsid w:val="002E7167"/>
    <w:rsid w:val="002E75F8"/>
    <w:rsid w:val="002E7D5E"/>
    <w:rsid w:val="002E7E69"/>
    <w:rsid w:val="002F00AC"/>
    <w:rsid w:val="002F0E24"/>
    <w:rsid w:val="002F152F"/>
    <w:rsid w:val="002F1614"/>
    <w:rsid w:val="002F1BBD"/>
    <w:rsid w:val="002F1C24"/>
    <w:rsid w:val="002F1E7C"/>
    <w:rsid w:val="002F2359"/>
    <w:rsid w:val="002F2A4F"/>
    <w:rsid w:val="002F2DB7"/>
    <w:rsid w:val="002F3014"/>
    <w:rsid w:val="002F313A"/>
    <w:rsid w:val="002F4251"/>
    <w:rsid w:val="002F4A4E"/>
    <w:rsid w:val="002F4AB1"/>
    <w:rsid w:val="002F4BE7"/>
    <w:rsid w:val="002F4EE5"/>
    <w:rsid w:val="002F54CC"/>
    <w:rsid w:val="002F57FD"/>
    <w:rsid w:val="002F6008"/>
    <w:rsid w:val="002F6322"/>
    <w:rsid w:val="002F67BF"/>
    <w:rsid w:val="002F7ABF"/>
    <w:rsid w:val="002F7BD3"/>
    <w:rsid w:val="003000EC"/>
    <w:rsid w:val="00300573"/>
    <w:rsid w:val="003006B6"/>
    <w:rsid w:val="00300E1A"/>
    <w:rsid w:val="00300E74"/>
    <w:rsid w:val="003016F6"/>
    <w:rsid w:val="00301840"/>
    <w:rsid w:val="00301AA2"/>
    <w:rsid w:val="00301D9F"/>
    <w:rsid w:val="003020A4"/>
    <w:rsid w:val="00302418"/>
    <w:rsid w:val="0030275E"/>
    <w:rsid w:val="0030381F"/>
    <w:rsid w:val="003048FA"/>
    <w:rsid w:val="00304B58"/>
    <w:rsid w:val="00304E02"/>
    <w:rsid w:val="00305B87"/>
    <w:rsid w:val="00305EBC"/>
    <w:rsid w:val="0030613D"/>
    <w:rsid w:val="003067C0"/>
    <w:rsid w:val="00306964"/>
    <w:rsid w:val="00306C32"/>
    <w:rsid w:val="00306D81"/>
    <w:rsid w:val="003079EC"/>
    <w:rsid w:val="00307D13"/>
    <w:rsid w:val="00307D41"/>
    <w:rsid w:val="00307E38"/>
    <w:rsid w:val="00310825"/>
    <w:rsid w:val="00310CE5"/>
    <w:rsid w:val="00311853"/>
    <w:rsid w:val="00311F65"/>
    <w:rsid w:val="0031293F"/>
    <w:rsid w:val="00313072"/>
    <w:rsid w:val="00314210"/>
    <w:rsid w:val="003144ED"/>
    <w:rsid w:val="00314FC3"/>
    <w:rsid w:val="003156ED"/>
    <w:rsid w:val="00315D7E"/>
    <w:rsid w:val="003162B5"/>
    <w:rsid w:val="00316514"/>
    <w:rsid w:val="0031774C"/>
    <w:rsid w:val="00317C6F"/>
    <w:rsid w:val="00320A14"/>
    <w:rsid w:val="0032203A"/>
    <w:rsid w:val="00322525"/>
    <w:rsid w:val="00322950"/>
    <w:rsid w:val="00322FA6"/>
    <w:rsid w:val="0032318B"/>
    <w:rsid w:val="00323674"/>
    <w:rsid w:val="0032367E"/>
    <w:rsid w:val="003238C5"/>
    <w:rsid w:val="0032397C"/>
    <w:rsid w:val="003239C0"/>
    <w:rsid w:val="00323CF7"/>
    <w:rsid w:val="003260DA"/>
    <w:rsid w:val="0032645E"/>
    <w:rsid w:val="00326C46"/>
    <w:rsid w:val="00326ED4"/>
    <w:rsid w:val="00327456"/>
    <w:rsid w:val="00327DB3"/>
    <w:rsid w:val="00327DC2"/>
    <w:rsid w:val="00330492"/>
    <w:rsid w:val="003310E3"/>
    <w:rsid w:val="003312ED"/>
    <w:rsid w:val="00331867"/>
    <w:rsid w:val="00331DC2"/>
    <w:rsid w:val="0033242B"/>
    <w:rsid w:val="00332C5F"/>
    <w:rsid w:val="00332D07"/>
    <w:rsid w:val="003330B5"/>
    <w:rsid w:val="00333121"/>
    <w:rsid w:val="00333806"/>
    <w:rsid w:val="0033387A"/>
    <w:rsid w:val="00333BDC"/>
    <w:rsid w:val="00333C4D"/>
    <w:rsid w:val="00334250"/>
    <w:rsid w:val="003346AF"/>
    <w:rsid w:val="003351E6"/>
    <w:rsid w:val="00335434"/>
    <w:rsid w:val="003367E8"/>
    <w:rsid w:val="00336862"/>
    <w:rsid w:val="00337037"/>
    <w:rsid w:val="0033772C"/>
    <w:rsid w:val="00337783"/>
    <w:rsid w:val="00337BE1"/>
    <w:rsid w:val="0034046A"/>
    <w:rsid w:val="00340732"/>
    <w:rsid w:val="00340832"/>
    <w:rsid w:val="00340885"/>
    <w:rsid w:val="003415A6"/>
    <w:rsid w:val="0034213D"/>
    <w:rsid w:val="00343CFA"/>
    <w:rsid w:val="00343FF1"/>
    <w:rsid w:val="003442D9"/>
    <w:rsid w:val="003443D3"/>
    <w:rsid w:val="00345453"/>
    <w:rsid w:val="00345CDE"/>
    <w:rsid w:val="003464FE"/>
    <w:rsid w:val="003465D8"/>
    <w:rsid w:val="003467B7"/>
    <w:rsid w:val="00346901"/>
    <w:rsid w:val="00346CB6"/>
    <w:rsid w:val="00346D13"/>
    <w:rsid w:val="00347021"/>
    <w:rsid w:val="00347210"/>
    <w:rsid w:val="0034724A"/>
    <w:rsid w:val="00347C44"/>
    <w:rsid w:val="00347FF0"/>
    <w:rsid w:val="00350443"/>
    <w:rsid w:val="00350D5A"/>
    <w:rsid w:val="00350D8B"/>
    <w:rsid w:val="003513CF"/>
    <w:rsid w:val="00351507"/>
    <w:rsid w:val="00351C21"/>
    <w:rsid w:val="0035215F"/>
    <w:rsid w:val="00352405"/>
    <w:rsid w:val="003527C4"/>
    <w:rsid w:val="00352920"/>
    <w:rsid w:val="00353180"/>
    <w:rsid w:val="003534BE"/>
    <w:rsid w:val="00353660"/>
    <w:rsid w:val="00353B7E"/>
    <w:rsid w:val="00353CA6"/>
    <w:rsid w:val="0035454D"/>
    <w:rsid w:val="0035489C"/>
    <w:rsid w:val="00354D09"/>
    <w:rsid w:val="00355061"/>
    <w:rsid w:val="00355995"/>
    <w:rsid w:val="00355BFA"/>
    <w:rsid w:val="00355F5D"/>
    <w:rsid w:val="00355F8E"/>
    <w:rsid w:val="0035629A"/>
    <w:rsid w:val="00356377"/>
    <w:rsid w:val="003566E8"/>
    <w:rsid w:val="0035675F"/>
    <w:rsid w:val="00356968"/>
    <w:rsid w:val="00356B10"/>
    <w:rsid w:val="003574FA"/>
    <w:rsid w:val="00357748"/>
    <w:rsid w:val="00360359"/>
    <w:rsid w:val="00360479"/>
    <w:rsid w:val="003605E9"/>
    <w:rsid w:val="00360839"/>
    <w:rsid w:val="0036138D"/>
    <w:rsid w:val="003614B2"/>
    <w:rsid w:val="00361627"/>
    <w:rsid w:val="0036174D"/>
    <w:rsid w:val="00361CA5"/>
    <w:rsid w:val="00361EDB"/>
    <w:rsid w:val="003620EC"/>
    <w:rsid w:val="00362CBE"/>
    <w:rsid w:val="00363B80"/>
    <w:rsid w:val="00364319"/>
    <w:rsid w:val="00364698"/>
    <w:rsid w:val="00364CD4"/>
    <w:rsid w:val="0036514F"/>
    <w:rsid w:val="00365E53"/>
    <w:rsid w:val="003661AD"/>
    <w:rsid w:val="00366828"/>
    <w:rsid w:val="00367399"/>
    <w:rsid w:val="00367ABE"/>
    <w:rsid w:val="00370192"/>
    <w:rsid w:val="00370C33"/>
    <w:rsid w:val="00370D0D"/>
    <w:rsid w:val="00370F91"/>
    <w:rsid w:val="00371174"/>
    <w:rsid w:val="003714FC"/>
    <w:rsid w:val="00371572"/>
    <w:rsid w:val="00371BDF"/>
    <w:rsid w:val="00371F97"/>
    <w:rsid w:val="00372ABE"/>
    <w:rsid w:val="00372BAF"/>
    <w:rsid w:val="003736D5"/>
    <w:rsid w:val="003736FE"/>
    <w:rsid w:val="00373A38"/>
    <w:rsid w:val="00373F65"/>
    <w:rsid w:val="0037407E"/>
    <w:rsid w:val="00374F50"/>
    <w:rsid w:val="00375080"/>
    <w:rsid w:val="003753C2"/>
    <w:rsid w:val="00375578"/>
    <w:rsid w:val="0037680B"/>
    <w:rsid w:val="00377138"/>
    <w:rsid w:val="00377CFB"/>
    <w:rsid w:val="00377DED"/>
    <w:rsid w:val="003810F5"/>
    <w:rsid w:val="00381ACD"/>
    <w:rsid w:val="00381C26"/>
    <w:rsid w:val="00381CCE"/>
    <w:rsid w:val="00382295"/>
    <w:rsid w:val="003823C6"/>
    <w:rsid w:val="003824F8"/>
    <w:rsid w:val="003824FA"/>
    <w:rsid w:val="00382F4F"/>
    <w:rsid w:val="00383A64"/>
    <w:rsid w:val="00384416"/>
    <w:rsid w:val="00384688"/>
    <w:rsid w:val="00384EF3"/>
    <w:rsid w:val="00385118"/>
    <w:rsid w:val="0038536F"/>
    <w:rsid w:val="0038659D"/>
    <w:rsid w:val="00386771"/>
    <w:rsid w:val="003874E5"/>
    <w:rsid w:val="0038786F"/>
    <w:rsid w:val="00387C48"/>
    <w:rsid w:val="003905CD"/>
    <w:rsid w:val="003906B2"/>
    <w:rsid w:val="00390791"/>
    <w:rsid w:val="0039079B"/>
    <w:rsid w:val="00390AF7"/>
    <w:rsid w:val="00390CB1"/>
    <w:rsid w:val="00391370"/>
    <w:rsid w:val="003915C9"/>
    <w:rsid w:val="0039280E"/>
    <w:rsid w:val="00392A6D"/>
    <w:rsid w:val="00392C43"/>
    <w:rsid w:val="00392F82"/>
    <w:rsid w:val="00393102"/>
    <w:rsid w:val="003936CC"/>
    <w:rsid w:val="003936EA"/>
    <w:rsid w:val="00393BF3"/>
    <w:rsid w:val="00394030"/>
    <w:rsid w:val="0039464D"/>
    <w:rsid w:val="003952F4"/>
    <w:rsid w:val="003954CA"/>
    <w:rsid w:val="00395A80"/>
    <w:rsid w:val="00395DC4"/>
    <w:rsid w:val="00396242"/>
    <w:rsid w:val="0039668A"/>
    <w:rsid w:val="00396EAD"/>
    <w:rsid w:val="00397634"/>
    <w:rsid w:val="00397F3E"/>
    <w:rsid w:val="003A007B"/>
    <w:rsid w:val="003A08D1"/>
    <w:rsid w:val="003A0A5E"/>
    <w:rsid w:val="003A0C76"/>
    <w:rsid w:val="003A15F3"/>
    <w:rsid w:val="003A1A38"/>
    <w:rsid w:val="003A2738"/>
    <w:rsid w:val="003A2F29"/>
    <w:rsid w:val="003A33F3"/>
    <w:rsid w:val="003A3801"/>
    <w:rsid w:val="003A3A69"/>
    <w:rsid w:val="003A4372"/>
    <w:rsid w:val="003A438B"/>
    <w:rsid w:val="003A477D"/>
    <w:rsid w:val="003A490A"/>
    <w:rsid w:val="003A4FBE"/>
    <w:rsid w:val="003A50F4"/>
    <w:rsid w:val="003A5117"/>
    <w:rsid w:val="003A58FD"/>
    <w:rsid w:val="003A6954"/>
    <w:rsid w:val="003A6A70"/>
    <w:rsid w:val="003A742A"/>
    <w:rsid w:val="003A77EA"/>
    <w:rsid w:val="003A7BCB"/>
    <w:rsid w:val="003B0898"/>
    <w:rsid w:val="003B0A82"/>
    <w:rsid w:val="003B12DB"/>
    <w:rsid w:val="003B17EE"/>
    <w:rsid w:val="003B228B"/>
    <w:rsid w:val="003B2A7B"/>
    <w:rsid w:val="003B2C3C"/>
    <w:rsid w:val="003B2D5A"/>
    <w:rsid w:val="003B33C4"/>
    <w:rsid w:val="003B384D"/>
    <w:rsid w:val="003B56A1"/>
    <w:rsid w:val="003B5887"/>
    <w:rsid w:val="003B5E10"/>
    <w:rsid w:val="003B66B8"/>
    <w:rsid w:val="003B70C6"/>
    <w:rsid w:val="003B731B"/>
    <w:rsid w:val="003C02F5"/>
    <w:rsid w:val="003C0AD4"/>
    <w:rsid w:val="003C0AE3"/>
    <w:rsid w:val="003C0F9E"/>
    <w:rsid w:val="003C142D"/>
    <w:rsid w:val="003C29BA"/>
    <w:rsid w:val="003C3188"/>
    <w:rsid w:val="003C460F"/>
    <w:rsid w:val="003C49D0"/>
    <w:rsid w:val="003C4A9D"/>
    <w:rsid w:val="003C4E26"/>
    <w:rsid w:val="003C5095"/>
    <w:rsid w:val="003C529F"/>
    <w:rsid w:val="003C58BD"/>
    <w:rsid w:val="003C5B3F"/>
    <w:rsid w:val="003C5B54"/>
    <w:rsid w:val="003C5D21"/>
    <w:rsid w:val="003C6339"/>
    <w:rsid w:val="003C643E"/>
    <w:rsid w:val="003C742B"/>
    <w:rsid w:val="003C7722"/>
    <w:rsid w:val="003D01FE"/>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120"/>
    <w:rsid w:val="003D5551"/>
    <w:rsid w:val="003D6FBA"/>
    <w:rsid w:val="003D71C3"/>
    <w:rsid w:val="003D7467"/>
    <w:rsid w:val="003D75CD"/>
    <w:rsid w:val="003D7FCC"/>
    <w:rsid w:val="003E006D"/>
    <w:rsid w:val="003E036D"/>
    <w:rsid w:val="003E0419"/>
    <w:rsid w:val="003E04A5"/>
    <w:rsid w:val="003E1154"/>
    <w:rsid w:val="003E1DDB"/>
    <w:rsid w:val="003E23D2"/>
    <w:rsid w:val="003E246C"/>
    <w:rsid w:val="003E2677"/>
    <w:rsid w:val="003E2E5E"/>
    <w:rsid w:val="003E2F4B"/>
    <w:rsid w:val="003E37FC"/>
    <w:rsid w:val="003E3CD8"/>
    <w:rsid w:val="003E6381"/>
    <w:rsid w:val="003E639D"/>
    <w:rsid w:val="003E70B9"/>
    <w:rsid w:val="003E7AEE"/>
    <w:rsid w:val="003E7D28"/>
    <w:rsid w:val="003E7F6B"/>
    <w:rsid w:val="003F04EF"/>
    <w:rsid w:val="003F0E2C"/>
    <w:rsid w:val="003F169C"/>
    <w:rsid w:val="003F1C12"/>
    <w:rsid w:val="003F23A2"/>
    <w:rsid w:val="003F26DA"/>
    <w:rsid w:val="003F2B21"/>
    <w:rsid w:val="003F2BD9"/>
    <w:rsid w:val="003F33E2"/>
    <w:rsid w:val="003F47D7"/>
    <w:rsid w:val="003F495C"/>
    <w:rsid w:val="003F4969"/>
    <w:rsid w:val="003F540B"/>
    <w:rsid w:val="003F549B"/>
    <w:rsid w:val="003F6098"/>
    <w:rsid w:val="003F6902"/>
    <w:rsid w:val="003F6A54"/>
    <w:rsid w:val="003F6AE2"/>
    <w:rsid w:val="003F74DD"/>
    <w:rsid w:val="003F7714"/>
    <w:rsid w:val="004003A3"/>
    <w:rsid w:val="00400F40"/>
    <w:rsid w:val="004012FE"/>
    <w:rsid w:val="00401AD1"/>
    <w:rsid w:val="004024BB"/>
    <w:rsid w:val="00402E48"/>
    <w:rsid w:val="00403753"/>
    <w:rsid w:val="00403A02"/>
    <w:rsid w:val="0040465C"/>
    <w:rsid w:val="00405782"/>
    <w:rsid w:val="004058ED"/>
    <w:rsid w:val="00406F68"/>
    <w:rsid w:val="00406FE8"/>
    <w:rsid w:val="00407037"/>
    <w:rsid w:val="0040725F"/>
    <w:rsid w:val="004073B6"/>
    <w:rsid w:val="00407DD9"/>
    <w:rsid w:val="00407EDB"/>
    <w:rsid w:val="00410049"/>
    <w:rsid w:val="004100FD"/>
    <w:rsid w:val="00410483"/>
    <w:rsid w:val="00410D48"/>
    <w:rsid w:val="00411518"/>
    <w:rsid w:val="00411CD6"/>
    <w:rsid w:val="00412D77"/>
    <w:rsid w:val="00414228"/>
    <w:rsid w:val="00414287"/>
    <w:rsid w:val="004143CA"/>
    <w:rsid w:val="00414A93"/>
    <w:rsid w:val="00415052"/>
    <w:rsid w:val="00415348"/>
    <w:rsid w:val="00416AE4"/>
    <w:rsid w:val="00417C4D"/>
    <w:rsid w:val="00417F13"/>
    <w:rsid w:val="004214DE"/>
    <w:rsid w:val="004218BC"/>
    <w:rsid w:val="00422375"/>
    <w:rsid w:val="0042267B"/>
    <w:rsid w:val="00422C61"/>
    <w:rsid w:val="00423555"/>
    <w:rsid w:val="00423709"/>
    <w:rsid w:val="0042490C"/>
    <w:rsid w:val="00424F71"/>
    <w:rsid w:val="004254E2"/>
    <w:rsid w:val="00425A27"/>
    <w:rsid w:val="004263B2"/>
    <w:rsid w:val="004267A2"/>
    <w:rsid w:val="00426FDF"/>
    <w:rsid w:val="00427A1D"/>
    <w:rsid w:val="00427FA7"/>
    <w:rsid w:val="00430063"/>
    <w:rsid w:val="00430442"/>
    <w:rsid w:val="00430B54"/>
    <w:rsid w:val="00431192"/>
    <w:rsid w:val="004312FD"/>
    <w:rsid w:val="004316C1"/>
    <w:rsid w:val="00431CB5"/>
    <w:rsid w:val="00431E2A"/>
    <w:rsid w:val="0043213F"/>
    <w:rsid w:val="00432216"/>
    <w:rsid w:val="00432DFD"/>
    <w:rsid w:val="00432E92"/>
    <w:rsid w:val="0043302A"/>
    <w:rsid w:val="00434128"/>
    <w:rsid w:val="00434307"/>
    <w:rsid w:val="004348C5"/>
    <w:rsid w:val="00434B9E"/>
    <w:rsid w:val="00434DD6"/>
    <w:rsid w:val="0043538B"/>
    <w:rsid w:val="00435C45"/>
    <w:rsid w:val="00435DC1"/>
    <w:rsid w:val="00435F0B"/>
    <w:rsid w:val="00435F13"/>
    <w:rsid w:val="00436F15"/>
    <w:rsid w:val="0043721C"/>
    <w:rsid w:val="0043742E"/>
    <w:rsid w:val="00437CD4"/>
    <w:rsid w:val="00440764"/>
    <w:rsid w:val="00440C3F"/>
    <w:rsid w:val="0044110F"/>
    <w:rsid w:val="00441621"/>
    <w:rsid w:val="004416F3"/>
    <w:rsid w:val="00441CB6"/>
    <w:rsid w:val="004423D9"/>
    <w:rsid w:val="004429FF"/>
    <w:rsid w:val="00442D2E"/>
    <w:rsid w:val="004436AF"/>
    <w:rsid w:val="00443796"/>
    <w:rsid w:val="00444009"/>
    <w:rsid w:val="00444277"/>
    <w:rsid w:val="00444899"/>
    <w:rsid w:val="004454A7"/>
    <w:rsid w:val="00445679"/>
    <w:rsid w:val="0044594B"/>
    <w:rsid w:val="00445A7F"/>
    <w:rsid w:val="00446303"/>
    <w:rsid w:val="00446E14"/>
    <w:rsid w:val="00446F0B"/>
    <w:rsid w:val="00447CD0"/>
    <w:rsid w:val="00447D26"/>
    <w:rsid w:val="00450143"/>
    <w:rsid w:val="00450448"/>
    <w:rsid w:val="00450B49"/>
    <w:rsid w:val="00450EE3"/>
    <w:rsid w:val="00450EF2"/>
    <w:rsid w:val="00450F50"/>
    <w:rsid w:val="00451125"/>
    <w:rsid w:val="00451698"/>
    <w:rsid w:val="00451BB9"/>
    <w:rsid w:val="004521E9"/>
    <w:rsid w:val="00452681"/>
    <w:rsid w:val="00452917"/>
    <w:rsid w:val="00452C3E"/>
    <w:rsid w:val="00452DFD"/>
    <w:rsid w:val="004530AC"/>
    <w:rsid w:val="00453962"/>
    <w:rsid w:val="00453AAA"/>
    <w:rsid w:val="004554B3"/>
    <w:rsid w:val="0045566B"/>
    <w:rsid w:val="004559D1"/>
    <w:rsid w:val="004564BD"/>
    <w:rsid w:val="0045672C"/>
    <w:rsid w:val="004569F4"/>
    <w:rsid w:val="0046087A"/>
    <w:rsid w:val="004615CA"/>
    <w:rsid w:val="004622CC"/>
    <w:rsid w:val="004626F4"/>
    <w:rsid w:val="0046272A"/>
    <w:rsid w:val="00462746"/>
    <w:rsid w:val="00462847"/>
    <w:rsid w:val="00462F2F"/>
    <w:rsid w:val="0046319E"/>
    <w:rsid w:val="00463A69"/>
    <w:rsid w:val="00463B32"/>
    <w:rsid w:val="00464352"/>
    <w:rsid w:val="004646A9"/>
    <w:rsid w:val="004647C9"/>
    <w:rsid w:val="00464D8A"/>
    <w:rsid w:val="00464ECB"/>
    <w:rsid w:val="00465817"/>
    <w:rsid w:val="0046586E"/>
    <w:rsid w:val="00466255"/>
    <w:rsid w:val="00466822"/>
    <w:rsid w:val="00466A64"/>
    <w:rsid w:val="00467148"/>
    <w:rsid w:val="0046781B"/>
    <w:rsid w:val="00467AE7"/>
    <w:rsid w:val="00467C62"/>
    <w:rsid w:val="00470055"/>
    <w:rsid w:val="0047084F"/>
    <w:rsid w:val="004709F5"/>
    <w:rsid w:val="00470B87"/>
    <w:rsid w:val="004712AA"/>
    <w:rsid w:val="0047151F"/>
    <w:rsid w:val="004716AF"/>
    <w:rsid w:val="004716DB"/>
    <w:rsid w:val="00471AD9"/>
    <w:rsid w:val="00471B70"/>
    <w:rsid w:val="004725A2"/>
    <w:rsid w:val="0047287E"/>
    <w:rsid w:val="0047332C"/>
    <w:rsid w:val="0047380D"/>
    <w:rsid w:val="0047458F"/>
    <w:rsid w:val="0047510C"/>
    <w:rsid w:val="00475225"/>
    <w:rsid w:val="00475586"/>
    <w:rsid w:val="00475780"/>
    <w:rsid w:val="00475800"/>
    <w:rsid w:val="00475987"/>
    <w:rsid w:val="00476343"/>
    <w:rsid w:val="004767C4"/>
    <w:rsid w:val="004773AD"/>
    <w:rsid w:val="00477D4B"/>
    <w:rsid w:val="00477DC6"/>
    <w:rsid w:val="0048113F"/>
    <w:rsid w:val="004819EB"/>
    <w:rsid w:val="0048206C"/>
    <w:rsid w:val="00482E97"/>
    <w:rsid w:val="00483D6A"/>
    <w:rsid w:val="004840FC"/>
    <w:rsid w:val="00484D42"/>
    <w:rsid w:val="004864B8"/>
    <w:rsid w:val="0048656D"/>
    <w:rsid w:val="00486C2F"/>
    <w:rsid w:val="004874E4"/>
    <w:rsid w:val="00487AAB"/>
    <w:rsid w:val="004901A4"/>
    <w:rsid w:val="004904B0"/>
    <w:rsid w:val="00490AD0"/>
    <w:rsid w:val="0049230D"/>
    <w:rsid w:val="00492320"/>
    <w:rsid w:val="004925D3"/>
    <w:rsid w:val="004925EC"/>
    <w:rsid w:val="00492E3D"/>
    <w:rsid w:val="00492FD1"/>
    <w:rsid w:val="00492FED"/>
    <w:rsid w:val="00493204"/>
    <w:rsid w:val="00493376"/>
    <w:rsid w:val="00493904"/>
    <w:rsid w:val="00493A0A"/>
    <w:rsid w:val="00493D0F"/>
    <w:rsid w:val="0049491F"/>
    <w:rsid w:val="00494F1E"/>
    <w:rsid w:val="00495348"/>
    <w:rsid w:val="004963F6"/>
    <w:rsid w:val="004965C0"/>
    <w:rsid w:val="0049690A"/>
    <w:rsid w:val="004976FD"/>
    <w:rsid w:val="00497AF0"/>
    <w:rsid w:val="004A08F7"/>
    <w:rsid w:val="004A2AEE"/>
    <w:rsid w:val="004A2E5A"/>
    <w:rsid w:val="004A449A"/>
    <w:rsid w:val="004A4951"/>
    <w:rsid w:val="004A49E6"/>
    <w:rsid w:val="004A4FAE"/>
    <w:rsid w:val="004A51B8"/>
    <w:rsid w:val="004A5967"/>
    <w:rsid w:val="004A5CB6"/>
    <w:rsid w:val="004A6DA3"/>
    <w:rsid w:val="004A6F94"/>
    <w:rsid w:val="004A7520"/>
    <w:rsid w:val="004A7C9A"/>
    <w:rsid w:val="004B0E77"/>
    <w:rsid w:val="004B0E84"/>
    <w:rsid w:val="004B1AC1"/>
    <w:rsid w:val="004B1CC6"/>
    <w:rsid w:val="004B2407"/>
    <w:rsid w:val="004B2E4B"/>
    <w:rsid w:val="004B43C5"/>
    <w:rsid w:val="004B47F3"/>
    <w:rsid w:val="004B4B51"/>
    <w:rsid w:val="004B4C83"/>
    <w:rsid w:val="004B4CA2"/>
    <w:rsid w:val="004B4D75"/>
    <w:rsid w:val="004B4DB3"/>
    <w:rsid w:val="004B5212"/>
    <w:rsid w:val="004B5468"/>
    <w:rsid w:val="004B5579"/>
    <w:rsid w:val="004B58ED"/>
    <w:rsid w:val="004B5B22"/>
    <w:rsid w:val="004B5F8B"/>
    <w:rsid w:val="004B6E63"/>
    <w:rsid w:val="004B7516"/>
    <w:rsid w:val="004B7B16"/>
    <w:rsid w:val="004C035E"/>
    <w:rsid w:val="004C037C"/>
    <w:rsid w:val="004C0512"/>
    <w:rsid w:val="004C101E"/>
    <w:rsid w:val="004C154C"/>
    <w:rsid w:val="004C1D68"/>
    <w:rsid w:val="004C24B6"/>
    <w:rsid w:val="004C2EC7"/>
    <w:rsid w:val="004C37D3"/>
    <w:rsid w:val="004C4238"/>
    <w:rsid w:val="004C4315"/>
    <w:rsid w:val="004C454B"/>
    <w:rsid w:val="004C47BA"/>
    <w:rsid w:val="004C62BB"/>
    <w:rsid w:val="004C71BA"/>
    <w:rsid w:val="004C75F8"/>
    <w:rsid w:val="004D0878"/>
    <w:rsid w:val="004D08CB"/>
    <w:rsid w:val="004D0F08"/>
    <w:rsid w:val="004D17AE"/>
    <w:rsid w:val="004D19FF"/>
    <w:rsid w:val="004D1D45"/>
    <w:rsid w:val="004D1E0D"/>
    <w:rsid w:val="004D2649"/>
    <w:rsid w:val="004D2EDF"/>
    <w:rsid w:val="004D3443"/>
    <w:rsid w:val="004D3B6C"/>
    <w:rsid w:val="004D431C"/>
    <w:rsid w:val="004D46A5"/>
    <w:rsid w:val="004D4D8B"/>
    <w:rsid w:val="004D5A92"/>
    <w:rsid w:val="004D5F6F"/>
    <w:rsid w:val="004D7450"/>
    <w:rsid w:val="004D74F3"/>
    <w:rsid w:val="004D7536"/>
    <w:rsid w:val="004E035A"/>
    <w:rsid w:val="004E0A39"/>
    <w:rsid w:val="004E0C2C"/>
    <w:rsid w:val="004E1926"/>
    <w:rsid w:val="004E19BD"/>
    <w:rsid w:val="004E2574"/>
    <w:rsid w:val="004E2837"/>
    <w:rsid w:val="004E2AFC"/>
    <w:rsid w:val="004E35BA"/>
    <w:rsid w:val="004E395C"/>
    <w:rsid w:val="004E3DC1"/>
    <w:rsid w:val="004E400C"/>
    <w:rsid w:val="004E462A"/>
    <w:rsid w:val="004E487D"/>
    <w:rsid w:val="004E48AC"/>
    <w:rsid w:val="004E49F5"/>
    <w:rsid w:val="004E4C2C"/>
    <w:rsid w:val="004E4F7D"/>
    <w:rsid w:val="004E5432"/>
    <w:rsid w:val="004E569C"/>
    <w:rsid w:val="004E59F8"/>
    <w:rsid w:val="004E5D6A"/>
    <w:rsid w:val="004E5F28"/>
    <w:rsid w:val="004E64A4"/>
    <w:rsid w:val="004E7802"/>
    <w:rsid w:val="004E7EE2"/>
    <w:rsid w:val="004F0A36"/>
    <w:rsid w:val="004F1289"/>
    <w:rsid w:val="004F1719"/>
    <w:rsid w:val="004F1E2A"/>
    <w:rsid w:val="004F23CA"/>
    <w:rsid w:val="004F257E"/>
    <w:rsid w:val="004F2CA3"/>
    <w:rsid w:val="004F3C70"/>
    <w:rsid w:val="004F3DE6"/>
    <w:rsid w:val="004F3E2C"/>
    <w:rsid w:val="004F3ED9"/>
    <w:rsid w:val="004F3FC3"/>
    <w:rsid w:val="004F482F"/>
    <w:rsid w:val="004F4BCE"/>
    <w:rsid w:val="004F4C0D"/>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20E1"/>
    <w:rsid w:val="00502B1E"/>
    <w:rsid w:val="00503992"/>
    <w:rsid w:val="005054D8"/>
    <w:rsid w:val="0050627D"/>
    <w:rsid w:val="00506786"/>
    <w:rsid w:val="005079AD"/>
    <w:rsid w:val="00507ADC"/>
    <w:rsid w:val="00507D68"/>
    <w:rsid w:val="0051010F"/>
    <w:rsid w:val="00510FFA"/>
    <w:rsid w:val="00511B8B"/>
    <w:rsid w:val="00511EE2"/>
    <w:rsid w:val="005121B4"/>
    <w:rsid w:val="0051220A"/>
    <w:rsid w:val="005122AD"/>
    <w:rsid w:val="005125D6"/>
    <w:rsid w:val="005127C1"/>
    <w:rsid w:val="0051314D"/>
    <w:rsid w:val="00513A7E"/>
    <w:rsid w:val="00513D27"/>
    <w:rsid w:val="00514096"/>
    <w:rsid w:val="00514CE6"/>
    <w:rsid w:val="00514D7D"/>
    <w:rsid w:val="00514DE0"/>
    <w:rsid w:val="00515DDB"/>
    <w:rsid w:val="00516399"/>
    <w:rsid w:val="0051650F"/>
    <w:rsid w:val="00516A3F"/>
    <w:rsid w:val="00517502"/>
    <w:rsid w:val="00517E40"/>
    <w:rsid w:val="005212ED"/>
    <w:rsid w:val="00521DCE"/>
    <w:rsid w:val="00522FD2"/>
    <w:rsid w:val="00523928"/>
    <w:rsid w:val="00523A8C"/>
    <w:rsid w:val="00523DAD"/>
    <w:rsid w:val="00524544"/>
    <w:rsid w:val="00524C32"/>
    <w:rsid w:val="00524DFD"/>
    <w:rsid w:val="0052556A"/>
    <w:rsid w:val="00525B84"/>
    <w:rsid w:val="00525FB1"/>
    <w:rsid w:val="005263BE"/>
    <w:rsid w:val="00526B6A"/>
    <w:rsid w:val="00526D09"/>
    <w:rsid w:val="00527214"/>
    <w:rsid w:val="005273D7"/>
    <w:rsid w:val="005278E4"/>
    <w:rsid w:val="00527F52"/>
    <w:rsid w:val="005302F6"/>
    <w:rsid w:val="00530AFF"/>
    <w:rsid w:val="00530D33"/>
    <w:rsid w:val="00530F1D"/>
    <w:rsid w:val="00531A90"/>
    <w:rsid w:val="00531C74"/>
    <w:rsid w:val="00532930"/>
    <w:rsid w:val="00532C32"/>
    <w:rsid w:val="00533CA7"/>
    <w:rsid w:val="00534407"/>
    <w:rsid w:val="00535312"/>
    <w:rsid w:val="00535C5A"/>
    <w:rsid w:val="00535E08"/>
    <w:rsid w:val="00535E8E"/>
    <w:rsid w:val="00536555"/>
    <w:rsid w:val="00536C51"/>
    <w:rsid w:val="00536D40"/>
    <w:rsid w:val="00537655"/>
    <w:rsid w:val="005379DC"/>
    <w:rsid w:val="005407A5"/>
    <w:rsid w:val="00540BE6"/>
    <w:rsid w:val="00540E5F"/>
    <w:rsid w:val="0054113E"/>
    <w:rsid w:val="005416D0"/>
    <w:rsid w:val="0054171D"/>
    <w:rsid w:val="00541A4E"/>
    <w:rsid w:val="00542CEA"/>
    <w:rsid w:val="00542EF5"/>
    <w:rsid w:val="005432EA"/>
    <w:rsid w:val="00544AEC"/>
    <w:rsid w:val="00544AF8"/>
    <w:rsid w:val="00545732"/>
    <w:rsid w:val="0054624A"/>
    <w:rsid w:val="00546723"/>
    <w:rsid w:val="005469AD"/>
    <w:rsid w:val="00546AF4"/>
    <w:rsid w:val="0054767C"/>
    <w:rsid w:val="00547C14"/>
    <w:rsid w:val="0055019C"/>
    <w:rsid w:val="005506FB"/>
    <w:rsid w:val="00550D6F"/>
    <w:rsid w:val="00550E6E"/>
    <w:rsid w:val="00551ABA"/>
    <w:rsid w:val="00551E01"/>
    <w:rsid w:val="00552B4B"/>
    <w:rsid w:val="00553419"/>
    <w:rsid w:val="00554C3F"/>
    <w:rsid w:val="00555FB3"/>
    <w:rsid w:val="00556F40"/>
    <w:rsid w:val="0055708F"/>
    <w:rsid w:val="005579E0"/>
    <w:rsid w:val="00560084"/>
    <w:rsid w:val="00560865"/>
    <w:rsid w:val="0056127E"/>
    <w:rsid w:val="005619B4"/>
    <w:rsid w:val="0056227A"/>
    <w:rsid w:val="00562787"/>
    <w:rsid w:val="005628FF"/>
    <w:rsid w:val="00562B3B"/>
    <w:rsid w:val="00562BD4"/>
    <w:rsid w:val="00563C11"/>
    <w:rsid w:val="00564088"/>
    <w:rsid w:val="00564597"/>
    <w:rsid w:val="005647B6"/>
    <w:rsid w:val="00564AFB"/>
    <w:rsid w:val="00564DD5"/>
    <w:rsid w:val="00565739"/>
    <w:rsid w:val="00565A10"/>
    <w:rsid w:val="00565B6B"/>
    <w:rsid w:val="00565CC9"/>
    <w:rsid w:val="00566075"/>
    <w:rsid w:val="005667DD"/>
    <w:rsid w:val="0056686B"/>
    <w:rsid w:val="00566EB3"/>
    <w:rsid w:val="005670F2"/>
    <w:rsid w:val="0056731E"/>
    <w:rsid w:val="005677D9"/>
    <w:rsid w:val="00567A18"/>
    <w:rsid w:val="00567F6E"/>
    <w:rsid w:val="0057037B"/>
    <w:rsid w:val="005708D4"/>
    <w:rsid w:val="00571C7E"/>
    <w:rsid w:val="00572268"/>
    <w:rsid w:val="0057301C"/>
    <w:rsid w:val="005734D7"/>
    <w:rsid w:val="00573916"/>
    <w:rsid w:val="00573D4B"/>
    <w:rsid w:val="0057521A"/>
    <w:rsid w:val="005752A5"/>
    <w:rsid w:val="005752FA"/>
    <w:rsid w:val="00575356"/>
    <w:rsid w:val="005753AC"/>
    <w:rsid w:val="005755E2"/>
    <w:rsid w:val="00575F54"/>
    <w:rsid w:val="00576AF4"/>
    <w:rsid w:val="00576C36"/>
    <w:rsid w:val="005770EA"/>
    <w:rsid w:val="00577452"/>
    <w:rsid w:val="00577B61"/>
    <w:rsid w:val="005816F3"/>
    <w:rsid w:val="00581B23"/>
    <w:rsid w:val="00581CA2"/>
    <w:rsid w:val="00581F96"/>
    <w:rsid w:val="0058239D"/>
    <w:rsid w:val="00583006"/>
    <w:rsid w:val="00583457"/>
    <w:rsid w:val="00584A7B"/>
    <w:rsid w:val="00585374"/>
    <w:rsid w:val="00585A59"/>
    <w:rsid w:val="005867F3"/>
    <w:rsid w:val="005868F0"/>
    <w:rsid w:val="00586D47"/>
    <w:rsid w:val="00586E8B"/>
    <w:rsid w:val="00586F94"/>
    <w:rsid w:val="005870C6"/>
    <w:rsid w:val="00587122"/>
    <w:rsid w:val="00587783"/>
    <w:rsid w:val="00587A3F"/>
    <w:rsid w:val="00587F4E"/>
    <w:rsid w:val="00587F54"/>
    <w:rsid w:val="00590F75"/>
    <w:rsid w:val="00590F7D"/>
    <w:rsid w:val="005911AE"/>
    <w:rsid w:val="00591C46"/>
    <w:rsid w:val="00591C6D"/>
    <w:rsid w:val="005920D9"/>
    <w:rsid w:val="005926DC"/>
    <w:rsid w:val="0059275E"/>
    <w:rsid w:val="00592D91"/>
    <w:rsid w:val="00592F84"/>
    <w:rsid w:val="00594273"/>
    <w:rsid w:val="005942E8"/>
    <w:rsid w:val="00594CE4"/>
    <w:rsid w:val="00594D24"/>
    <w:rsid w:val="005957F1"/>
    <w:rsid w:val="0059606D"/>
    <w:rsid w:val="00596497"/>
    <w:rsid w:val="00596828"/>
    <w:rsid w:val="005974DC"/>
    <w:rsid w:val="0059786D"/>
    <w:rsid w:val="00597A08"/>
    <w:rsid w:val="00597B09"/>
    <w:rsid w:val="00597F9C"/>
    <w:rsid w:val="005A0189"/>
    <w:rsid w:val="005A0C4C"/>
    <w:rsid w:val="005A1118"/>
    <w:rsid w:val="005A182E"/>
    <w:rsid w:val="005A1FF6"/>
    <w:rsid w:val="005A23EE"/>
    <w:rsid w:val="005A25F4"/>
    <w:rsid w:val="005A2702"/>
    <w:rsid w:val="005A3475"/>
    <w:rsid w:val="005A3481"/>
    <w:rsid w:val="005A36E3"/>
    <w:rsid w:val="005A45DA"/>
    <w:rsid w:val="005A4829"/>
    <w:rsid w:val="005A4C11"/>
    <w:rsid w:val="005A5096"/>
    <w:rsid w:val="005A51E0"/>
    <w:rsid w:val="005A53E5"/>
    <w:rsid w:val="005A53F7"/>
    <w:rsid w:val="005A56A2"/>
    <w:rsid w:val="005A5B2C"/>
    <w:rsid w:val="005A6DD6"/>
    <w:rsid w:val="005A70F8"/>
    <w:rsid w:val="005A72B6"/>
    <w:rsid w:val="005A7B08"/>
    <w:rsid w:val="005A7D17"/>
    <w:rsid w:val="005A7D4D"/>
    <w:rsid w:val="005B0EED"/>
    <w:rsid w:val="005B1134"/>
    <w:rsid w:val="005B1A7F"/>
    <w:rsid w:val="005B20FE"/>
    <w:rsid w:val="005B246D"/>
    <w:rsid w:val="005B2523"/>
    <w:rsid w:val="005B29D0"/>
    <w:rsid w:val="005B2E55"/>
    <w:rsid w:val="005B3505"/>
    <w:rsid w:val="005B357D"/>
    <w:rsid w:val="005B376A"/>
    <w:rsid w:val="005B3A21"/>
    <w:rsid w:val="005B3C59"/>
    <w:rsid w:val="005B457D"/>
    <w:rsid w:val="005B5338"/>
    <w:rsid w:val="005B542F"/>
    <w:rsid w:val="005B5C92"/>
    <w:rsid w:val="005B61E4"/>
    <w:rsid w:val="005B631C"/>
    <w:rsid w:val="005B63CC"/>
    <w:rsid w:val="005B6CB3"/>
    <w:rsid w:val="005B7BCC"/>
    <w:rsid w:val="005C0322"/>
    <w:rsid w:val="005C0674"/>
    <w:rsid w:val="005C0A70"/>
    <w:rsid w:val="005C0E77"/>
    <w:rsid w:val="005C1078"/>
    <w:rsid w:val="005C19D3"/>
    <w:rsid w:val="005C2420"/>
    <w:rsid w:val="005C26D9"/>
    <w:rsid w:val="005C2A88"/>
    <w:rsid w:val="005C2EB4"/>
    <w:rsid w:val="005C3FBA"/>
    <w:rsid w:val="005C52AB"/>
    <w:rsid w:val="005C557D"/>
    <w:rsid w:val="005C5B65"/>
    <w:rsid w:val="005C6545"/>
    <w:rsid w:val="005C6C6C"/>
    <w:rsid w:val="005C70B8"/>
    <w:rsid w:val="005C7544"/>
    <w:rsid w:val="005D032D"/>
    <w:rsid w:val="005D0554"/>
    <w:rsid w:val="005D12F4"/>
    <w:rsid w:val="005D143D"/>
    <w:rsid w:val="005D1774"/>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19CE"/>
    <w:rsid w:val="005E22D6"/>
    <w:rsid w:val="005E2480"/>
    <w:rsid w:val="005E292B"/>
    <w:rsid w:val="005E2DFE"/>
    <w:rsid w:val="005E3122"/>
    <w:rsid w:val="005E3734"/>
    <w:rsid w:val="005E39F2"/>
    <w:rsid w:val="005E3E87"/>
    <w:rsid w:val="005E4882"/>
    <w:rsid w:val="005E48B3"/>
    <w:rsid w:val="005E527B"/>
    <w:rsid w:val="005E587E"/>
    <w:rsid w:val="005E63BE"/>
    <w:rsid w:val="005E68AC"/>
    <w:rsid w:val="005E753E"/>
    <w:rsid w:val="005F0519"/>
    <w:rsid w:val="005F074F"/>
    <w:rsid w:val="005F0BCE"/>
    <w:rsid w:val="005F0D81"/>
    <w:rsid w:val="005F1455"/>
    <w:rsid w:val="005F1979"/>
    <w:rsid w:val="005F1F58"/>
    <w:rsid w:val="005F203B"/>
    <w:rsid w:val="005F2C24"/>
    <w:rsid w:val="005F317A"/>
    <w:rsid w:val="005F328A"/>
    <w:rsid w:val="005F3BC4"/>
    <w:rsid w:val="005F41F2"/>
    <w:rsid w:val="005F44A9"/>
    <w:rsid w:val="005F47A4"/>
    <w:rsid w:val="005F4CCB"/>
    <w:rsid w:val="005F4CF7"/>
    <w:rsid w:val="005F55B3"/>
    <w:rsid w:val="005F5A9B"/>
    <w:rsid w:val="005F5B21"/>
    <w:rsid w:val="005F5E17"/>
    <w:rsid w:val="005F694A"/>
    <w:rsid w:val="005F6F1C"/>
    <w:rsid w:val="005F79A2"/>
    <w:rsid w:val="005F7EB7"/>
    <w:rsid w:val="006003FB"/>
    <w:rsid w:val="00600BA9"/>
    <w:rsid w:val="0060112E"/>
    <w:rsid w:val="00601A7F"/>
    <w:rsid w:val="00601BCC"/>
    <w:rsid w:val="00601F24"/>
    <w:rsid w:val="006036A8"/>
    <w:rsid w:val="00603F6A"/>
    <w:rsid w:val="006045A4"/>
    <w:rsid w:val="006045F0"/>
    <w:rsid w:val="00604E5F"/>
    <w:rsid w:val="00605B75"/>
    <w:rsid w:val="00605BEC"/>
    <w:rsid w:val="00605CBD"/>
    <w:rsid w:val="00605E32"/>
    <w:rsid w:val="0060650E"/>
    <w:rsid w:val="00606859"/>
    <w:rsid w:val="006068AF"/>
    <w:rsid w:val="00606ACE"/>
    <w:rsid w:val="0060722D"/>
    <w:rsid w:val="00607323"/>
    <w:rsid w:val="00607618"/>
    <w:rsid w:val="006103DF"/>
    <w:rsid w:val="006106F5"/>
    <w:rsid w:val="006107D8"/>
    <w:rsid w:val="00610CD1"/>
    <w:rsid w:val="00610D7D"/>
    <w:rsid w:val="00610E57"/>
    <w:rsid w:val="006121A0"/>
    <w:rsid w:val="00612F51"/>
    <w:rsid w:val="00613133"/>
    <w:rsid w:val="00613407"/>
    <w:rsid w:val="0061347A"/>
    <w:rsid w:val="006139C3"/>
    <w:rsid w:val="006143F1"/>
    <w:rsid w:val="006149A8"/>
    <w:rsid w:val="006152A3"/>
    <w:rsid w:val="00615B84"/>
    <w:rsid w:val="0061625D"/>
    <w:rsid w:val="006177FD"/>
    <w:rsid w:val="0061781B"/>
    <w:rsid w:val="00620734"/>
    <w:rsid w:val="006207DA"/>
    <w:rsid w:val="00620BC2"/>
    <w:rsid w:val="00620FD3"/>
    <w:rsid w:val="0062126C"/>
    <w:rsid w:val="00621A94"/>
    <w:rsid w:val="00621F07"/>
    <w:rsid w:val="006220E6"/>
    <w:rsid w:val="006228FF"/>
    <w:rsid w:val="00622A7F"/>
    <w:rsid w:val="00622DA0"/>
    <w:rsid w:val="00623A93"/>
    <w:rsid w:val="00623E24"/>
    <w:rsid w:val="00624443"/>
    <w:rsid w:val="006245F0"/>
    <w:rsid w:val="00624D51"/>
    <w:rsid w:val="0062570B"/>
    <w:rsid w:val="006263C8"/>
    <w:rsid w:val="006265DC"/>
    <w:rsid w:val="006267A4"/>
    <w:rsid w:val="006269AC"/>
    <w:rsid w:val="00626ADF"/>
    <w:rsid w:val="006300A6"/>
    <w:rsid w:val="006305A1"/>
    <w:rsid w:val="006309B8"/>
    <w:rsid w:val="00630A12"/>
    <w:rsid w:val="00630A83"/>
    <w:rsid w:val="00631171"/>
    <w:rsid w:val="00631454"/>
    <w:rsid w:val="00631B69"/>
    <w:rsid w:val="00631BB2"/>
    <w:rsid w:val="00631F88"/>
    <w:rsid w:val="006329EB"/>
    <w:rsid w:val="0063304D"/>
    <w:rsid w:val="00633584"/>
    <w:rsid w:val="00634481"/>
    <w:rsid w:val="006346F5"/>
    <w:rsid w:val="00634C35"/>
    <w:rsid w:val="006352EE"/>
    <w:rsid w:val="006353F8"/>
    <w:rsid w:val="00636A4F"/>
    <w:rsid w:val="00636AFF"/>
    <w:rsid w:val="00637940"/>
    <w:rsid w:val="00637977"/>
    <w:rsid w:val="00637BF6"/>
    <w:rsid w:val="006403BC"/>
    <w:rsid w:val="00640AB1"/>
    <w:rsid w:val="00640B5F"/>
    <w:rsid w:val="00640E3A"/>
    <w:rsid w:val="00641A39"/>
    <w:rsid w:val="006429D4"/>
    <w:rsid w:val="00642E7C"/>
    <w:rsid w:val="00642FB4"/>
    <w:rsid w:val="006437DC"/>
    <w:rsid w:val="0064467F"/>
    <w:rsid w:val="00644F01"/>
    <w:rsid w:val="00645939"/>
    <w:rsid w:val="00646343"/>
    <w:rsid w:val="006464B4"/>
    <w:rsid w:val="00646599"/>
    <w:rsid w:val="00646EA4"/>
    <w:rsid w:val="00647C65"/>
    <w:rsid w:val="006508DD"/>
    <w:rsid w:val="00650AEA"/>
    <w:rsid w:val="00650BEC"/>
    <w:rsid w:val="00650E00"/>
    <w:rsid w:val="00652298"/>
    <w:rsid w:val="00653493"/>
    <w:rsid w:val="0065418D"/>
    <w:rsid w:val="00654324"/>
    <w:rsid w:val="00654372"/>
    <w:rsid w:val="0065672A"/>
    <w:rsid w:val="006571CA"/>
    <w:rsid w:val="00657352"/>
    <w:rsid w:val="00657936"/>
    <w:rsid w:val="00660CB7"/>
    <w:rsid w:val="006610EF"/>
    <w:rsid w:val="0066176E"/>
    <w:rsid w:val="006617EC"/>
    <w:rsid w:val="006618D9"/>
    <w:rsid w:val="00661B66"/>
    <w:rsid w:val="00661FB9"/>
    <w:rsid w:val="00662284"/>
    <w:rsid w:val="0066249E"/>
    <w:rsid w:val="006636A3"/>
    <w:rsid w:val="006643A6"/>
    <w:rsid w:val="00664835"/>
    <w:rsid w:val="00664A8E"/>
    <w:rsid w:val="00664ABF"/>
    <w:rsid w:val="00664F96"/>
    <w:rsid w:val="006653AF"/>
    <w:rsid w:val="00666585"/>
    <w:rsid w:val="006665FF"/>
    <w:rsid w:val="00666B35"/>
    <w:rsid w:val="00666CDA"/>
    <w:rsid w:val="00666E36"/>
    <w:rsid w:val="00667EF4"/>
    <w:rsid w:val="006701E1"/>
    <w:rsid w:val="00670AEE"/>
    <w:rsid w:val="00670CF2"/>
    <w:rsid w:val="00670E8D"/>
    <w:rsid w:val="00671C61"/>
    <w:rsid w:val="00672584"/>
    <w:rsid w:val="00672C6A"/>
    <w:rsid w:val="0067347B"/>
    <w:rsid w:val="006737CC"/>
    <w:rsid w:val="006743CA"/>
    <w:rsid w:val="00674F23"/>
    <w:rsid w:val="00675649"/>
    <w:rsid w:val="00675757"/>
    <w:rsid w:val="00675773"/>
    <w:rsid w:val="00675972"/>
    <w:rsid w:val="00675DC4"/>
    <w:rsid w:val="00676714"/>
    <w:rsid w:val="00676796"/>
    <w:rsid w:val="00677152"/>
    <w:rsid w:val="00680162"/>
    <w:rsid w:val="006801CC"/>
    <w:rsid w:val="0068102B"/>
    <w:rsid w:val="00681165"/>
    <w:rsid w:val="006814DE"/>
    <w:rsid w:val="00681E0A"/>
    <w:rsid w:val="0068271E"/>
    <w:rsid w:val="00682B28"/>
    <w:rsid w:val="00683CDC"/>
    <w:rsid w:val="00684223"/>
    <w:rsid w:val="0068432B"/>
    <w:rsid w:val="00684623"/>
    <w:rsid w:val="00684DE3"/>
    <w:rsid w:val="00684FCD"/>
    <w:rsid w:val="0068548D"/>
    <w:rsid w:val="0068564B"/>
    <w:rsid w:val="006862BF"/>
    <w:rsid w:val="006864D9"/>
    <w:rsid w:val="00686F36"/>
    <w:rsid w:val="00687798"/>
    <w:rsid w:val="006877B8"/>
    <w:rsid w:val="00687E0C"/>
    <w:rsid w:val="00687E70"/>
    <w:rsid w:val="006900B7"/>
    <w:rsid w:val="00690831"/>
    <w:rsid w:val="00690AF4"/>
    <w:rsid w:val="00690D95"/>
    <w:rsid w:val="00692458"/>
    <w:rsid w:val="006931AE"/>
    <w:rsid w:val="00693698"/>
    <w:rsid w:val="006936EC"/>
    <w:rsid w:val="0069371F"/>
    <w:rsid w:val="00693992"/>
    <w:rsid w:val="00693C56"/>
    <w:rsid w:val="00694307"/>
    <w:rsid w:val="006946CD"/>
    <w:rsid w:val="00694930"/>
    <w:rsid w:val="00694BA7"/>
    <w:rsid w:val="00694D38"/>
    <w:rsid w:val="0069535C"/>
    <w:rsid w:val="00695517"/>
    <w:rsid w:val="0069622F"/>
    <w:rsid w:val="006965FC"/>
    <w:rsid w:val="006975F2"/>
    <w:rsid w:val="006975FE"/>
    <w:rsid w:val="006A028E"/>
    <w:rsid w:val="006A03C5"/>
    <w:rsid w:val="006A0806"/>
    <w:rsid w:val="006A0A7F"/>
    <w:rsid w:val="006A0E0F"/>
    <w:rsid w:val="006A11F3"/>
    <w:rsid w:val="006A1706"/>
    <w:rsid w:val="006A19BD"/>
    <w:rsid w:val="006A1DB8"/>
    <w:rsid w:val="006A1F54"/>
    <w:rsid w:val="006A2119"/>
    <w:rsid w:val="006A22DC"/>
    <w:rsid w:val="006A2AA9"/>
    <w:rsid w:val="006A2ABC"/>
    <w:rsid w:val="006A33D7"/>
    <w:rsid w:val="006A3A6B"/>
    <w:rsid w:val="006A454B"/>
    <w:rsid w:val="006A463C"/>
    <w:rsid w:val="006A4BD9"/>
    <w:rsid w:val="006A4C17"/>
    <w:rsid w:val="006A4FBF"/>
    <w:rsid w:val="006A4FEA"/>
    <w:rsid w:val="006A57CF"/>
    <w:rsid w:val="006A5CE1"/>
    <w:rsid w:val="006A5F6E"/>
    <w:rsid w:val="006A61F7"/>
    <w:rsid w:val="006A6BA3"/>
    <w:rsid w:val="006A6BCE"/>
    <w:rsid w:val="006A6D64"/>
    <w:rsid w:val="006A6F2F"/>
    <w:rsid w:val="006A7469"/>
    <w:rsid w:val="006A770A"/>
    <w:rsid w:val="006B060E"/>
    <w:rsid w:val="006B075D"/>
    <w:rsid w:val="006B0D98"/>
    <w:rsid w:val="006B1DAD"/>
    <w:rsid w:val="006B2370"/>
    <w:rsid w:val="006B2D16"/>
    <w:rsid w:val="006B3312"/>
    <w:rsid w:val="006B3408"/>
    <w:rsid w:val="006B3633"/>
    <w:rsid w:val="006B3ACD"/>
    <w:rsid w:val="006B3B9D"/>
    <w:rsid w:val="006B3BE8"/>
    <w:rsid w:val="006B40AD"/>
    <w:rsid w:val="006B4213"/>
    <w:rsid w:val="006B4519"/>
    <w:rsid w:val="006B4BA9"/>
    <w:rsid w:val="006B52E1"/>
    <w:rsid w:val="006B5AFE"/>
    <w:rsid w:val="006B60F4"/>
    <w:rsid w:val="006B6A0D"/>
    <w:rsid w:val="006B6C31"/>
    <w:rsid w:val="006B6ECD"/>
    <w:rsid w:val="006B798A"/>
    <w:rsid w:val="006B7F95"/>
    <w:rsid w:val="006C08A3"/>
    <w:rsid w:val="006C0976"/>
    <w:rsid w:val="006C0C3B"/>
    <w:rsid w:val="006C1A3A"/>
    <w:rsid w:val="006C209A"/>
    <w:rsid w:val="006C22B3"/>
    <w:rsid w:val="006C3246"/>
    <w:rsid w:val="006C32D5"/>
    <w:rsid w:val="006C3356"/>
    <w:rsid w:val="006C3604"/>
    <w:rsid w:val="006C3811"/>
    <w:rsid w:val="006C3F39"/>
    <w:rsid w:val="006C427D"/>
    <w:rsid w:val="006C4A6F"/>
    <w:rsid w:val="006C4D77"/>
    <w:rsid w:val="006C5052"/>
    <w:rsid w:val="006C534A"/>
    <w:rsid w:val="006C58EE"/>
    <w:rsid w:val="006C5C6B"/>
    <w:rsid w:val="006C5D6E"/>
    <w:rsid w:val="006C6D8D"/>
    <w:rsid w:val="006C73B7"/>
    <w:rsid w:val="006C7A88"/>
    <w:rsid w:val="006C7C5F"/>
    <w:rsid w:val="006C7CD7"/>
    <w:rsid w:val="006D0127"/>
    <w:rsid w:val="006D0BA9"/>
    <w:rsid w:val="006D110A"/>
    <w:rsid w:val="006D14AB"/>
    <w:rsid w:val="006D1931"/>
    <w:rsid w:val="006D1A1B"/>
    <w:rsid w:val="006D1BE0"/>
    <w:rsid w:val="006D2016"/>
    <w:rsid w:val="006D2C1C"/>
    <w:rsid w:val="006D2C39"/>
    <w:rsid w:val="006D3091"/>
    <w:rsid w:val="006D3DD3"/>
    <w:rsid w:val="006D3EC6"/>
    <w:rsid w:val="006D4147"/>
    <w:rsid w:val="006D5462"/>
    <w:rsid w:val="006D5AE1"/>
    <w:rsid w:val="006D78D8"/>
    <w:rsid w:val="006D7C4F"/>
    <w:rsid w:val="006E0B5F"/>
    <w:rsid w:val="006E105C"/>
    <w:rsid w:val="006E1AAE"/>
    <w:rsid w:val="006E22C4"/>
    <w:rsid w:val="006E2E2C"/>
    <w:rsid w:val="006E30E9"/>
    <w:rsid w:val="006E32BF"/>
    <w:rsid w:val="006E33E9"/>
    <w:rsid w:val="006E393B"/>
    <w:rsid w:val="006E3B93"/>
    <w:rsid w:val="006E3C4B"/>
    <w:rsid w:val="006E3CB9"/>
    <w:rsid w:val="006E3E3D"/>
    <w:rsid w:val="006E4A0E"/>
    <w:rsid w:val="006E60D1"/>
    <w:rsid w:val="006E63F8"/>
    <w:rsid w:val="006E6861"/>
    <w:rsid w:val="006E6A52"/>
    <w:rsid w:val="006E7273"/>
    <w:rsid w:val="006E76AC"/>
    <w:rsid w:val="006E76E6"/>
    <w:rsid w:val="006E7AD2"/>
    <w:rsid w:val="006F0DD3"/>
    <w:rsid w:val="006F0F07"/>
    <w:rsid w:val="006F1DA9"/>
    <w:rsid w:val="006F41CA"/>
    <w:rsid w:val="006F4578"/>
    <w:rsid w:val="006F4A25"/>
    <w:rsid w:val="006F4CF6"/>
    <w:rsid w:val="006F4D75"/>
    <w:rsid w:val="006F4EC1"/>
    <w:rsid w:val="006F5F78"/>
    <w:rsid w:val="006F6085"/>
    <w:rsid w:val="006F60DA"/>
    <w:rsid w:val="006F619E"/>
    <w:rsid w:val="006F6806"/>
    <w:rsid w:val="006F6BBE"/>
    <w:rsid w:val="006F6E8C"/>
    <w:rsid w:val="006F7965"/>
    <w:rsid w:val="006F7A1F"/>
    <w:rsid w:val="006F7A38"/>
    <w:rsid w:val="006F7A81"/>
    <w:rsid w:val="007002D3"/>
    <w:rsid w:val="007004F0"/>
    <w:rsid w:val="00701101"/>
    <w:rsid w:val="007016C4"/>
    <w:rsid w:val="00701DE3"/>
    <w:rsid w:val="0070212B"/>
    <w:rsid w:val="00702438"/>
    <w:rsid w:val="00702583"/>
    <w:rsid w:val="0070276B"/>
    <w:rsid w:val="0070278B"/>
    <w:rsid w:val="007027E5"/>
    <w:rsid w:val="00703026"/>
    <w:rsid w:val="007030D0"/>
    <w:rsid w:val="00703EB2"/>
    <w:rsid w:val="00703F9D"/>
    <w:rsid w:val="00704052"/>
    <w:rsid w:val="00704836"/>
    <w:rsid w:val="00704D18"/>
    <w:rsid w:val="00704E08"/>
    <w:rsid w:val="007071DD"/>
    <w:rsid w:val="0070736A"/>
    <w:rsid w:val="00707416"/>
    <w:rsid w:val="007075CE"/>
    <w:rsid w:val="00707FA6"/>
    <w:rsid w:val="007101CF"/>
    <w:rsid w:val="00710465"/>
    <w:rsid w:val="00711655"/>
    <w:rsid w:val="0071186D"/>
    <w:rsid w:val="00711A17"/>
    <w:rsid w:val="00712390"/>
    <w:rsid w:val="0071273E"/>
    <w:rsid w:val="00712FB0"/>
    <w:rsid w:val="00714AD4"/>
    <w:rsid w:val="00714EDA"/>
    <w:rsid w:val="00715190"/>
    <w:rsid w:val="007152B9"/>
    <w:rsid w:val="00715BF6"/>
    <w:rsid w:val="00715F00"/>
    <w:rsid w:val="00716BD2"/>
    <w:rsid w:val="00716EA7"/>
    <w:rsid w:val="00717716"/>
    <w:rsid w:val="007178E1"/>
    <w:rsid w:val="00717A0D"/>
    <w:rsid w:val="007200F2"/>
    <w:rsid w:val="007205CC"/>
    <w:rsid w:val="00720819"/>
    <w:rsid w:val="00720EDB"/>
    <w:rsid w:val="00721537"/>
    <w:rsid w:val="007225B3"/>
    <w:rsid w:val="00722B0D"/>
    <w:rsid w:val="007231E1"/>
    <w:rsid w:val="00723328"/>
    <w:rsid w:val="0072381D"/>
    <w:rsid w:val="00723994"/>
    <w:rsid w:val="00723B96"/>
    <w:rsid w:val="00723EC0"/>
    <w:rsid w:val="00723F57"/>
    <w:rsid w:val="0072416C"/>
    <w:rsid w:val="00724414"/>
    <w:rsid w:val="0072505B"/>
    <w:rsid w:val="007258B9"/>
    <w:rsid w:val="0072672B"/>
    <w:rsid w:val="007267A7"/>
    <w:rsid w:val="00727D1A"/>
    <w:rsid w:val="00727F56"/>
    <w:rsid w:val="00727F6A"/>
    <w:rsid w:val="00730266"/>
    <w:rsid w:val="00730662"/>
    <w:rsid w:val="00730731"/>
    <w:rsid w:val="00730872"/>
    <w:rsid w:val="00730A04"/>
    <w:rsid w:val="00730EC0"/>
    <w:rsid w:val="007312F3"/>
    <w:rsid w:val="0073133F"/>
    <w:rsid w:val="00731563"/>
    <w:rsid w:val="00731893"/>
    <w:rsid w:val="00731A2D"/>
    <w:rsid w:val="00731F22"/>
    <w:rsid w:val="00732329"/>
    <w:rsid w:val="0073252B"/>
    <w:rsid w:val="00733132"/>
    <w:rsid w:val="007334CD"/>
    <w:rsid w:val="00733536"/>
    <w:rsid w:val="007338FE"/>
    <w:rsid w:val="00733D77"/>
    <w:rsid w:val="0073529B"/>
    <w:rsid w:val="00735617"/>
    <w:rsid w:val="00735B10"/>
    <w:rsid w:val="00735DC8"/>
    <w:rsid w:val="00736617"/>
    <w:rsid w:val="0073686D"/>
    <w:rsid w:val="007370DA"/>
    <w:rsid w:val="00737205"/>
    <w:rsid w:val="0073799D"/>
    <w:rsid w:val="00737B3A"/>
    <w:rsid w:val="00740459"/>
    <w:rsid w:val="0074050E"/>
    <w:rsid w:val="00740CB1"/>
    <w:rsid w:val="00740F5D"/>
    <w:rsid w:val="00741198"/>
    <w:rsid w:val="00741231"/>
    <w:rsid w:val="00741B95"/>
    <w:rsid w:val="00741DD2"/>
    <w:rsid w:val="00741E0B"/>
    <w:rsid w:val="00742830"/>
    <w:rsid w:val="00742C1E"/>
    <w:rsid w:val="00742FEF"/>
    <w:rsid w:val="0074351A"/>
    <w:rsid w:val="007439FF"/>
    <w:rsid w:val="007442C3"/>
    <w:rsid w:val="00744646"/>
    <w:rsid w:val="007446E8"/>
    <w:rsid w:val="00744E68"/>
    <w:rsid w:val="0074510E"/>
    <w:rsid w:val="007452F5"/>
    <w:rsid w:val="007455A1"/>
    <w:rsid w:val="00746130"/>
    <w:rsid w:val="007467CE"/>
    <w:rsid w:val="007467F7"/>
    <w:rsid w:val="0074688F"/>
    <w:rsid w:val="007472BA"/>
    <w:rsid w:val="00747CC5"/>
    <w:rsid w:val="00747DA8"/>
    <w:rsid w:val="007503FA"/>
    <w:rsid w:val="0075093A"/>
    <w:rsid w:val="00750AE2"/>
    <w:rsid w:val="00750D40"/>
    <w:rsid w:val="0075128D"/>
    <w:rsid w:val="0075287D"/>
    <w:rsid w:val="00755604"/>
    <w:rsid w:val="0075619E"/>
    <w:rsid w:val="007566F4"/>
    <w:rsid w:val="00756B0D"/>
    <w:rsid w:val="00756CD2"/>
    <w:rsid w:val="00756EBD"/>
    <w:rsid w:val="0075706E"/>
    <w:rsid w:val="00757E54"/>
    <w:rsid w:val="0076016F"/>
    <w:rsid w:val="0076036F"/>
    <w:rsid w:val="0076095A"/>
    <w:rsid w:val="00760E19"/>
    <w:rsid w:val="0076136D"/>
    <w:rsid w:val="007616FB"/>
    <w:rsid w:val="00761A23"/>
    <w:rsid w:val="00762008"/>
    <w:rsid w:val="007630FB"/>
    <w:rsid w:val="007632AF"/>
    <w:rsid w:val="00763741"/>
    <w:rsid w:val="007638DC"/>
    <w:rsid w:val="00763A13"/>
    <w:rsid w:val="00764388"/>
    <w:rsid w:val="00764938"/>
    <w:rsid w:val="00764DC4"/>
    <w:rsid w:val="00764E9E"/>
    <w:rsid w:val="007652C4"/>
    <w:rsid w:val="00765441"/>
    <w:rsid w:val="00766237"/>
    <w:rsid w:val="00766322"/>
    <w:rsid w:val="00766D85"/>
    <w:rsid w:val="00766F02"/>
    <w:rsid w:val="007700EA"/>
    <w:rsid w:val="00770865"/>
    <w:rsid w:val="0077089D"/>
    <w:rsid w:val="00770C80"/>
    <w:rsid w:val="00770FC1"/>
    <w:rsid w:val="007710BC"/>
    <w:rsid w:val="007713CB"/>
    <w:rsid w:val="007718B9"/>
    <w:rsid w:val="007725A7"/>
    <w:rsid w:val="0077282D"/>
    <w:rsid w:val="00772A8B"/>
    <w:rsid w:val="00772E85"/>
    <w:rsid w:val="00773461"/>
    <w:rsid w:val="007734FC"/>
    <w:rsid w:val="00773684"/>
    <w:rsid w:val="0077470D"/>
    <w:rsid w:val="0077474E"/>
    <w:rsid w:val="00774A9B"/>
    <w:rsid w:val="0077519A"/>
    <w:rsid w:val="007751EE"/>
    <w:rsid w:val="007760AD"/>
    <w:rsid w:val="007763AC"/>
    <w:rsid w:val="00776B28"/>
    <w:rsid w:val="00777594"/>
    <w:rsid w:val="00777981"/>
    <w:rsid w:val="00777A57"/>
    <w:rsid w:val="00777B30"/>
    <w:rsid w:val="00777C85"/>
    <w:rsid w:val="0078012F"/>
    <w:rsid w:val="007801C7"/>
    <w:rsid w:val="00780818"/>
    <w:rsid w:val="0078082E"/>
    <w:rsid w:val="007817C9"/>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C54"/>
    <w:rsid w:val="00791ADF"/>
    <w:rsid w:val="00791B6F"/>
    <w:rsid w:val="0079255B"/>
    <w:rsid w:val="0079308E"/>
    <w:rsid w:val="007934FA"/>
    <w:rsid w:val="00793618"/>
    <w:rsid w:val="007938CF"/>
    <w:rsid w:val="0079395D"/>
    <w:rsid w:val="00793D9A"/>
    <w:rsid w:val="007941E3"/>
    <w:rsid w:val="007948E1"/>
    <w:rsid w:val="00794BE2"/>
    <w:rsid w:val="00794C54"/>
    <w:rsid w:val="00795158"/>
    <w:rsid w:val="0079542B"/>
    <w:rsid w:val="00795971"/>
    <w:rsid w:val="00796A96"/>
    <w:rsid w:val="00796F09"/>
    <w:rsid w:val="0079705E"/>
    <w:rsid w:val="00797B39"/>
    <w:rsid w:val="007A0700"/>
    <w:rsid w:val="007A09AD"/>
    <w:rsid w:val="007A0ED8"/>
    <w:rsid w:val="007A1F73"/>
    <w:rsid w:val="007A1F9C"/>
    <w:rsid w:val="007A38CD"/>
    <w:rsid w:val="007A478C"/>
    <w:rsid w:val="007A5AB5"/>
    <w:rsid w:val="007A5B7E"/>
    <w:rsid w:val="007A5E18"/>
    <w:rsid w:val="007A6B52"/>
    <w:rsid w:val="007B058B"/>
    <w:rsid w:val="007B0ABF"/>
    <w:rsid w:val="007B0E9F"/>
    <w:rsid w:val="007B0FF1"/>
    <w:rsid w:val="007B111A"/>
    <w:rsid w:val="007B17FD"/>
    <w:rsid w:val="007B1DAB"/>
    <w:rsid w:val="007B1FDE"/>
    <w:rsid w:val="007B2335"/>
    <w:rsid w:val="007B2740"/>
    <w:rsid w:val="007B414B"/>
    <w:rsid w:val="007B42A7"/>
    <w:rsid w:val="007B4D16"/>
    <w:rsid w:val="007B5230"/>
    <w:rsid w:val="007B5A58"/>
    <w:rsid w:val="007B5BFA"/>
    <w:rsid w:val="007B66D3"/>
    <w:rsid w:val="007B6A67"/>
    <w:rsid w:val="007B6E9A"/>
    <w:rsid w:val="007B790B"/>
    <w:rsid w:val="007B7962"/>
    <w:rsid w:val="007C054B"/>
    <w:rsid w:val="007C0653"/>
    <w:rsid w:val="007C164A"/>
    <w:rsid w:val="007C1A01"/>
    <w:rsid w:val="007C2467"/>
    <w:rsid w:val="007C3683"/>
    <w:rsid w:val="007C3844"/>
    <w:rsid w:val="007C4D6F"/>
    <w:rsid w:val="007C56D9"/>
    <w:rsid w:val="007C6218"/>
    <w:rsid w:val="007C6B27"/>
    <w:rsid w:val="007C6DB7"/>
    <w:rsid w:val="007C7411"/>
    <w:rsid w:val="007C784A"/>
    <w:rsid w:val="007D010A"/>
    <w:rsid w:val="007D056D"/>
    <w:rsid w:val="007D134D"/>
    <w:rsid w:val="007D17B5"/>
    <w:rsid w:val="007D1862"/>
    <w:rsid w:val="007D1A2D"/>
    <w:rsid w:val="007D2049"/>
    <w:rsid w:val="007D26B2"/>
    <w:rsid w:val="007D28B9"/>
    <w:rsid w:val="007D28D7"/>
    <w:rsid w:val="007D2A84"/>
    <w:rsid w:val="007D2FEC"/>
    <w:rsid w:val="007D30F3"/>
    <w:rsid w:val="007D332D"/>
    <w:rsid w:val="007D3771"/>
    <w:rsid w:val="007D3A2A"/>
    <w:rsid w:val="007D3A7A"/>
    <w:rsid w:val="007D3FEA"/>
    <w:rsid w:val="007D4D85"/>
    <w:rsid w:val="007D5CF1"/>
    <w:rsid w:val="007D5D7F"/>
    <w:rsid w:val="007D6D71"/>
    <w:rsid w:val="007D6E52"/>
    <w:rsid w:val="007D7369"/>
    <w:rsid w:val="007D7CFE"/>
    <w:rsid w:val="007D7E2D"/>
    <w:rsid w:val="007E0424"/>
    <w:rsid w:val="007E137D"/>
    <w:rsid w:val="007E1A06"/>
    <w:rsid w:val="007E1C96"/>
    <w:rsid w:val="007E20E1"/>
    <w:rsid w:val="007E27C8"/>
    <w:rsid w:val="007E31A5"/>
    <w:rsid w:val="007E3601"/>
    <w:rsid w:val="007E3BD4"/>
    <w:rsid w:val="007E4056"/>
    <w:rsid w:val="007E48FB"/>
    <w:rsid w:val="007E4E60"/>
    <w:rsid w:val="007E5194"/>
    <w:rsid w:val="007E586A"/>
    <w:rsid w:val="007E60EB"/>
    <w:rsid w:val="007E6743"/>
    <w:rsid w:val="007E6798"/>
    <w:rsid w:val="007E67BD"/>
    <w:rsid w:val="007E687B"/>
    <w:rsid w:val="007E6E87"/>
    <w:rsid w:val="007E7641"/>
    <w:rsid w:val="007E771F"/>
    <w:rsid w:val="007E7913"/>
    <w:rsid w:val="007E7C62"/>
    <w:rsid w:val="007E7CA2"/>
    <w:rsid w:val="007F000A"/>
    <w:rsid w:val="007F1790"/>
    <w:rsid w:val="007F259A"/>
    <w:rsid w:val="007F30D4"/>
    <w:rsid w:val="007F3540"/>
    <w:rsid w:val="007F37F9"/>
    <w:rsid w:val="007F400D"/>
    <w:rsid w:val="007F449E"/>
    <w:rsid w:val="007F4698"/>
    <w:rsid w:val="007F5637"/>
    <w:rsid w:val="007F6070"/>
    <w:rsid w:val="007F78C9"/>
    <w:rsid w:val="0080092C"/>
    <w:rsid w:val="00801C4F"/>
    <w:rsid w:val="00802595"/>
    <w:rsid w:val="00802A07"/>
    <w:rsid w:val="00802AEE"/>
    <w:rsid w:val="008031FD"/>
    <w:rsid w:val="008032A5"/>
    <w:rsid w:val="00803917"/>
    <w:rsid w:val="00803E7B"/>
    <w:rsid w:val="00803ECD"/>
    <w:rsid w:val="008041C1"/>
    <w:rsid w:val="0080434C"/>
    <w:rsid w:val="0080456F"/>
    <w:rsid w:val="008047AA"/>
    <w:rsid w:val="00804820"/>
    <w:rsid w:val="008052AC"/>
    <w:rsid w:val="00805368"/>
    <w:rsid w:val="00805789"/>
    <w:rsid w:val="00806013"/>
    <w:rsid w:val="0080601D"/>
    <w:rsid w:val="00806DC2"/>
    <w:rsid w:val="00807596"/>
    <w:rsid w:val="00807AB0"/>
    <w:rsid w:val="00807B8C"/>
    <w:rsid w:val="0081055A"/>
    <w:rsid w:val="00810E79"/>
    <w:rsid w:val="00811078"/>
    <w:rsid w:val="008114D9"/>
    <w:rsid w:val="00811CC5"/>
    <w:rsid w:val="00811D0A"/>
    <w:rsid w:val="00811E9F"/>
    <w:rsid w:val="0081252D"/>
    <w:rsid w:val="008126D7"/>
    <w:rsid w:val="00812A64"/>
    <w:rsid w:val="00812DE3"/>
    <w:rsid w:val="00813344"/>
    <w:rsid w:val="008137E6"/>
    <w:rsid w:val="008137F1"/>
    <w:rsid w:val="0081430D"/>
    <w:rsid w:val="008143A5"/>
    <w:rsid w:val="00814656"/>
    <w:rsid w:val="00814A86"/>
    <w:rsid w:val="00814C59"/>
    <w:rsid w:val="00816536"/>
    <w:rsid w:val="00816A4C"/>
    <w:rsid w:val="008173FA"/>
    <w:rsid w:val="00817526"/>
    <w:rsid w:val="008175C8"/>
    <w:rsid w:val="008179B6"/>
    <w:rsid w:val="00817B08"/>
    <w:rsid w:val="00817B19"/>
    <w:rsid w:val="00817D4D"/>
    <w:rsid w:val="0082007D"/>
    <w:rsid w:val="00820397"/>
    <w:rsid w:val="008203E0"/>
    <w:rsid w:val="00820880"/>
    <w:rsid w:val="0082091B"/>
    <w:rsid w:val="00821589"/>
    <w:rsid w:val="00823764"/>
    <w:rsid w:val="00823E78"/>
    <w:rsid w:val="008246FD"/>
    <w:rsid w:val="00824ABB"/>
    <w:rsid w:val="00824B64"/>
    <w:rsid w:val="008255AD"/>
    <w:rsid w:val="0082622B"/>
    <w:rsid w:val="008269DF"/>
    <w:rsid w:val="0082701A"/>
    <w:rsid w:val="00827886"/>
    <w:rsid w:val="00827DA4"/>
    <w:rsid w:val="008300E2"/>
    <w:rsid w:val="008301FE"/>
    <w:rsid w:val="00830D00"/>
    <w:rsid w:val="008311B9"/>
    <w:rsid w:val="008317CE"/>
    <w:rsid w:val="00831AF5"/>
    <w:rsid w:val="00831DF0"/>
    <w:rsid w:val="008321C6"/>
    <w:rsid w:val="0083273C"/>
    <w:rsid w:val="00832DAE"/>
    <w:rsid w:val="0083343E"/>
    <w:rsid w:val="008334C1"/>
    <w:rsid w:val="008338CF"/>
    <w:rsid w:val="00833D28"/>
    <w:rsid w:val="00833F07"/>
    <w:rsid w:val="008344A3"/>
    <w:rsid w:val="00834C93"/>
    <w:rsid w:val="00834DF9"/>
    <w:rsid w:val="008355B7"/>
    <w:rsid w:val="00835907"/>
    <w:rsid w:val="008368A1"/>
    <w:rsid w:val="00836A31"/>
    <w:rsid w:val="00836F03"/>
    <w:rsid w:val="00837286"/>
    <w:rsid w:val="008372EE"/>
    <w:rsid w:val="00837864"/>
    <w:rsid w:val="00840018"/>
    <w:rsid w:val="008406CA"/>
    <w:rsid w:val="0084074C"/>
    <w:rsid w:val="0084075D"/>
    <w:rsid w:val="00840CE9"/>
    <w:rsid w:val="00840FB0"/>
    <w:rsid w:val="00841F8D"/>
    <w:rsid w:val="00842004"/>
    <w:rsid w:val="0084207D"/>
    <w:rsid w:val="008420B1"/>
    <w:rsid w:val="008426D1"/>
    <w:rsid w:val="00842921"/>
    <w:rsid w:val="00842956"/>
    <w:rsid w:val="00842D68"/>
    <w:rsid w:val="00842F3B"/>
    <w:rsid w:val="0084351D"/>
    <w:rsid w:val="0084388D"/>
    <w:rsid w:val="00843EB8"/>
    <w:rsid w:val="008442A9"/>
    <w:rsid w:val="00844CB9"/>
    <w:rsid w:val="00844E04"/>
    <w:rsid w:val="00844E96"/>
    <w:rsid w:val="00845319"/>
    <w:rsid w:val="00845471"/>
    <w:rsid w:val="008459A5"/>
    <w:rsid w:val="00846247"/>
    <w:rsid w:val="00846450"/>
    <w:rsid w:val="00846833"/>
    <w:rsid w:val="00846D59"/>
    <w:rsid w:val="008474C1"/>
    <w:rsid w:val="00847720"/>
    <w:rsid w:val="00847EC3"/>
    <w:rsid w:val="008509DA"/>
    <w:rsid w:val="00850AE7"/>
    <w:rsid w:val="00850FCF"/>
    <w:rsid w:val="00851EF2"/>
    <w:rsid w:val="008526D3"/>
    <w:rsid w:val="00852BC6"/>
    <w:rsid w:val="00852E5C"/>
    <w:rsid w:val="0085326C"/>
    <w:rsid w:val="0085327D"/>
    <w:rsid w:val="00853756"/>
    <w:rsid w:val="00853C77"/>
    <w:rsid w:val="00853D95"/>
    <w:rsid w:val="00855057"/>
    <w:rsid w:val="00855108"/>
    <w:rsid w:val="008551C3"/>
    <w:rsid w:val="0085560D"/>
    <w:rsid w:val="0085575B"/>
    <w:rsid w:val="00855ADA"/>
    <w:rsid w:val="00855B28"/>
    <w:rsid w:val="0085631D"/>
    <w:rsid w:val="008566C3"/>
    <w:rsid w:val="0085699D"/>
    <w:rsid w:val="008576F3"/>
    <w:rsid w:val="00860971"/>
    <w:rsid w:val="008617A1"/>
    <w:rsid w:val="00861B19"/>
    <w:rsid w:val="00861F11"/>
    <w:rsid w:val="0086287B"/>
    <w:rsid w:val="008629C6"/>
    <w:rsid w:val="00862BE8"/>
    <w:rsid w:val="00862DDA"/>
    <w:rsid w:val="00863526"/>
    <w:rsid w:val="00863A12"/>
    <w:rsid w:val="008640E0"/>
    <w:rsid w:val="00864F90"/>
    <w:rsid w:val="00865371"/>
    <w:rsid w:val="00865D62"/>
    <w:rsid w:val="00865FB2"/>
    <w:rsid w:val="008660A7"/>
    <w:rsid w:val="0086685C"/>
    <w:rsid w:val="00866A56"/>
    <w:rsid w:val="00866DF9"/>
    <w:rsid w:val="008677D7"/>
    <w:rsid w:val="00867D37"/>
    <w:rsid w:val="00867DF1"/>
    <w:rsid w:val="00867F6E"/>
    <w:rsid w:val="00867FEE"/>
    <w:rsid w:val="008702C1"/>
    <w:rsid w:val="00870541"/>
    <w:rsid w:val="0087158D"/>
    <w:rsid w:val="00871934"/>
    <w:rsid w:val="00871A52"/>
    <w:rsid w:val="00872051"/>
    <w:rsid w:val="008721CB"/>
    <w:rsid w:val="008722D9"/>
    <w:rsid w:val="00872586"/>
    <w:rsid w:val="008726E0"/>
    <w:rsid w:val="00872E99"/>
    <w:rsid w:val="008733C0"/>
    <w:rsid w:val="008742B5"/>
    <w:rsid w:val="008744F5"/>
    <w:rsid w:val="0087507F"/>
    <w:rsid w:val="008750EE"/>
    <w:rsid w:val="00875177"/>
    <w:rsid w:val="008754AD"/>
    <w:rsid w:val="008756B2"/>
    <w:rsid w:val="00875978"/>
    <w:rsid w:val="00875F83"/>
    <w:rsid w:val="00876097"/>
    <w:rsid w:val="008761A2"/>
    <w:rsid w:val="00876EFC"/>
    <w:rsid w:val="008774A1"/>
    <w:rsid w:val="00877DA5"/>
    <w:rsid w:val="00877F77"/>
    <w:rsid w:val="00880DAD"/>
    <w:rsid w:val="00881979"/>
    <w:rsid w:val="00881E83"/>
    <w:rsid w:val="00882A15"/>
    <w:rsid w:val="00882DED"/>
    <w:rsid w:val="00882F13"/>
    <w:rsid w:val="008833E7"/>
    <w:rsid w:val="0088390B"/>
    <w:rsid w:val="008843C3"/>
    <w:rsid w:val="00885525"/>
    <w:rsid w:val="0088608B"/>
    <w:rsid w:val="00886452"/>
    <w:rsid w:val="00886468"/>
    <w:rsid w:val="008868AB"/>
    <w:rsid w:val="00886CCC"/>
    <w:rsid w:val="00886E85"/>
    <w:rsid w:val="00887136"/>
    <w:rsid w:val="00887542"/>
    <w:rsid w:val="00887867"/>
    <w:rsid w:val="00890429"/>
    <w:rsid w:val="00890D6B"/>
    <w:rsid w:val="0089116C"/>
    <w:rsid w:val="008912F4"/>
    <w:rsid w:val="0089154A"/>
    <w:rsid w:val="00891A5C"/>
    <w:rsid w:val="00892023"/>
    <w:rsid w:val="00892A6A"/>
    <w:rsid w:val="00892BA3"/>
    <w:rsid w:val="00892C12"/>
    <w:rsid w:val="008937B0"/>
    <w:rsid w:val="00893A5E"/>
    <w:rsid w:val="00893D06"/>
    <w:rsid w:val="00893F7B"/>
    <w:rsid w:val="00894612"/>
    <w:rsid w:val="008962E0"/>
    <w:rsid w:val="00896C71"/>
    <w:rsid w:val="0089705C"/>
    <w:rsid w:val="00897A8A"/>
    <w:rsid w:val="00897C67"/>
    <w:rsid w:val="008A068B"/>
    <w:rsid w:val="008A0C48"/>
    <w:rsid w:val="008A0D2D"/>
    <w:rsid w:val="008A0D5D"/>
    <w:rsid w:val="008A1049"/>
    <w:rsid w:val="008A15FE"/>
    <w:rsid w:val="008A1D4E"/>
    <w:rsid w:val="008A2604"/>
    <w:rsid w:val="008A27EE"/>
    <w:rsid w:val="008A2831"/>
    <w:rsid w:val="008A38DE"/>
    <w:rsid w:val="008A4378"/>
    <w:rsid w:val="008A473B"/>
    <w:rsid w:val="008A5572"/>
    <w:rsid w:val="008A5712"/>
    <w:rsid w:val="008A5CDE"/>
    <w:rsid w:val="008A64B6"/>
    <w:rsid w:val="008A6B9A"/>
    <w:rsid w:val="008A6F9C"/>
    <w:rsid w:val="008A7182"/>
    <w:rsid w:val="008A7663"/>
    <w:rsid w:val="008A7750"/>
    <w:rsid w:val="008B0E4F"/>
    <w:rsid w:val="008B104B"/>
    <w:rsid w:val="008B2065"/>
    <w:rsid w:val="008B306D"/>
    <w:rsid w:val="008B3691"/>
    <w:rsid w:val="008B3C99"/>
    <w:rsid w:val="008B443C"/>
    <w:rsid w:val="008B46AD"/>
    <w:rsid w:val="008B46E5"/>
    <w:rsid w:val="008B4DD4"/>
    <w:rsid w:val="008B5229"/>
    <w:rsid w:val="008B577E"/>
    <w:rsid w:val="008B5C90"/>
    <w:rsid w:val="008B5E62"/>
    <w:rsid w:val="008B6430"/>
    <w:rsid w:val="008B6642"/>
    <w:rsid w:val="008B66F3"/>
    <w:rsid w:val="008B67CD"/>
    <w:rsid w:val="008B6D24"/>
    <w:rsid w:val="008B75DB"/>
    <w:rsid w:val="008B78D8"/>
    <w:rsid w:val="008B7F10"/>
    <w:rsid w:val="008C00D6"/>
    <w:rsid w:val="008C20E7"/>
    <w:rsid w:val="008C25DD"/>
    <w:rsid w:val="008C25EE"/>
    <w:rsid w:val="008C282B"/>
    <w:rsid w:val="008C298F"/>
    <w:rsid w:val="008C2A27"/>
    <w:rsid w:val="008C2E20"/>
    <w:rsid w:val="008C3534"/>
    <w:rsid w:val="008C36E5"/>
    <w:rsid w:val="008C40FE"/>
    <w:rsid w:val="008C4138"/>
    <w:rsid w:val="008C47C1"/>
    <w:rsid w:val="008C48E9"/>
    <w:rsid w:val="008C4B1C"/>
    <w:rsid w:val="008C4B52"/>
    <w:rsid w:val="008C53B5"/>
    <w:rsid w:val="008C5414"/>
    <w:rsid w:val="008C5C5C"/>
    <w:rsid w:val="008C5FB7"/>
    <w:rsid w:val="008C66F6"/>
    <w:rsid w:val="008C6D35"/>
    <w:rsid w:val="008C7D0B"/>
    <w:rsid w:val="008D0061"/>
    <w:rsid w:val="008D0E9B"/>
    <w:rsid w:val="008D1052"/>
    <w:rsid w:val="008D1074"/>
    <w:rsid w:val="008D12EC"/>
    <w:rsid w:val="008D13BF"/>
    <w:rsid w:val="008D1ECA"/>
    <w:rsid w:val="008D2123"/>
    <w:rsid w:val="008D2C2B"/>
    <w:rsid w:val="008D3789"/>
    <w:rsid w:val="008D37DB"/>
    <w:rsid w:val="008D3BCD"/>
    <w:rsid w:val="008D3F94"/>
    <w:rsid w:val="008D44F3"/>
    <w:rsid w:val="008D4992"/>
    <w:rsid w:val="008D4A2E"/>
    <w:rsid w:val="008D553B"/>
    <w:rsid w:val="008D5AE0"/>
    <w:rsid w:val="008D60A2"/>
    <w:rsid w:val="008D6EF2"/>
    <w:rsid w:val="008D73DA"/>
    <w:rsid w:val="008D7FD3"/>
    <w:rsid w:val="008E0491"/>
    <w:rsid w:val="008E08B3"/>
    <w:rsid w:val="008E0B4E"/>
    <w:rsid w:val="008E21DC"/>
    <w:rsid w:val="008E256E"/>
    <w:rsid w:val="008E26B9"/>
    <w:rsid w:val="008E2868"/>
    <w:rsid w:val="008E287A"/>
    <w:rsid w:val="008E3212"/>
    <w:rsid w:val="008E485D"/>
    <w:rsid w:val="008E4BD6"/>
    <w:rsid w:val="008E51A7"/>
    <w:rsid w:val="008E52FE"/>
    <w:rsid w:val="008E56AE"/>
    <w:rsid w:val="008E69FE"/>
    <w:rsid w:val="008E6CC6"/>
    <w:rsid w:val="008E6F92"/>
    <w:rsid w:val="008E7001"/>
    <w:rsid w:val="008F0375"/>
    <w:rsid w:val="008F0907"/>
    <w:rsid w:val="008F0E14"/>
    <w:rsid w:val="008F0FFC"/>
    <w:rsid w:val="008F2219"/>
    <w:rsid w:val="008F27C6"/>
    <w:rsid w:val="008F2F03"/>
    <w:rsid w:val="008F303A"/>
    <w:rsid w:val="008F333A"/>
    <w:rsid w:val="008F37CF"/>
    <w:rsid w:val="008F40E7"/>
    <w:rsid w:val="008F48C0"/>
    <w:rsid w:val="008F50FC"/>
    <w:rsid w:val="008F5569"/>
    <w:rsid w:val="008F5669"/>
    <w:rsid w:val="008F57BA"/>
    <w:rsid w:val="008F5A13"/>
    <w:rsid w:val="008F6978"/>
    <w:rsid w:val="008F6EA6"/>
    <w:rsid w:val="008F7303"/>
    <w:rsid w:val="0090008F"/>
    <w:rsid w:val="009001E3"/>
    <w:rsid w:val="00900C66"/>
    <w:rsid w:val="00901E75"/>
    <w:rsid w:val="00901FBB"/>
    <w:rsid w:val="00902045"/>
    <w:rsid w:val="00902DB4"/>
    <w:rsid w:val="00902FC7"/>
    <w:rsid w:val="0090376A"/>
    <w:rsid w:val="00903927"/>
    <w:rsid w:val="00904493"/>
    <w:rsid w:val="00905552"/>
    <w:rsid w:val="009058C5"/>
    <w:rsid w:val="00905B40"/>
    <w:rsid w:val="00905C56"/>
    <w:rsid w:val="00905FC9"/>
    <w:rsid w:val="0090646F"/>
    <w:rsid w:val="0090695E"/>
    <w:rsid w:val="00906CA1"/>
    <w:rsid w:val="00907870"/>
    <w:rsid w:val="00907B04"/>
    <w:rsid w:val="00907D1A"/>
    <w:rsid w:val="00907E85"/>
    <w:rsid w:val="009112F9"/>
    <w:rsid w:val="0091195A"/>
    <w:rsid w:val="00911F76"/>
    <w:rsid w:val="00912013"/>
    <w:rsid w:val="00912741"/>
    <w:rsid w:val="009129E4"/>
    <w:rsid w:val="0091312C"/>
    <w:rsid w:val="009137EB"/>
    <w:rsid w:val="00913AB3"/>
    <w:rsid w:val="00913CD1"/>
    <w:rsid w:val="00913D02"/>
    <w:rsid w:val="00914DD4"/>
    <w:rsid w:val="00915248"/>
    <w:rsid w:val="0091656D"/>
    <w:rsid w:val="009174D7"/>
    <w:rsid w:val="00920020"/>
    <w:rsid w:val="00920315"/>
    <w:rsid w:val="00920394"/>
    <w:rsid w:val="0092167E"/>
    <w:rsid w:val="0092279D"/>
    <w:rsid w:val="00923781"/>
    <w:rsid w:val="00923EDA"/>
    <w:rsid w:val="0092489D"/>
    <w:rsid w:val="00924CF2"/>
    <w:rsid w:val="00924E5E"/>
    <w:rsid w:val="00924F4F"/>
    <w:rsid w:val="00925FD6"/>
    <w:rsid w:val="00925FDE"/>
    <w:rsid w:val="009261D3"/>
    <w:rsid w:val="009266B7"/>
    <w:rsid w:val="00927A91"/>
    <w:rsid w:val="009315C0"/>
    <w:rsid w:val="00932721"/>
    <w:rsid w:val="00933152"/>
    <w:rsid w:val="00933494"/>
    <w:rsid w:val="00933CEF"/>
    <w:rsid w:val="0093435C"/>
    <w:rsid w:val="009345B8"/>
    <w:rsid w:val="0093474E"/>
    <w:rsid w:val="00934BFA"/>
    <w:rsid w:val="0093617A"/>
    <w:rsid w:val="009365E9"/>
    <w:rsid w:val="009373C5"/>
    <w:rsid w:val="00937BD0"/>
    <w:rsid w:val="00937E28"/>
    <w:rsid w:val="00937FC2"/>
    <w:rsid w:val="0094001B"/>
    <w:rsid w:val="00940138"/>
    <w:rsid w:val="009408D7"/>
    <w:rsid w:val="009409B9"/>
    <w:rsid w:val="009409C0"/>
    <w:rsid w:val="009409C3"/>
    <w:rsid w:val="00941932"/>
    <w:rsid w:val="00941EDB"/>
    <w:rsid w:val="009422B8"/>
    <w:rsid w:val="009428A3"/>
    <w:rsid w:val="00942955"/>
    <w:rsid w:val="0094311C"/>
    <w:rsid w:val="00944161"/>
    <w:rsid w:val="0094438B"/>
    <w:rsid w:val="0094486F"/>
    <w:rsid w:val="009457AA"/>
    <w:rsid w:val="00945B70"/>
    <w:rsid w:val="00945BA2"/>
    <w:rsid w:val="00945D55"/>
    <w:rsid w:val="00946183"/>
    <w:rsid w:val="009468AD"/>
    <w:rsid w:val="00946C6A"/>
    <w:rsid w:val="00947162"/>
    <w:rsid w:val="00947616"/>
    <w:rsid w:val="009476ED"/>
    <w:rsid w:val="009478E6"/>
    <w:rsid w:val="009502FF"/>
    <w:rsid w:val="00950636"/>
    <w:rsid w:val="00951627"/>
    <w:rsid w:val="009517FE"/>
    <w:rsid w:val="00951A84"/>
    <w:rsid w:val="009522F3"/>
    <w:rsid w:val="0095291C"/>
    <w:rsid w:val="00952AC1"/>
    <w:rsid w:val="00952AE8"/>
    <w:rsid w:val="00952B53"/>
    <w:rsid w:val="00952CB5"/>
    <w:rsid w:val="00952D0A"/>
    <w:rsid w:val="009530EA"/>
    <w:rsid w:val="009533AC"/>
    <w:rsid w:val="00953858"/>
    <w:rsid w:val="0095457B"/>
    <w:rsid w:val="00954722"/>
    <w:rsid w:val="009554ED"/>
    <w:rsid w:val="00955E47"/>
    <w:rsid w:val="00956302"/>
    <w:rsid w:val="009568CB"/>
    <w:rsid w:val="00956BE7"/>
    <w:rsid w:val="0095704D"/>
    <w:rsid w:val="009572E9"/>
    <w:rsid w:val="0095740A"/>
    <w:rsid w:val="009575B1"/>
    <w:rsid w:val="009604AA"/>
    <w:rsid w:val="009605A0"/>
    <w:rsid w:val="00961D68"/>
    <w:rsid w:val="00962451"/>
    <w:rsid w:val="009632A9"/>
    <w:rsid w:val="009634A0"/>
    <w:rsid w:val="00963DDD"/>
    <w:rsid w:val="00963FEE"/>
    <w:rsid w:val="009641E0"/>
    <w:rsid w:val="00964D63"/>
    <w:rsid w:val="0096562C"/>
    <w:rsid w:val="00965F46"/>
    <w:rsid w:val="00965F56"/>
    <w:rsid w:val="009660B0"/>
    <w:rsid w:val="00966285"/>
    <w:rsid w:val="00966297"/>
    <w:rsid w:val="009664CC"/>
    <w:rsid w:val="00967046"/>
    <w:rsid w:val="009677B6"/>
    <w:rsid w:val="009679B3"/>
    <w:rsid w:val="00967B5B"/>
    <w:rsid w:val="009701A1"/>
    <w:rsid w:val="00970CC1"/>
    <w:rsid w:val="0097166A"/>
    <w:rsid w:val="009722C4"/>
    <w:rsid w:val="00972525"/>
    <w:rsid w:val="009727CE"/>
    <w:rsid w:val="00972B6A"/>
    <w:rsid w:val="009738FE"/>
    <w:rsid w:val="0097421F"/>
    <w:rsid w:val="0097437F"/>
    <w:rsid w:val="009750D4"/>
    <w:rsid w:val="009761CE"/>
    <w:rsid w:val="00976283"/>
    <w:rsid w:val="00976B1E"/>
    <w:rsid w:val="0097778D"/>
    <w:rsid w:val="00980A28"/>
    <w:rsid w:val="00980B1F"/>
    <w:rsid w:val="00981410"/>
    <w:rsid w:val="00981AB3"/>
    <w:rsid w:val="00982215"/>
    <w:rsid w:val="00982787"/>
    <w:rsid w:val="00982A82"/>
    <w:rsid w:val="00982EEC"/>
    <w:rsid w:val="00983144"/>
    <w:rsid w:val="00983587"/>
    <w:rsid w:val="00983991"/>
    <w:rsid w:val="00984A0E"/>
    <w:rsid w:val="00985397"/>
    <w:rsid w:val="009856A0"/>
    <w:rsid w:val="00985E1E"/>
    <w:rsid w:val="0098697B"/>
    <w:rsid w:val="00986A3B"/>
    <w:rsid w:val="00986CDE"/>
    <w:rsid w:val="009873B1"/>
    <w:rsid w:val="00987593"/>
    <w:rsid w:val="0098770B"/>
    <w:rsid w:val="00987997"/>
    <w:rsid w:val="009879B2"/>
    <w:rsid w:val="0099021F"/>
    <w:rsid w:val="00990833"/>
    <w:rsid w:val="009910A4"/>
    <w:rsid w:val="0099121D"/>
    <w:rsid w:val="00991821"/>
    <w:rsid w:val="009922AC"/>
    <w:rsid w:val="00993433"/>
    <w:rsid w:val="00993CE6"/>
    <w:rsid w:val="00993F80"/>
    <w:rsid w:val="00994309"/>
    <w:rsid w:val="009943CA"/>
    <w:rsid w:val="009944C0"/>
    <w:rsid w:val="0099481C"/>
    <w:rsid w:val="009949C4"/>
    <w:rsid w:val="00995BA7"/>
    <w:rsid w:val="00996B72"/>
    <w:rsid w:val="00996BC1"/>
    <w:rsid w:val="0099733A"/>
    <w:rsid w:val="00997448"/>
    <w:rsid w:val="00997EA6"/>
    <w:rsid w:val="00997FB1"/>
    <w:rsid w:val="009A03B2"/>
    <w:rsid w:val="009A0AAC"/>
    <w:rsid w:val="009A115B"/>
    <w:rsid w:val="009A12E6"/>
    <w:rsid w:val="009A19B4"/>
    <w:rsid w:val="009A1E35"/>
    <w:rsid w:val="009A2AF5"/>
    <w:rsid w:val="009A2C48"/>
    <w:rsid w:val="009A3CDC"/>
    <w:rsid w:val="009A4023"/>
    <w:rsid w:val="009A5698"/>
    <w:rsid w:val="009A5818"/>
    <w:rsid w:val="009A5F9A"/>
    <w:rsid w:val="009A6227"/>
    <w:rsid w:val="009A67A7"/>
    <w:rsid w:val="009A7270"/>
    <w:rsid w:val="009A7341"/>
    <w:rsid w:val="009A7B62"/>
    <w:rsid w:val="009B047E"/>
    <w:rsid w:val="009B088C"/>
    <w:rsid w:val="009B0BD7"/>
    <w:rsid w:val="009B1C0E"/>
    <w:rsid w:val="009B1D73"/>
    <w:rsid w:val="009B1E6D"/>
    <w:rsid w:val="009B23D7"/>
    <w:rsid w:val="009B278F"/>
    <w:rsid w:val="009B2F96"/>
    <w:rsid w:val="009B3704"/>
    <w:rsid w:val="009B4580"/>
    <w:rsid w:val="009B503C"/>
    <w:rsid w:val="009B5557"/>
    <w:rsid w:val="009B5998"/>
    <w:rsid w:val="009B59BA"/>
    <w:rsid w:val="009B59F8"/>
    <w:rsid w:val="009B65A0"/>
    <w:rsid w:val="009B682B"/>
    <w:rsid w:val="009B7039"/>
    <w:rsid w:val="009B7361"/>
    <w:rsid w:val="009B74BB"/>
    <w:rsid w:val="009C003D"/>
    <w:rsid w:val="009C075C"/>
    <w:rsid w:val="009C195A"/>
    <w:rsid w:val="009C247E"/>
    <w:rsid w:val="009C27D3"/>
    <w:rsid w:val="009C2AC3"/>
    <w:rsid w:val="009C2FF0"/>
    <w:rsid w:val="009C338C"/>
    <w:rsid w:val="009C3928"/>
    <w:rsid w:val="009C3EE1"/>
    <w:rsid w:val="009C46C9"/>
    <w:rsid w:val="009C47F3"/>
    <w:rsid w:val="009C4EAF"/>
    <w:rsid w:val="009C52BF"/>
    <w:rsid w:val="009C5A9E"/>
    <w:rsid w:val="009C5C48"/>
    <w:rsid w:val="009C5E8F"/>
    <w:rsid w:val="009C6D0F"/>
    <w:rsid w:val="009C6E24"/>
    <w:rsid w:val="009C6EBE"/>
    <w:rsid w:val="009C7479"/>
    <w:rsid w:val="009C7519"/>
    <w:rsid w:val="009C7697"/>
    <w:rsid w:val="009C7BF0"/>
    <w:rsid w:val="009C7E63"/>
    <w:rsid w:val="009D0219"/>
    <w:rsid w:val="009D034B"/>
    <w:rsid w:val="009D0499"/>
    <w:rsid w:val="009D074C"/>
    <w:rsid w:val="009D0F85"/>
    <w:rsid w:val="009D124C"/>
    <w:rsid w:val="009D14FE"/>
    <w:rsid w:val="009D1DEC"/>
    <w:rsid w:val="009D23FE"/>
    <w:rsid w:val="009D2F9D"/>
    <w:rsid w:val="009D3115"/>
    <w:rsid w:val="009D321A"/>
    <w:rsid w:val="009D3953"/>
    <w:rsid w:val="009D3FA1"/>
    <w:rsid w:val="009D43C7"/>
    <w:rsid w:val="009D459C"/>
    <w:rsid w:val="009D5227"/>
    <w:rsid w:val="009D52C0"/>
    <w:rsid w:val="009D5306"/>
    <w:rsid w:val="009D560E"/>
    <w:rsid w:val="009D5B87"/>
    <w:rsid w:val="009D6140"/>
    <w:rsid w:val="009D684F"/>
    <w:rsid w:val="009D6AD2"/>
    <w:rsid w:val="009D6EC5"/>
    <w:rsid w:val="009D76D1"/>
    <w:rsid w:val="009E0289"/>
    <w:rsid w:val="009E07B6"/>
    <w:rsid w:val="009E0AA3"/>
    <w:rsid w:val="009E0E70"/>
    <w:rsid w:val="009E11A4"/>
    <w:rsid w:val="009E1605"/>
    <w:rsid w:val="009E166B"/>
    <w:rsid w:val="009E1979"/>
    <w:rsid w:val="009E1A87"/>
    <w:rsid w:val="009E303F"/>
    <w:rsid w:val="009E3320"/>
    <w:rsid w:val="009E3646"/>
    <w:rsid w:val="009E3C9E"/>
    <w:rsid w:val="009E472D"/>
    <w:rsid w:val="009E4BA6"/>
    <w:rsid w:val="009E5140"/>
    <w:rsid w:val="009E603A"/>
    <w:rsid w:val="009E704B"/>
    <w:rsid w:val="009E7451"/>
    <w:rsid w:val="009E77AB"/>
    <w:rsid w:val="009E7C11"/>
    <w:rsid w:val="009E7DDD"/>
    <w:rsid w:val="009F00DA"/>
    <w:rsid w:val="009F069B"/>
    <w:rsid w:val="009F0727"/>
    <w:rsid w:val="009F1555"/>
    <w:rsid w:val="009F15FB"/>
    <w:rsid w:val="009F18F7"/>
    <w:rsid w:val="009F19B9"/>
    <w:rsid w:val="009F1D12"/>
    <w:rsid w:val="009F25A8"/>
    <w:rsid w:val="009F28A4"/>
    <w:rsid w:val="009F2945"/>
    <w:rsid w:val="009F2C0E"/>
    <w:rsid w:val="009F2D93"/>
    <w:rsid w:val="009F3248"/>
    <w:rsid w:val="009F3261"/>
    <w:rsid w:val="009F3436"/>
    <w:rsid w:val="009F3856"/>
    <w:rsid w:val="009F3C85"/>
    <w:rsid w:val="009F3CC1"/>
    <w:rsid w:val="009F3E24"/>
    <w:rsid w:val="009F47FE"/>
    <w:rsid w:val="009F49FA"/>
    <w:rsid w:val="009F51F0"/>
    <w:rsid w:val="009F524B"/>
    <w:rsid w:val="009F58C8"/>
    <w:rsid w:val="009F6130"/>
    <w:rsid w:val="009F6A3F"/>
    <w:rsid w:val="009F6EA6"/>
    <w:rsid w:val="009F6F1C"/>
    <w:rsid w:val="009F7259"/>
    <w:rsid w:val="009F7E08"/>
    <w:rsid w:val="009F7F6B"/>
    <w:rsid w:val="00A00D69"/>
    <w:rsid w:val="00A00E8D"/>
    <w:rsid w:val="00A015B8"/>
    <w:rsid w:val="00A01A0F"/>
    <w:rsid w:val="00A031AF"/>
    <w:rsid w:val="00A0352D"/>
    <w:rsid w:val="00A03EEF"/>
    <w:rsid w:val="00A03FF2"/>
    <w:rsid w:val="00A0496D"/>
    <w:rsid w:val="00A04C99"/>
    <w:rsid w:val="00A04D9F"/>
    <w:rsid w:val="00A052DC"/>
    <w:rsid w:val="00A063A0"/>
    <w:rsid w:val="00A06731"/>
    <w:rsid w:val="00A06EBB"/>
    <w:rsid w:val="00A06F8B"/>
    <w:rsid w:val="00A106F8"/>
    <w:rsid w:val="00A1083A"/>
    <w:rsid w:val="00A10B08"/>
    <w:rsid w:val="00A117BA"/>
    <w:rsid w:val="00A11BD8"/>
    <w:rsid w:val="00A11D93"/>
    <w:rsid w:val="00A11EC2"/>
    <w:rsid w:val="00A12432"/>
    <w:rsid w:val="00A126B7"/>
    <w:rsid w:val="00A12A2F"/>
    <w:rsid w:val="00A13017"/>
    <w:rsid w:val="00A134D5"/>
    <w:rsid w:val="00A1375C"/>
    <w:rsid w:val="00A137BF"/>
    <w:rsid w:val="00A13AAA"/>
    <w:rsid w:val="00A13FE0"/>
    <w:rsid w:val="00A14B32"/>
    <w:rsid w:val="00A1522F"/>
    <w:rsid w:val="00A15673"/>
    <w:rsid w:val="00A17A2C"/>
    <w:rsid w:val="00A17E42"/>
    <w:rsid w:val="00A20477"/>
    <w:rsid w:val="00A20DF1"/>
    <w:rsid w:val="00A20F20"/>
    <w:rsid w:val="00A21814"/>
    <w:rsid w:val="00A2256E"/>
    <w:rsid w:val="00A22BEA"/>
    <w:rsid w:val="00A23004"/>
    <w:rsid w:val="00A23CC2"/>
    <w:rsid w:val="00A23E83"/>
    <w:rsid w:val="00A23EAD"/>
    <w:rsid w:val="00A25CDB"/>
    <w:rsid w:val="00A2755A"/>
    <w:rsid w:val="00A27AD8"/>
    <w:rsid w:val="00A3006F"/>
    <w:rsid w:val="00A302AC"/>
    <w:rsid w:val="00A3030B"/>
    <w:rsid w:val="00A30D08"/>
    <w:rsid w:val="00A30F36"/>
    <w:rsid w:val="00A311D6"/>
    <w:rsid w:val="00A3136B"/>
    <w:rsid w:val="00A31599"/>
    <w:rsid w:val="00A31749"/>
    <w:rsid w:val="00A3232B"/>
    <w:rsid w:val="00A32710"/>
    <w:rsid w:val="00A328D9"/>
    <w:rsid w:val="00A329F9"/>
    <w:rsid w:val="00A32FA7"/>
    <w:rsid w:val="00A33254"/>
    <w:rsid w:val="00A33962"/>
    <w:rsid w:val="00A33ED9"/>
    <w:rsid w:val="00A33EDB"/>
    <w:rsid w:val="00A33F7E"/>
    <w:rsid w:val="00A340E9"/>
    <w:rsid w:val="00A342AC"/>
    <w:rsid w:val="00A35620"/>
    <w:rsid w:val="00A36070"/>
    <w:rsid w:val="00A36AF7"/>
    <w:rsid w:val="00A36CBF"/>
    <w:rsid w:val="00A371E5"/>
    <w:rsid w:val="00A376D7"/>
    <w:rsid w:val="00A376EF"/>
    <w:rsid w:val="00A37CF5"/>
    <w:rsid w:val="00A37F3B"/>
    <w:rsid w:val="00A408F6"/>
    <w:rsid w:val="00A409A6"/>
    <w:rsid w:val="00A412BC"/>
    <w:rsid w:val="00A413E4"/>
    <w:rsid w:val="00A41750"/>
    <w:rsid w:val="00A42601"/>
    <w:rsid w:val="00A43921"/>
    <w:rsid w:val="00A43D6A"/>
    <w:rsid w:val="00A43DEB"/>
    <w:rsid w:val="00A44258"/>
    <w:rsid w:val="00A4426A"/>
    <w:rsid w:val="00A44441"/>
    <w:rsid w:val="00A4457E"/>
    <w:rsid w:val="00A447C7"/>
    <w:rsid w:val="00A44C62"/>
    <w:rsid w:val="00A46600"/>
    <w:rsid w:val="00A47877"/>
    <w:rsid w:val="00A47E4A"/>
    <w:rsid w:val="00A501C4"/>
    <w:rsid w:val="00A501EE"/>
    <w:rsid w:val="00A51399"/>
    <w:rsid w:val="00A51498"/>
    <w:rsid w:val="00A51D6F"/>
    <w:rsid w:val="00A51E13"/>
    <w:rsid w:val="00A522AD"/>
    <w:rsid w:val="00A52688"/>
    <w:rsid w:val="00A5496A"/>
    <w:rsid w:val="00A54ABF"/>
    <w:rsid w:val="00A54D78"/>
    <w:rsid w:val="00A5587D"/>
    <w:rsid w:val="00A5657C"/>
    <w:rsid w:val="00A571CC"/>
    <w:rsid w:val="00A6080D"/>
    <w:rsid w:val="00A60F95"/>
    <w:rsid w:val="00A612E5"/>
    <w:rsid w:val="00A61951"/>
    <w:rsid w:val="00A6231A"/>
    <w:rsid w:val="00A624D3"/>
    <w:rsid w:val="00A62600"/>
    <w:rsid w:val="00A62AFA"/>
    <w:rsid w:val="00A62BE7"/>
    <w:rsid w:val="00A62CF1"/>
    <w:rsid w:val="00A63158"/>
    <w:rsid w:val="00A63175"/>
    <w:rsid w:val="00A63908"/>
    <w:rsid w:val="00A645E1"/>
    <w:rsid w:val="00A646B3"/>
    <w:rsid w:val="00A64954"/>
    <w:rsid w:val="00A6496E"/>
    <w:rsid w:val="00A6596C"/>
    <w:rsid w:val="00A67332"/>
    <w:rsid w:val="00A6770C"/>
    <w:rsid w:val="00A67975"/>
    <w:rsid w:val="00A7141B"/>
    <w:rsid w:val="00A715C1"/>
    <w:rsid w:val="00A71A59"/>
    <w:rsid w:val="00A71D0D"/>
    <w:rsid w:val="00A71D9B"/>
    <w:rsid w:val="00A72ABC"/>
    <w:rsid w:val="00A735DA"/>
    <w:rsid w:val="00A73624"/>
    <w:rsid w:val="00A742EB"/>
    <w:rsid w:val="00A74BDB"/>
    <w:rsid w:val="00A74FB0"/>
    <w:rsid w:val="00A75D4D"/>
    <w:rsid w:val="00A765C8"/>
    <w:rsid w:val="00A76A72"/>
    <w:rsid w:val="00A77018"/>
    <w:rsid w:val="00A7730A"/>
    <w:rsid w:val="00A7731C"/>
    <w:rsid w:val="00A77321"/>
    <w:rsid w:val="00A7775A"/>
    <w:rsid w:val="00A77E77"/>
    <w:rsid w:val="00A80172"/>
    <w:rsid w:val="00A80174"/>
    <w:rsid w:val="00A80332"/>
    <w:rsid w:val="00A8092A"/>
    <w:rsid w:val="00A80FF1"/>
    <w:rsid w:val="00A8101D"/>
    <w:rsid w:val="00A811FE"/>
    <w:rsid w:val="00A814F8"/>
    <w:rsid w:val="00A821B7"/>
    <w:rsid w:val="00A82656"/>
    <w:rsid w:val="00A82669"/>
    <w:rsid w:val="00A82DF4"/>
    <w:rsid w:val="00A8357B"/>
    <w:rsid w:val="00A83599"/>
    <w:rsid w:val="00A836B7"/>
    <w:rsid w:val="00A84001"/>
    <w:rsid w:val="00A84004"/>
    <w:rsid w:val="00A84616"/>
    <w:rsid w:val="00A8488A"/>
    <w:rsid w:val="00A84C67"/>
    <w:rsid w:val="00A84C88"/>
    <w:rsid w:val="00A84F27"/>
    <w:rsid w:val="00A85AAE"/>
    <w:rsid w:val="00A85B41"/>
    <w:rsid w:val="00A86134"/>
    <w:rsid w:val="00A865BC"/>
    <w:rsid w:val="00A865CB"/>
    <w:rsid w:val="00A8723F"/>
    <w:rsid w:val="00A879AD"/>
    <w:rsid w:val="00A87FB6"/>
    <w:rsid w:val="00A90105"/>
    <w:rsid w:val="00A90D48"/>
    <w:rsid w:val="00A90D91"/>
    <w:rsid w:val="00A90D93"/>
    <w:rsid w:val="00A90EA6"/>
    <w:rsid w:val="00A9146E"/>
    <w:rsid w:val="00A914EA"/>
    <w:rsid w:val="00A91B3A"/>
    <w:rsid w:val="00A91EA2"/>
    <w:rsid w:val="00A92615"/>
    <w:rsid w:val="00A92AF4"/>
    <w:rsid w:val="00A92C7C"/>
    <w:rsid w:val="00A93610"/>
    <w:rsid w:val="00A944A2"/>
    <w:rsid w:val="00A947EF"/>
    <w:rsid w:val="00A94B65"/>
    <w:rsid w:val="00A9606F"/>
    <w:rsid w:val="00A9645F"/>
    <w:rsid w:val="00A97854"/>
    <w:rsid w:val="00A97BF0"/>
    <w:rsid w:val="00AA015D"/>
    <w:rsid w:val="00AA0BA5"/>
    <w:rsid w:val="00AA0E14"/>
    <w:rsid w:val="00AA10D0"/>
    <w:rsid w:val="00AA128C"/>
    <w:rsid w:val="00AA1456"/>
    <w:rsid w:val="00AA1524"/>
    <w:rsid w:val="00AA16EC"/>
    <w:rsid w:val="00AA24B1"/>
    <w:rsid w:val="00AA2790"/>
    <w:rsid w:val="00AA377A"/>
    <w:rsid w:val="00AA3AC5"/>
    <w:rsid w:val="00AA3EA2"/>
    <w:rsid w:val="00AA409E"/>
    <w:rsid w:val="00AA45B4"/>
    <w:rsid w:val="00AA4BDA"/>
    <w:rsid w:val="00AA4CBF"/>
    <w:rsid w:val="00AA4F28"/>
    <w:rsid w:val="00AA5227"/>
    <w:rsid w:val="00AA5660"/>
    <w:rsid w:val="00AA5724"/>
    <w:rsid w:val="00AA5831"/>
    <w:rsid w:val="00AA5843"/>
    <w:rsid w:val="00AA6569"/>
    <w:rsid w:val="00AA66DA"/>
    <w:rsid w:val="00AA6AEC"/>
    <w:rsid w:val="00AA6D0C"/>
    <w:rsid w:val="00AA710F"/>
    <w:rsid w:val="00AA740A"/>
    <w:rsid w:val="00AA77C0"/>
    <w:rsid w:val="00AA7BE7"/>
    <w:rsid w:val="00AA7C07"/>
    <w:rsid w:val="00AB02BA"/>
    <w:rsid w:val="00AB0B57"/>
    <w:rsid w:val="00AB140A"/>
    <w:rsid w:val="00AB2DBC"/>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F3B"/>
    <w:rsid w:val="00AC04A7"/>
    <w:rsid w:val="00AC07D3"/>
    <w:rsid w:val="00AC1E79"/>
    <w:rsid w:val="00AC20E4"/>
    <w:rsid w:val="00AC21C1"/>
    <w:rsid w:val="00AC3003"/>
    <w:rsid w:val="00AC3177"/>
    <w:rsid w:val="00AC3880"/>
    <w:rsid w:val="00AC3F43"/>
    <w:rsid w:val="00AC505E"/>
    <w:rsid w:val="00AC5BCC"/>
    <w:rsid w:val="00AC5FB5"/>
    <w:rsid w:val="00AC6548"/>
    <w:rsid w:val="00AC684F"/>
    <w:rsid w:val="00AC6B4D"/>
    <w:rsid w:val="00AC7128"/>
    <w:rsid w:val="00AC7D02"/>
    <w:rsid w:val="00AD068E"/>
    <w:rsid w:val="00AD0C2F"/>
    <w:rsid w:val="00AD13ED"/>
    <w:rsid w:val="00AD230E"/>
    <w:rsid w:val="00AD2D0E"/>
    <w:rsid w:val="00AD3722"/>
    <w:rsid w:val="00AD3E7E"/>
    <w:rsid w:val="00AD42AC"/>
    <w:rsid w:val="00AD439F"/>
    <w:rsid w:val="00AD448E"/>
    <w:rsid w:val="00AD48F3"/>
    <w:rsid w:val="00AD5E4E"/>
    <w:rsid w:val="00AD6751"/>
    <w:rsid w:val="00AD67C1"/>
    <w:rsid w:val="00AD6955"/>
    <w:rsid w:val="00AD7527"/>
    <w:rsid w:val="00AD795B"/>
    <w:rsid w:val="00AD7B93"/>
    <w:rsid w:val="00AE0774"/>
    <w:rsid w:val="00AE13F7"/>
    <w:rsid w:val="00AE161A"/>
    <w:rsid w:val="00AE185F"/>
    <w:rsid w:val="00AE18FD"/>
    <w:rsid w:val="00AE1F3F"/>
    <w:rsid w:val="00AE27CD"/>
    <w:rsid w:val="00AE3DB3"/>
    <w:rsid w:val="00AE4978"/>
    <w:rsid w:val="00AE49A8"/>
    <w:rsid w:val="00AE4BD6"/>
    <w:rsid w:val="00AE4D97"/>
    <w:rsid w:val="00AE61F5"/>
    <w:rsid w:val="00AE75DD"/>
    <w:rsid w:val="00AE76EB"/>
    <w:rsid w:val="00AE79C3"/>
    <w:rsid w:val="00AE7B87"/>
    <w:rsid w:val="00AE7E1B"/>
    <w:rsid w:val="00AF1314"/>
    <w:rsid w:val="00AF22F0"/>
    <w:rsid w:val="00AF2344"/>
    <w:rsid w:val="00AF2D07"/>
    <w:rsid w:val="00AF3141"/>
    <w:rsid w:val="00AF370C"/>
    <w:rsid w:val="00AF4CE3"/>
    <w:rsid w:val="00AF5B8F"/>
    <w:rsid w:val="00AF5E66"/>
    <w:rsid w:val="00AF6416"/>
    <w:rsid w:val="00AF677F"/>
    <w:rsid w:val="00AF6C9B"/>
    <w:rsid w:val="00AF6DC2"/>
    <w:rsid w:val="00AF74BD"/>
    <w:rsid w:val="00AF76CF"/>
    <w:rsid w:val="00B00018"/>
    <w:rsid w:val="00B000FF"/>
    <w:rsid w:val="00B004CF"/>
    <w:rsid w:val="00B00979"/>
    <w:rsid w:val="00B01D0E"/>
    <w:rsid w:val="00B01D5C"/>
    <w:rsid w:val="00B0235F"/>
    <w:rsid w:val="00B0262A"/>
    <w:rsid w:val="00B02BFB"/>
    <w:rsid w:val="00B02F44"/>
    <w:rsid w:val="00B0346A"/>
    <w:rsid w:val="00B0461B"/>
    <w:rsid w:val="00B052CC"/>
    <w:rsid w:val="00B05FBA"/>
    <w:rsid w:val="00B060D3"/>
    <w:rsid w:val="00B0613E"/>
    <w:rsid w:val="00B06220"/>
    <w:rsid w:val="00B06FDE"/>
    <w:rsid w:val="00B073E3"/>
    <w:rsid w:val="00B07592"/>
    <w:rsid w:val="00B07614"/>
    <w:rsid w:val="00B07B93"/>
    <w:rsid w:val="00B106DF"/>
    <w:rsid w:val="00B1078C"/>
    <w:rsid w:val="00B10AA1"/>
    <w:rsid w:val="00B10B9F"/>
    <w:rsid w:val="00B10C9B"/>
    <w:rsid w:val="00B11761"/>
    <w:rsid w:val="00B1180D"/>
    <w:rsid w:val="00B1186D"/>
    <w:rsid w:val="00B11C14"/>
    <w:rsid w:val="00B123D3"/>
    <w:rsid w:val="00B1249D"/>
    <w:rsid w:val="00B12546"/>
    <w:rsid w:val="00B12610"/>
    <w:rsid w:val="00B12BF2"/>
    <w:rsid w:val="00B1372B"/>
    <w:rsid w:val="00B13AEE"/>
    <w:rsid w:val="00B150F6"/>
    <w:rsid w:val="00B161B6"/>
    <w:rsid w:val="00B16634"/>
    <w:rsid w:val="00B16BD0"/>
    <w:rsid w:val="00B17B1A"/>
    <w:rsid w:val="00B200AC"/>
    <w:rsid w:val="00B2051F"/>
    <w:rsid w:val="00B209FB"/>
    <w:rsid w:val="00B20B85"/>
    <w:rsid w:val="00B2101A"/>
    <w:rsid w:val="00B2114D"/>
    <w:rsid w:val="00B22488"/>
    <w:rsid w:val="00B22566"/>
    <w:rsid w:val="00B22CA0"/>
    <w:rsid w:val="00B22CFA"/>
    <w:rsid w:val="00B22FF8"/>
    <w:rsid w:val="00B23711"/>
    <w:rsid w:val="00B2393B"/>
    <w:rsid w:val="00B240BA"/>
    <w:rsid w:val="00B24DE9"/>
    <w:rsid w:val="00B2643F"/>
    <w:rsid w:val="00B2742C"/>
    <w:rsid w:val="00B274B7"/>
    <w:rsid w:val="00B275DB"/>
    <w:rsid w:val="00B27881"/>
    <w:rsid w:val="00B278A6"/>
    <w:rsid w:val="00B27B52"/>
    <w:rsid w:val="00B301E8"/>
    <w:rsid w:val="00B307EC"/>
    <w:rsid w:val="00B30B39"/>
    <w:rsid w:val="00B31B72"/>
    <w:rsid w:val="00B31D2E"/>
    <w:rsid w:val="00B32297"/>
    <w:rsid w:val="00B322B3"/>
    <w:rsid w:val="00B32B51"/>
    <w:rsid w:val="00B32D26"/>
    <w:rsid w:val="00B32D37"/>
    <w:rsid w:val="00B33052"/>
    <w:rsid w:val="00B3311C"/>
    <w:rsid w:val="00B33180"/>
    <w:rsid w:val="00B338A6"/>
    <w:rsid w:val="00B33A56"/>
    <w:rsid w:val="00B34D9D"/>
    <w:rsid w:val="00B3578B"/>
    <w:rsid w:val="00B35BDF"/>
    <w:rsid w:val="00B36760"/>
    <w:rsid w:val="00B36AF7"/>
    <w:rsid w:val="00B36C2B"/>
    <w:rsid w:val="00B36E7A"/>
    <w:rsid w:val="00B37945"/>
    <w:rsid w:val="00B37E73"/>
    <w:rsid w:val="00B37FA5"/>
    <w:rsid w:val="00B4048F"/>
    <w:rsid w:val="00B40C4B"/>
    <w:rsid w:val="00B4110E"/>
    <w:rsid w:val="00B41495"/>
    <w:rsid w:val="00B41BB7"/>
    <w:rsid w:val="00B41E68"/>
    <w:rsid w:val="00B420AA"/>
    <w:rsid w:val="00B427A7"/>
    <w:rsid w:val="00B43EA0"/>
    <w:rsid w:val="00B44024"/>
    <w:rsid w:val="00B443E2"/>
    <w:rsid w:val="00B4491D"/>
    <w:rsid w:val="00B44B77"/>
    <w:rsid w:val="00B44E22"/>
    <w:rsid w:val="00B45764"/>
    <w:rsid w:val="00B470F0"/>
    <w:rsid w:val="00B507B9"/>
    <w:rsid w:val="00B51832"/>
    <w:rsid w:val="00B52035"/>
    <w:rsid w:val="00B52191"/>
    <w:rsid w:val="00B52394"/>
    <w:rsid w:val="00B525D0"/>
    <w:rsid w:val="00B526C9"/>
    <w:rsid w:val="00B537E5"/>
    <w:rsid w:val="00B53C83"/>
    <w:rsid w:val="00B53FB5"/>
    <w:rsid w:val="00B54333"/>
    <w:rsid w:val="00B54BF6"/>
    <w:rsid w:val="00B54EB6"/>
    <w:rsid w:val="00B554B1"/>
    <w:rsid w:val="00B55FD3"/>
    <w:rsid w:val="00B568AC"/>
    <w:rsid w:val="00B5708F"/>
    <w:rsid w:val="00B57B41"/>
    <w:rsid w:val="00B603B1"/>
    <w:rsid w:val="00B60A46"/>
    <w:rsid w:val="00B614EF"/>
    <w:rsid w:val="00B6280B"/>
    <w:rsid w:val="00B63813"/>
    <w:rsid w:val="00B63D34"/>
    <w:rsid w:val="00B63E8E"/>
    <w:rsid w:val="00B63F8E"/>
    <w:rsid w:val="00B64337"/>
    <w:rsid w:val="00B647C2"/>
    <w:rsid w:val="00B6503D"/>
    <w:rsid w:val="00B65226"/>
    <w:rsid w:val="00B652E6"/>
    <w:rsid w:val="00B65A31"/>
    <w:rsid w:val="00B6698B"/>
    <w:rsid w:val="00B67645"/>
    <w:rsid w:val="00B700D3"/>
    <w:rsid w:val="00B70260"/>
    <w:rsid w:val="00B708E8"/>
    <w:rsid w:val="00B70C66"/>
    <w:rsid w:val="00B70D50"/>
    <w:rsid w:val="00B70FE7"/>
    <w:rsid w:val="00B71187"/>
    <w:rsid w:val="00B71B24"/>
    <w:rsid w:val="00B721A1"/>
    <w:rsid w:val="00B729FD"/>
    <w:rsid w:val="00B72E91"/>
    <w:rsid w:val="00B73EA6"/>
    <w:rsid w:val="00B74B32"/>
    <w:rsid w:val="00B74F56"/>
    <w:rsid w:val="00B75675"/>
    <w:rsid w:val="00B75751"/>
    <w:rsid w:val="00B7593B"/>
    <w:rsid w:val="00B759C1"/>
    <w:rsid w:val="00B75E4F"/>
    <w:rsid w:val="00B76487"/>
    <w:rsid w:val="00B76F62"/>
    <w:rsid w:val="00B77213"/>
    <w:rsid w:val="00B773F6"/>
    <w:rsid w:val="00B774B5"/>
    <w:rsid w:val="00B81729"/>
    <w:rsid w:val="00B818E3"/>
    <w:rsid w:val="00B82178"/>
    <w:rsid w:val="00B82445"/>
    <w:rsid w:val="00B83E8A"/>
    <w:rsid w:val="00B84526"/>
    <w:rsid w:val="00B84596"/>
    <w:rsid w:val="00B84A64"/>
    <w:rsid w:val="00B84D37"/>
    <w:rsid w:val="00B84FF0"/>
    <w:rsid w:val="00B8547E"/>
    <w:rsid w:val="00B85535"/>
    <w:rsid w:val="00B85938"/>
    <w:rsid w:val="00B86D08"/>
    <w:rsid w:val="00B8725A"/>
    <w:rsid w:val="00B8730A"/>
    <w:rsid w:val="00B8757E"/>
    <w:rsid w:val="00B876C4"/>
    <w:rsid w:val="00B87786"/>
    <w:rsid w:val="00B8780B"/>
    <w:rsid w:val="00B87FC6"/>
    <w:rsid w:val="00B90769"/>
    <w:rsid w:val="00B908C0"/>
    <w:rsid w:val="00B90AA5"/>
    <w:rsid w:val="00B90BDF"/>
    <w:rsid w:val="00B9117B"/>
    <w:rsid w:val="00B913A1"/>
    <w:rsid w:val="00B9194C"/>
    <w:rsid w:val="00B92215"/>
    <w:rsid w:val="00B923D0"/>
    <w:rsid w:val="00B935C6"/>
    <w:rsid w:val="00B93F3D"/>
    <w:rsid w:val="00B94B85"/>
    <w:rsid w:val="00B94D56"/>
    <w:rsid w:val="00B9577E"/>
    <w:rsid w:val="00B96340"/>
    <w:rsid w:val="00B96617"/>
    <w:rsid w:val="00B978BC"/>
    <w:rsid w:val="00B9791F"/>
    <w:rsid w:val="00B97DDF"/>
    <w:rsid w:val="00BA05F6"/>
    <w:rsid w:val="00BA0B73"/>
    <w:rsid w:val="00BA0BF7"/>
    <w:rsid w:val="00BA15C0"/>
    <w:rsid w:val="00BA2130"/>
    <w:rsid w:val="00BA3287"/>
    <w:rsid w:val="00BA34B3"/>
    <w:rsid w:val="00BA42B3"/>
    <w:rsid w:val="00BA4599"/>
    <w:rsid w:val="00BA487A"/>
    <w:rsid w:val="00BA4AF4"/>
    <w:rsid w:val="00BA55E9"/>
    <w:rsid w:val="00BA593C"/>
    <w:rsid w:val="00BA62B1"/>
    <w:rsid w:val="00BA67B3"/>
    <w:rsid w:val="00BA72E2"/>
    <w:rsid w:val="00BA75E6"/>
    <w:rsid w:val="00BA7C49"/>
    <w:rsid w:val="00BA7ED0"/>
    <w:rsid w:val="00BB05B2"/>
    <w:rsid w:val="00BB19AE"/>
    <w:rsid w:val="00BB253D"/>
    <w:rsid w:val="00BB349D"/>
    <w:rsid w:val="00BB46F9"/>
    <w:rsid w:val="00BB4952"/>
    <w:rsid w:val="00BB4985"/>
    <w:rsid w:val="00BB5C2B"/>
    <w:rsid w:val="00BB634D"/>
    <w:rsid w:val="00BB6E81"/>
    <w:rsid w:val="00BB6FF6"/>
    <w:rsid w:val="00BB70B6"/>
    <w:rsid w:val="00BB7A11"/>
    <w:rsid w:val="00BC0C77"/>
    <w:rsid w:val="00BC14DC"/>
    <w:rsid w:val="00BC1552"/>
    <w:rsid w:val="00BC1B42"/>
    <w:rsid w:val="00BC1E5B"/>
    <w:rsid w:val="00BC2E21"/>
    <w:rsid w:val="00BC317B"/>
    <w:rsid w:val="00BC3FC9"/>
    <w:rsid w:val="00BC443A"/>
    <w:rsid w:val="00BC44CB"/>
    <w:rsid w:val="00BC499A"/>
    <w:rsid w:val="00BC4EE4"/>
    <w:rsid w:val="00BC68A7"/>
    <w:rsid w:val="00BC6B86"/>
    <w:rsid w:val="00BC6EDF"/>
    <w:rsid w:val="00BC7329"/>
    <w:rsid w:val="00BC7439"/>
    <w:rsid w:val="00BC7C5B"/>
    <w:rsid w:val="00BC7CBC"/>
    <w:rsid w:val="00BD03C7"/>
    <w:rsid w:val="00BD0ED5"/>
    <w:rsid w:val="00BD2FA3"/>
    <w:rsid w:val="00BD4264"/>
    <w:rsid w:val="00BD4B56"/>
    <w:rsid w:val="00BD5048"/>
    <w:rsid w:val="00BD5998"/>
    <w:rsid w:val="00BD5D66"/>
    <w:rsid w:val="00BD6036"/>
    <w:rsid w:val="00BD6B89"/>
    <w:rsid w:val="00BD71E1"/>
    <w:rsid w:val="00BD7931"/>
    <w:rsid w:val="00BD7A7C"/>
    <w:rsid w:val="00BE030E"/>
    <w:rsid w:val="00BE055A"/>
    <w:rsid w:val="00BE0658"/>
    <w:rsid w:val="00BE0838"/>
    <w:rsid w:val="00BE0DBF"/>
    <w:rsid w:val="00BE2C0F"/>
    <w:rsid w:val="00BE327A"/>
    <w:rsid w:val="00BE3415"/>
    <w:rsid w:val="00BE390E"/>
    <w:rsid w:val="00BE3CB5"/>
    <w:rsid w:val="00BE449F"/>
    <w:rsid w:val="00BE51F5"/>
    <w:rsid w:val="00BE58A2"/>
    <w:rsid w:val="00BE5A82"/>
    <w:rsid w:val="00BE5BA2"/>
    <w:rsid w:val="00BE5D6C"/>
    <w:rsid w:val="00BE5F01"/>
    <w:rsid w:val="00BE63B2"/>
    <w:rsid w:val="00BE6673"/>
    <w:rsid w:val="00BE6692"/>
    <w:rsid w:val="00BE66EB"/>
    <w:rsid w:val="00BE6926"/>
    <w:rsid w:val="00BE6ADC"/>
    <w:rsid w:val="00BE6C9F"/>
    <w:rsid w:val="00BE6DDC"/>
    <w:rsid w:val="00BE6E52"/>
    <w:rsid w:val="00BE7FE1"/>
    <w:rsid w:val="00BF09E5"/>
    <w:rsid w:val="00BF117C"/>
    <w:rsid w:val="00BF19BE"/>
    <w:rsid w:val="00BF1C0D"/>
    <w:rsid w:val="00BF1DDB"/>
    <w:rsid w:val="00BF2C21"/>
    <w:rsid w:val="00BF3803"/>
    <w:rsid w:val="00BF3819"/>
    <w:rsid w:val="00BF3FCA"/>
    <w:rsid w:val="00BF5237"/>
    <w:rsid w:val="00BF531D"/>
    <w:rsid w:val="00BF5BE3"/>
    <w:rsid w:val="00BF601C"/>
    <w:rsid w:val="00BF6230"/>
    <w:rsid w:val="00BF6C1A"/>
    <w:rsid w:val="00BF77DA"/>
    <w:rsid w:val="00BF7869"/>
    <w:rsid w:val="00C00BA0"/>
    <w:rsid w:val="00C00BA4"/>
    <w:rsid w:val="00C018F8"/>
    <w:rsid w:val="00C01A67"/>
    <w:rsid w:val="00C01A9A"/>
    <w:rsid w:val="00C01D2A"/>
    <w:rsid w:val="00C02201"/>
    <w:rsid w:val="00C0281F"/>
    <w:rsid w:val="00C02933"/>
    <w:rsid w:val="00C02A40"/>
    <w:rsid w:val="00C0379E"/>
    <w:rsid w:val="00C03A30"/>
    <w:rsid w:val="00C03A5F"/>
    <w:rsid w:val="00C03E27"/>
    <w:rsid w:val="00C044A7"/>
    <w:rsid w:val="00C0461C"/>
    <w:rsid w:val="00C0548A"/>
    <w:rsid w:val="00C05C98"/>
    <w:rsid w:val="00C06142"/>
    <w:rsid w:val="00C062F9"/>
    <w:rsid w:val="00C063F4"/>
    <w:rsid w:val="00C06E76"/>
    <w:rsid w:val="00C076B5"/>
    <w:rsid w:val="00C07CBB"/>
    <w:rsid w:val="00C07E5E"/>
    <w:rsid w:val="00C100D4"/>
    <w:rsid w:val="00C101CD"/>
    <w:rsid w:val="00C107B8"/>
    <w:rsid w:val="00C10FBF"/>
    <w:rsid w:val="00C1206F"/>
    <w:rsid w:val="00C141D5"/>
    <w:rsid w:val="00C149AE"/>
    <w:rsid w:val="00C14CB5"/>
    <w:rsid w:val="00C15146"/>
    <w:rsid w:val="00C15201"/>
    <w:rsid w:val="00C1547D"/>
    <w:rsid w:val="00C15536"/>
    <w:rsid w:val="00C15C40"/>
    <w:rsid w:val="00C16415"/>
    <w:rsid w:val="00C165EC"/>
    <w:rsid w:val="00C17B74"/>
    <w:rsid w:val="00C17E27"/>
    <w:rsid w:val="00C17EEF"/>
    <w:rsid w:val="00C2033C"/>
    <w:rsid w:val="00C208A3"/>
    <w:rsid w:val="00C21D6A"/>
    <w:rsid w:val="00C2264B"/>
    <w:rsid w:val="00C22A18"/>
    <w:rsid w:val="00C22BF4"/>
    <w:rsid w:val="00C241E2"/>
    <w:rsid w:val="00C24672"/>
    <w:rsid w:val="00C24A49"/>
    <w:rsid w:val="00C24B70"/>
    <w:rsid w:val="00C24F83"/>
    <w:rsid w:val="00C258DD"/>
    <w:rsid w:val="00C25938"/>
    <w:rsid w:val="00C259DE"/>
    <w:rsid w:val="00C2620E"/>
    <w:rsid w:val="00C26871"/>
    <w:rsid w:val="00C26959"/>
    <w:rsid w:val="00C26F08"/>
    <w:rsid w:val="00C271FD"/>
    <w:rsid w:val="00C305B3"/>
    <w:rsid w:val="00C30A84"/>
    <w:rsid w:val="00C30B7B"/>
    <w:rsid w:val="00C311E6"/>
    <w:rsid w:val="00C31529"/>
    <w:rsid w:val="00C321F5"/>
    <w:rsid w:val="00C3254B"/>
    <w:rsid w:val="00C32656"/>
    <w:rsid w:val="00C32D59"/>
    <w:rsid w:val="00C32E8B"/>
    <w:rsid w:val="00C33162"/>
    <w:rsid w:val="00C33ABA"/>
    <w:rsid w:val="00C33EB9"/>
    <w:rsid w:val="00C34181"/>
    <w:rsid w:val="00C34704"/>
    <w:rsid w:val="00C34AF8"/>
    <w:rsid w:val="00C35518"/>
    <w:rsid w:val="00C35844"/>
    <w:rsid w:val="00C35ABE"/>
    <w:rsid w:val="00C36DBD"/>
    <w:rsid w:val="00C36FC0"/>
    <w:rsid w:val="00C3703B"/>
    <w:rsid w:val="00C3742E"/>
    <w:rsid w:val="00C37E74"/>
    <w:rsid w:val="00C40083"/>
    <w:rsid w:val="00C40555"/>
    <w:rsid w:val="00C405D8"/>
    <w:rsid w:val="00C40B63"/>
    <w:rsid w:val="00C4101C"/>
    <w:rsid w:val="00C4153C"/>
    <w:rsid w:val="00C42353"/>
    <w:rsid w:val="00C4315E"/>
    <w:rsid w:val="00C433D8"/>
    <w:rsid w:val="00C4353C"/>
    <w:rsid w:val="00C438C8"/>
    <w:rsid w:val="00C44266"/>
    <w:rsid w:val="00C454BF"/>
    <w:rsid w:val="00C45B68"/>
    <w:rsid w:val="00C45C87"/>
    <w:rsid w:val="00C45D92"/>
    <w:rsid w:val="00C45E97"/>
    <w:rsid w:val="00C47B38"/>
    <w:rsid w:val="00C47E22"/>
    <w:rsid w:val="00C50032"/>
    <w:rsid w:val="00C50829"/>
    <w:rsid w:val="00C50A19"/>
    <w:rsid w:val="00C50DF7"/>
    <w:rsid w:val="00C5109E"/>
    <w:rsid w:val="00C5140C"/>
    <w:rsid w:val="00C51B05"/>
    <w:rsid w:val="00C539C5"/>
    <w:rsid w:val="00C545CE"/>
    <w:rsid w:val="00C54D94"/>
    <w:rsid w:val="00C54EF0"/>
    <w:rsid w:val="00C555E0"/>
    <w:rsid w:val="00C55BC2"/>
    <w:rsid w:val="00C5619C"/>
    <w:rsid w:val="00C56D0E"/>
    <w:rsid w:val="00C5778D"/>
    <w:rsid w:val="00C57846"/>
    <w:rsid w:val="00C57868"/>
    <w:rsid w:val="00C57FD6"/>
    <w:rsid w:val="00C602E3"/>
    <w:rsid w:val="00C606A6"/>
    <w:rsid w:val="00C60E9B"/>
    <w:rsid w:val="00C616A6"/>
    <w:rsid w:val="00C61DC7"/>
    <w:rsid w:val="00C62B30"/>
    <w:rsid w:val="00C631FB"/>
    <w:rsid w:val="00C63947"/>
    <w:rsid w:val="00C63EF7"/>
    <w:rsid w:val="00C6429C"/>
    <w:rsid w:val="00C64E0A"/>
    <w:rsid w:val="00C65005"/>
    <w:rsid w:val="00C655BB"/>
    <w:rsid w:val="00C6725A"/>
    <w:rsid w:val="00C673D2"/>
    <w:rsid w:val="00C6783A"/>
    <w:rsid w:val="00C67B17"/>
    <w:rsid w:val="00C7024A"/>
    <w:rsid w:val="00C70998"/>
    <w:rsid w:val="00C70C91"/>
    <w:rsid w:val="00C710B6"/>
    <w:rsid w:val="00C7183D"/>
    <w:rsid w:val="00C71ACB"/>
    <w:rsid w:val="00C71B41"/>
    <w:rsid w:val="00C71BCB"/>
    <w:rsid w:val="00C71BD8"/>
    <w:rsid w:val="00C71DAF"/>
    <w:rsid w:val="00C72082"/>
    <w:rsid w:val="00C73758"/>
    <w:rsid w:val="00C73D53"/>
    <w:rsid w:val="00C740E6"/>
    <w:rsid w:val="00C745B0"/>
    <w:rsid w:val="00C74841"/>
    <w:rsid w:val="00C74BCA"/>
    <w:rsid w:val="00C74D28"/>
    <w:rsid w:val="00C74ED6"/>
    <w:rsid w:val="00C75184"/>
    <w:rsid w:val="00C75CC0"/>
    <w:rsid w:val="00C75FE2"/>
    <w:rsid w:val="00C76509"/>
    <w:rsid w:val="00C76803"/>
    <w:rsid w:val="00C7682B"/>
    <w:rsid w:val="00C76836"/>
    <w:rsid w:val="00C77586"/>
    <w:rsid w:val="00C77D76"/>
    <w:rsid w:val="00C77FE6"/>
    <w:rsid w:val="00C80268"/>
    <w:rsid w:val="00C818A2"/>
    <w:rsid w:val="00C8231A"/>
    <w:rsid w:val="00C825B6"/>
    <w:rsid w:val="00C8340A"/>
    <w:rsid w:val="00C83D9A"/>
    <w:rsid w:val="00C83DD2"/>
    <w:rsid w:val="00C84CFA"/>
    <w:rsid w:val="00C85037"/>
    <w:rsid w:val="00C850B3"/>
    <w:rsid w:val="00C85693"/>
    <w:rsid w:val="00C8674E"/>
    <w:rsid w:val="00C86789"/>
    <w:rsid w:val="00C86C3F"/>
    <w:rsid w:val="00C87A12"/>
    <w:rsid w:val="00C87C5C"/>
    <w:rsid w:val="00C901E1"/>
    <w:rsid w:val="00C9035C"/>
    <w:rsid w:val="00C9036D"/>
    <w:rsid w:val="00C90390"/>
    <w:rsid w:val="00C90C43"/>
    <w:rsid w:val="00C914B6"/>
    <w:rsid w:val="00C91B6F"/>
    <w:rsid w:val="00C9217E"/>
    <w:rsid w:val="00C935E7"/>
    <w:rsid w:val="00C953EE"/>
    <w:rsid w:val="00C95516"/>
    <w:rsid w:val="00C95895"/>
    <w:rsid w:val="00C95A5C"/>
    <w:rsid w:val="00C96167"/>
    <w:rsid w:val="00C965F0"/>
    <w:rsid w:val="00C966A1"/>
    <w:rsid w:val="00C96C28"/>
    <w:rsid w:val="00C974D1"/>
    <w:rsid w:val="00C97E6C"/>
    <w:rsid w:val="00CA0236"/>
    <w:rsid w:val="00CA0CE2"/>
    <w:rsid w:val="00CA0FE5"/>
    <w:rsid w:val="00CA1333"/>
    <w:rsid w:val="00CA19C8"/>
    <w:rsid w:val="00CA27A1"/>
    <w:rsid w:val="00CA2CC0"/>
    <w:rsid w:val="00CA2D05"/>
    <w:rsid w:val="00CA43A6"/>
    <w:rsid w:val="00CA4D60"/>
    <w:rsid w:val="00CA4E1C"/>
    <w:rsid w:val="00CA5012"/>
    <w:rsid w:val="00CA50B0"/>
    <w:rsid w:val="00CA5165"/>
    <w:rsid w:val="00CA52FC"/>
    <w:rsid w:val="00CA56B0"/>
    <w:rsid w:val="00CA5C2C"/>
    <w:rsid w:val="00CA5FEC"/>
    <w:rsid w:val="00CA6B9A"/>
    <w:rsid w:val="00CA6BE8"/>
    <w:rsid w:val="00CA79A1"/>
    <w:rsid w:val="00CA7F4B"/>
    <w:rsid w:val="00CB0AAE"/>
    <w:rsid w:val="00CB1462"/>
    <w:rsid w:val="00CB17EC"/>
    <w:rsid w:val="00CB1F4B"/>
    <w:rsid w:val="00CB226E"/>
    <w:rsid w:val="00CB233E"/>
    <w:rsid w:val="00CB2603"/>
    <w:rsid w:val="00CB2C34"/>
    <w:rsid w:val="00CB3C88"/>
    <w:rsid w:val="00CB3F8E"/>
    <w:rsid w:val="00CB40B1"/>
    <w:rsid w:val="00CB497B"/>
    <w:rsid w:val="00CB4A18"/>
    <w:rsid w:val="00CB5383"/>
    <w:rsid w:val="00CB5A5D"/>
    <w:rsid w:val="00CB607E"/>
    <w:rsid w:val="00CB6C4E"/>
    <w:rsid w:val="00CC00CE"/>
    <w:rsid w:val="00CC02AA"/>
    <w:rsid w:val="00CC047E"/>
    <w:rsid w:val="00CC0D15"/>
    <w:rsid w:val="00CC18A8"/>
    <w:rsid w:val="00CC1C0E"/>
    <w:rsid w:val="00CC1C95"/>
    <w:rsid w:val="00CC2774"/>
    <w:rsid w:val="00CC3359"/>
    <w:rsid w:val="00CC3476"/>
    <w:rsid w:val="00CC3483"/>
    <w:rsid w:val="00CC34F4"/>
    <w:rsid w:val="00CC3A09"/>
    <w:rsid w:val="00CC3FDB"/>
    <w:rsid w:val="00CC4109"/>
    <w:rsid w:val="00CC4190"/>
    <w:rsid w:val="00CC481F"/>
    <w:rsid w:val="00CC4909"/>
    <w:rsid w:val="00CC49D3"/>
    <w:rsid w:val="00CC5A3A"/>
    <w:rsid w:val="00CC5A6B"/>
    <w:rsid w:val="00CC5B03"/>
    <w:rsid w:val="00CC5E78"/>
    <w:rsid w:val="00CC637E"/>
    <w:rsid w:val="00CC6D70"/>
    <w:rsid w:val="00CC7140"/>
    <w:rsid w:val="00CC72CD"/>
    <w:rsid w:val="00CC7502"/>
    <w:rsid w:val="00CC7E4E"/>
    <w:rsid w:val="00CD0A70"/>
    <w:rsid w:val="00CD0C0D"/>
    <w:rsid w:val="00CD1090"/>
    <w:rsid w:val="00CD13F0"/>
    <w:rsid w:val="00CD1DC5"/>
    <w:rsid w:val="00CD1E81"/>
    <w:rsid w:val="00CD2237"/>
    <w:rsid w:val="00CD30D9"/>
    <w:rsid w:val="00CD3394"/>
    <w:rsid w:val="00CD35FE"/>
    <w:rsid w:val="00CD5163"/>
    <w:rsid w:val="00CD5A91"/>
    <w:rsid w:val="00CD5BB7"/>
    <w:rsid w:val="00CD6A35"/>
    <w:rsid w:val="00CD6B2F"/>
    <w:rsid w:val="00CD6DAD"/>
    <w:rsid w:val="00CD7204"/>
    <w:rsid w:val="00CD7353"/>
    <w:rsid w:val="00CD7DAF"/>
    <w:rsid w:val="00CE009D"/>
    <w:rsid w:val="00CE0363"/>
    <w:rsid w:val="00CE114E"/>
    <w:rsid w:val="00CE1194"/>
    <w:rsid w:val="00CE15AE"/>
    <w:rsid w:val="00CE2558"/>
    <w:rsid w:val="00CE26C4"/>
    <w:rsid w:val="00CE2894"/>
    <w:rsid w:val="00CE3727"/>
    <w:rsid w:val="00CE3C52"/>
    <w:rsid w:val="00CE3CD8"/>
    <w:rsid w:val="00CE3D19"/>
    <w:rsid w:val="00CE42AF"/>
    <w:rsid w:val="00CE42C6"/>
    <w:rsid w:val="00CE4F89"/>
    <w:rsid w:val="00CE50FE"/>
    <w:rsid w:val="00CE511C"/>
    <w:rsid w:val="00CE5EA5"/>
    <w:rsid w:val="00CE655E"/>
    <w:rsid w:val="00CE66F7"/>
    <w:rsid w:val="00CE69B1"/>
    <w:rsid w:val="00CE6E43"/>
    <w:rsid w:val="00CE6F75"/>
    <w:rsid w:val="00CE754C"/>
    <w:rsid w:val="00CE755F"/>
    <w:rsid w:val="00CE77D4"/>
    <w:rsid w:val="00CE7881"/>
    <w:rsid w:val="00CF0179"/>
    <w:rsid w:val="00CF0E19"/>
    <w:rsid w:val="00CF0E7A"/>
    <w:rsid w:val="00CF1EDE"/>
    <w:rsid w:val="00CF1FE4"/>
    <w:rsid w:val="00CF3097"/>
    <w:rsid w:val="00CF36BA"/>
    <w:rsid w:val="00CF5083"/>
    <w:rsid w:val="00CF551B"/>
    <w:rsid w:val="00CF5735"/>
    <w:rsid w:val="00CF57CB"/>
    <w:rsid w:val="00CF5C1F"/>
    <w:rsid w:val="00CF5D3A"/>
    <w:rsid w:val="00CF5F2D"/>
    <w:rsid w:val="00CF5FAC"/>
    <w:rsid w:val="00CF6FD9"/>
    <w:rsid w:val="00CF744A"/>
    <w:rsid w:val="00CF78DC"/>
    <w:rsid w:val="00D0026D"/>
    <w:rsid w:val="00D002D3"/>
    <w:rsid w:val="00D01792"/>
    <w:rsid w:val="00D01C04"/>
    <w:rsid w:val="00D0264B"/>
    <w:rsid w:val="00D0287E"/>
    <w:rsid w:val="00D02C5C"/>
    <w:rsid w:val="00D036A1"/>
    <w:rsid w:val="00D042D0"/>
    <w:rsid w:val="00D04301"/>
    <w:rsid w:val="00D0440D"/>
    <w:rsid w:val="00D047CB"/>
    <w:rsid w:val="00D04D7E"/>
    <w:rsid w:val="00D0538A"/>
    <w:rsid w:val="00D057A2"/>
    <w:rsid w:val="00D05B7B"/>
    <w:rsid w:val="00D0638D"/>
    <w:rsid w:val="00D069E2"/>
    <w:rsid w:val="00D06D6C"/>
    <w:rsid w:val="00D07253"/>
    <w:rsid w:val="00D072D7"/>
    <w:rsid w:val="00D07306"/>
    <w:rsid w:val="00D104B5"/>
    <w:rsid w:val="00D10543"/>
    <w:rsid w:val="00D108F1"/>
    <w:rsid w:val="00D10BFC"/>
    <w:rsid w:val="00D10CF6"/>
    <w:rsid w:val="00D11BD8"/>
    <w:rsid w:val="00D12183"/>
    <w:rsid w:val="00D1229F"/>
    <w:rsid w:val="00D12A06"/>
    <w:rsid w:val="00D1338B"/>
    <w:rsid w:val="00D13465"/>
    <w:rsid w:val="00D13990"/>
    <w:rsid w:val="00D13A5D"/>
    <w:rsid w:val="00D13ED0"/>
    <w:rsid w:val="00D13F32"/>
    <w:rsid w:val="00D13F53"/>
    <w:rsid w:val="00D145DD"/>
    <w:rsid w:val="00D14DF2"/>
    <w:rsid w:val="00D14E64"/>
    <w:rsid w:val="00D15833"/>
    <w:rsid w:val="00D160EB"/>
    <w:rsid w:val="00D16126"/>
    <w:rsid w:val="00D16150"/>
    <w:rsid w:val="00D175A6"/>
    <w:rsid w:val="00D17ABE"/>
    <w:rsid w:val="00D17D1F"/>
    <w:rsid w:val="00D2069D"/>
    <w:rsid w:val="00D208D3"/>
    <w:rsid w:val="00D20BED"/>
    <w:rsid w:val="00D20DA3"/>
    <w:rsid w:val="00D20DB3"/>
    <w:rsid w:val="00D20E85"/>
    <w:rsid w:val="00D2106E"/>
    <w:rsid w:val="00D2166E"/>
    <w:rsid w:val="00D21931"/>
    <w:rsid w:val="00D21A62"/>
    <w:rsid w:val="00D21B37"/>
    <w:rsid w:val="00D220F4"/>
    <w:rsid w:val="00D22C45"/>
    <w:rsid w:val="00D22D24"/>
    <w:rsid w:val="00D23498"/>
    <w:rsid w:val="00D251F2"/>
    <w:rsid w:val="00D25827"/>
    <w:rsid w:val="00D2627E"/>
    <w:rsid w:val="00D2676D"/>
    <w:rsid w:val="00D26B6A"/>
    <w:rsid w:val="00D26BC4"/>
    <w:rsid w:val="00D2733A"/>
    <w:rsid w:val="00D2777B"/>
    <w:rsid w:val="00D27984"/>
    <w:rsid w:val="00D27B31"/>
    <w:rsid w:val="00D301D3"/>
    <w:rsid w:val="00D30971"/>
    <w:rsid w:val="00D30977"/>
    <w:rsid w:val="00D319A0"/>
    <w:rsid w:val="00D31E72"/>
    <w:rsid w:val="00D31F23"/>
    <w:rsid w:val="00D32605"/>
    <w:rsid w:val="00D32776"/>
    <w:rsid w:val="00D3284E"/>
    <w:rsid w:val="00D32A96"/>
    <w:rsid w:val="00D32B38"/>
    <w:rsid w:val="00D32E4E"/>
    <w:rsid w:val="00D33656"/>
    <w:rsid w:val="00D340D1"/>
    <w:rsid w:val="00D35190"/>
    <w:rsid w:val="00D3626F"/>
    <w:rsid w:val="00D36CDC"/>
    <w:rsid w:val="00D379A8"/>
    <w:rsid w:val="00D40CC8"/>
    <w:rsid w:val="00D40F76"/>
    <w:rsid w:val="00D4177A"/>
    <w:rsid w:val="00D427CF"/>
    <w:rsid w:val="00D43895"/>
    <w:rsid w:val="00D44701"/>
    <w:rsid w:val="00D45456"/>
    <w:rsid w:val="00D4590A"/>
    <w:rsid w:val="00D45BCD"/>
    <w:rsid w:val="00D45E1E"/>
    <w:rsid w:val="00D46B24"/>
    <w:rsid w:val="00D47002"/>
    <w:rsid w:val="00D471AC"/>
    <w:rsid w:val="00D47B5E"/>
    <w:rsid w:val="00D50BE7"/>
    <w:rsid w:val="00D50BED"/>
    <w:rsid w:val="00D50FED"/>
    <w:rsid w:val="00D512BE"/>
    <w:rsid w:val="00D51BC8"/>
    <w:rsid w:val="00D51E9C"/>
    <w:rsid w:val="00D51FA3"/>
    <w:rsid w:val="00D520D1"/>
    <w:rsid w:val="00D53AA8"/>
    <w:rsid w:val="00D5413A"/>
    <w:rsid w:val="00D545D4"/>
    <w:rsid w:val="00D5490E"/>
    <w:rsid w:val="00D55060"/>
    <w:rsid w:val="00D55571"/>
    <w:rsid w:val="00D559E1"/>
    <w:rsid w:val="00D55DD1"/>
    <w:rsid w:val="00D55E44"/>
    <w:rsid w:val="00D560B7"/>
    <w:rsid w:val="00D5638A"/>
    <w:rsid w:val="00D60647"/>
    <w:rsid w:val="00D6092C"/>
    <w:rsid w:val="00D60BD5"/>
    <w:rsid w:val="00D60DCB"/>
    <w:rsid w:val="00D61411"/>
    <w:rsid w:val="00D619E4"/>
    <w:rsid w:val="00D61B6D"/>
    <w:rsid w:val="00D61B83"/>
    <w:rsid w:val="00D61C5E"/>
    <w:rsid w:val="00D61CF2"/>
    <w:rsid w:val="00D62CDB"/>
    <w:rsid w:val="00D62D10"/>
    <w:rsid w:val="00D65634"/>
    <w:rsid w:val="00D65E43"/>
    <w:rsid w:val="00D65E9F"/>
    <w:rsid w:val="00D669B4"/>
    <w:rsid w:val="00D66A1B"/>
    <w:rsid w:val="00D66E05"/>
    <w:rsid w:val="00D67408"/>
    <w:rsid w:val="00D67DE5"/>
    <w:rsid w:val="00D70D23"/>
    <w:rsid w:val="00D70DCB"/>
    <w:rsid w:val="00D7130F"/>
    <w:rsid w:val="00D713B0"/>
    <w:rsid w:val="00D71752"/>
    <w:rsid w:val="00D71F39"/>
    <w:rsid w:val="00D71FAA"/>
    <w:rsid w:val="00D72139"/>
    <w:rsid w:val="00D72E7E"/>
    <w:rsid w:val="00D72EB3"/>
    <w:rsid w:val="00D73D99"/>
    <w:rsid w:val="00D73DB8"/>
    <w:rsid w:val="00D73E0E"/>
    <w:rsid w:val="00D74441"/>
    <w:rsid w:val="00D7473B"/>
    <w:rsid w:val="00D74ABB"/>
    <w:rsid w:val="00D74E6F"/>
    <w:rsid w:val="00D76BA4"/>
    <w:rsid w:val="00D77F1A"/>
    <w:rsid w:val="00D80640"/>
    <w:rsid w:val="00D80673"/>
    <w:rsid w:val="00D80DF1"/>
    <w:rsid w:val="00D8160B"/>
    <w:rsid w:val="00D81E4E"/>
    <w:rsid w:val="00D81F5D"/>
    <w:rsid w:val="00D827FD"/>
    <w:rsid w:val="00D83B7C"/>
    <w:rsid w:val="00D841B1"/>
    <w:rsid w:val="00D84C95"/>
    <w:rsid w:val="00D84D52"/>
    <w:rsid w:val="00D854CF"/>
    <w:rsid w:val="00D85605"/>
    <w:rsid w:val="00D8740D"/>
    <w:rsid w:val="00D906C0"/>
    <w:rsid w:val="00D909AD"/>
    <w:rsid w:val="00D90BE1"/>
    <w:rsid w:val="00D90ECD"/>
    <w:rsid w:val="00D9152D"/>
    <w:rsid w:val="00D91B74"/>
    <w:rsid w:val="00D92118"/>
    <w:rsid w:val="00D923C7"/>
    <w:rsid w:val="00D92632"/>
    <w:rsid w:val="00D92BE7"/>
    <w:rsid w:val="00D92EB9"/>
    <w:rsid w:val="00D93062"/>
    <w:rsid w:val="00D93491"/>
    <w:rsid w:val="00D937F1"/>
    <w:rsid w:val="00D938C4"/>
    <w:rsid w:val="00D94124"/>
    <w:rsid w:val="00D943AA"/>
    <w:rsid w:val="00D946B4"/>
    <w:rsid w:val="00D95048"/>
    <w:rsid w:val="00D9510E"/>
    <w:rsid w:val="00D95155"/>
    <w:rsid w:val="00D958AD"/>
    <w:rsid w:val="00D963F4"/>
    <w:rsid w:val="00D97ED9"/>
    <w:rsid w:val="00DA0627"/>
    <w:rsid w:val="00DA0CEE"/>
    <w:rsid w:val="00DA0DBF"/>
    <w:rsid w:val="00DA1AED"/>
    <w:rsid w:val="00DA1C67"/>
    <w:rsid w:val="00DA21EB"/>
    <w:rsid w:val="00DA3823"/>
    <w:rsid w:val="00DA3826"/>
    <w:rsid w:val="00DA3889"/>
    <w:rsid w:val="00DA60E9"/>
    <w:rsid w:val="00DA618A"/>
    <w:rsid w:val="00DA61A7"/>
    <w:rsid w:val="00DA6786"/>
    <w:rsid w:val="00DA6C25"/>
    <w:rsid w:val="00DA6D43"/>
    <w:rsid w:val="00DA7089"/>
    <w:rsid w:val="00DA767A"/>
    <w:rsid w:val="00DA78FF"/>
    <w:rsid w:val="00DB0041"/>
    <w:rsid w:val="00DB13D1"/>
    <w:rsid w:val="00DB1E98"/>
    <w:rsid w:val="00DB2A4C"/>
    <w:rsid w:val="00DB35EE"/>
    <w:rsid w:val="00DB6061"/>
    <w:rsid w:val="00DB6385"/>
    <w:rsid w:val="00DB683A"/>
    <w:rsid w:val="00DB69FD"/>
    <w:rsid w:val="00DB6A7B"/>
    <w:rsid w:val="00DB6B91"/>
    <w:rsid w:val="00DB7D81"/>
    <w:rsid w:val="00DC0D65"/>
    <w:rsid w:val="00DC1D4A"/>
    <w:rsid w:val="00DC3325"/>
    <w:rsid w:val="00DC39AC"/>
    <w:rsid w:val="00DC3CBF"/>
    <w:rsid w:val="00DC43F8"/>
    <w:rsid w:val="00DC4AF4"/>
    <w:rsid w:val="00DC4DDC"/>
    <w:rsid w:val="00DC52C2"/>
    <w:rsid w:val="00DC5875"/>
    <w:rsid w:val="00DC5A00"/>
    <w:rsid w:val="00DC6953"/>
    <w:rsid w:val="00DC6C91"/>
    <w:rsid w:val="00DC7427"/>
    <w:rsid w:val="00DC7614"/>
    <w:rsid w:val="00DD0A2B"/>
    <w:rsid w:val="00DD13AE"/>
    <w:rsid w:val="00DD2332"/>
    <w:rsid w:val="00DD2402"/>
    <w:rsid w:val="00DD240A"/>
    <w:rsid w:val="00DD2893"/>
    <w:rsid w:val="00DD2EB1"/>
    <w:rsid w:val="00DD2EBD"/>
    <w:rsid w:val="00DD3796"/>
    <w:rsid w:val="00DD415F"/>
    <w:rsid w:val="00DD5B5E"/>
    <w:rsid w:val="00DD5DD1"/>
    <w:rsid w:val="00DD719E"/>
    <w:rsid w:val="00DD7429"/>
    <w:rsid w:val="00DD75C6"/>
    <w:rsid w:val="00DD77D5"/>
    <w:rsid w:val="00DD79EE"/>
    <w:rsid w:val="00DE0CD2"/>
    <w:rsid w:val="00DE1DC4"/>
    <w:rsid w:val="00DE2043"/>
    <w:rsid w:val="00DE2468"/>
    <w:rsid w:val="00DE2DC8"/>
    <w:rsid w:val="00DE2ED6"/>
    <w:rsid w:val="00DE37D9"/>
    <w:rsid w:val="00DE3D38"/>
    <w:rsid w:val="00DE4230"/>
    <w:rsid w:val="00DE47BA"/>
    <w:rsid w:val="00DE4C72"/>
    <w:rsid w:val="00DE4CF0"/>
    <w:rsid w:val="00DE62EB"/>
    <w:rsid w:val="00DE696F"/>
    <w:rsid w:val="00DE6D5A"/>
    <w:rsid w:val="00DE6E03"/>
    <w:rsid w:val="00DE7151"/>
    <w:rsid w:val="00DE75C2"/>
    <w:rsid w:val="00DE78A6"/>
    <w:rsid w:val="00DE7BE7"/>
    <w:rsid w:val="00DE7EAC"/>
    <w:rsid w:val="00DF061D"/>
    <w:rsid w:val="00DF0F5F"/>
    <w:rsid w:val="00DF1423"/>
    <w:rsid w:val="00DF1567"/>
    <w:rsid w:val="00DF18CA"/>
    <w:rsid w:val="00DF1B9C"/>
    <w:rsid w:val="00DF2712"/>
    <w:rsid w:val="00DF2755"/>
    <w:rsid w:val="00DF2756"/>
    <w:rsid w:val="00DF298D"/>
    <w:rsid w:val="00DF2BFE"/>
    <w:rsid w:val="00DF2FA3"/>
    <w:rsid w:val="00DF30F3"/>
    <w:rsid w:val="00DF3D61"/>
    <w:rsid w:val="00DF3D84"/>
    <w:rsid w:val="00DF45D1"/>
    <w:rsid w:val="00DF4689"/>
    <w:rsid w:val="00DF4755"/>
    <w:rsid w:val="00DF4D8E"/>
    <w:rsid w:val="00DF56F8"/>
    <w:rsid w:val="00DF57DE"/>
    <w:rsid w:val="00DF6114"/>
    <w:rsid w:val="00DF6472"/>
    <w:rsid w:val="00DF694A"/>
    <w:rsid w:val="00DF6AE5"/>
    <w:rsid w:val="00DF7A14"/>
    <w:rsid w:val="00E006BA"/>
    <w:rsid w:val="00E007C4"/>
    <w:rsid w:val="00E00ABD"/>
    <w:rsid w:val="00E00CCC"/>
    <w:rsid w:val="00E01006"/>
    <w:rsid w:val="00E01BDD"/>
    <w:rsid w:val="00E028D6"/>
    <w:rsid w:val="00E03A97"/>
    <w:rsid w:val="00E0435C"/>
    <w:rsid w:val="00E043CC"/>
    <w:rsid w:val="00E05737"/>
    <w:rsid w:val="00E05B36"/>
    <w:rsid w:val="00E06445"/>
    <w:rsid w:val="00E06783"/>
    <w:rsid w:val="00E06A2A"/>
    <w:rsid w:val="00E07500"/>
    <w:rsid w:val="00E07B57"/>
    <w:rsid w:val="00E07CE8"/>
    <w:rsid w:val="00E10198"/>
    <w:rsid w:val="00E10F61"/>
    <w:rsid w:val="00E1109C"/>
    <w:rsid w:val="00E11384"/>
    <w:rsid w:val="00E114F4"/>
    <w:rsid w:val="00E1299F"/>
    <w:rsid w:val="00E13170"/>
    <w:rsid w:val="00E1348A"/>
    <w:rsid w:val="00E13E27"/>
    <w:rsid w:val="00E13EEF"/>
    <w:rsid w:val="00E15D40"/>
    <w:rsid w:val="00E160A4"/>
    <w:rsid w:val="00E16564"/>
    <w:rsid w:val="00E1788C"/>
    <w:rsid w:val="00E17B00"/>
    <w:rsid w:val="00E2007F"/>
    <w:rsid w:val="00E20741"/>
    <w:rsid w:val="00E209CA"/>
    <w:rsid w:val="00E209E3"/>
    <w:rsid w:val="00E21263"/>
    <w:rsid w:val="00E21480"/>
    <w:rsid w:val="00E21689"/>
    <w:rsid w:val="00E2177E"/>
    <w:rsid w:val="00E21C6B"/>
    <w:rsid w:val="00E2244B"/>
    <w:rsid w:val="00E22C29"/>
    <w:rsid w:val="00E22FBE"/>
    <w:rsid w:val="00E24322"/>
    <w:rsid w:val="00E24904"/>
    <w:rsid w:val="00E24F58"/>
    <w:rsid w:val="00E252A3"/>
    <w:rsid w:val="00E26424"/>
    <w:rsid w:val="00E270DB"/>
    <w:rsid w:val="00E271E5"/>
    <w:rsid w:val="00E2728B"/>
    <w:rsid w:val="00E27703"/>
    <w:rsid w:val="00E30225"/>
    <w:rsid w:val="00E30548"/>
    <w:rsid w:val="00E30B6E"/>
    <w:rsid w:val="00E31251"/>
    <w:rsid w:val="00E3198E"/>
    <w:rsid w:val="00E31AF6"/>
    <w:rsid w:val="00E31EB2"/>
    <w:rsid w:val="00E325EF"/>
    <w:rsid w:val="00E32C52"/>
    <w:rsid w:val="00E338F3"/>
    <w:rsid w:val="00E33CCD"/>
    <w:rsid w:val="00E33FA7"/>
    <w:rsid w:val="00E34702"/>
    <w:rsid w:val="00E34C9E"/>
    <w:rsid w:val="00E354EE"/>
    <w:rsid w:val="00E35839"/>
    <w:rsid w:val="00E365E8"/>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3FED"/>
    <w:rsid w:val="00E441EB"/>
    <w:rsid w:val="00E442DE"/>
    <w:rsid w:val="00E44AC4"/>
    <w:rsid w:val="00E4533C"/>
    <w:rsid w:val="00E458DB"/>
    <w:rsid w:val="00E45D81"/>
    <w:rsid w:val="00E4600F"/>
    <w:rsid w:val="00E46568"/>
    <w:rsid w:val="00E468E2"/>
    <w:rsid w:val="00E46A3A"/>
    <w:rsid w:val="00E46CE4"/>
    <w:rsid w:val="00E46F64"/>
    <w:rsid w:val="00E47565"/>
    <w:rsid w:val="00E505E1"/>
    <w:rsid w:val="00E50C37"/>
    <w:rsid w:val="00E51736"/>
    <w:rsid w:val="00E52253"/>
    <w:rsid w:val="00E523A9"/>
    <w:rsid w:val="00E53112"/>
    <w:rsid w:val="00E534FF"/>
    <w:rsid w:val="00E538C4"/>
    <w:rsid w:val="00E538CC"/>
    <w:rsid w:val="00E53977"/>
    <w:rsid w:val="00E54255"/>
    <w:rsid w:val="00E54AE7"/>
    <w:rsid w:val="00E54F0B"/>
    <w:rsid w:val="00E55441"/>
    <w:rsid w:val="00E55769"/>
    <w:rsid w:val="00E559B2"/>
    <w:rsid w:val="00E55FF1"/>
    <w:rsid w:val="00E561CB"/>
    <w:rsid w:val="00E5628E"/>
    <w:rsid w:val="00E564F9"/>
    <w:rsid w:val="00E574F5"/>
    <w:rsid w:val="00E57DC6"/>
    <w:rsid w:val="00E57E1B"/>
    <w:rsid w:val="00E57FA6"/>
    <w:rsid w:val="00E6039D"/>
    <w:rsid w:val="00E60561"/>
    <w:rsid w:val="00E6084F"/>
    <w:rsid w:val="00E60CCF"/>
    <w:rsid w:val="00E61048"/>
    <w:rsid w:val="00E611EF"/>
    <w:rsid w:val="00E62421"/>
    <w:rsid w:val="00E62D83"/>
    <w:rsid w:val="00E635FE"/>
    <w:rsid w:val="00E636DF"/>
    <w:rsid w:val="00E6445D"/>
    <w:rsid w:val="00E65175"/>
    <w:rsid w:val="00E658B5"/>
    <w:rsid w:val="00E65A9B"/>
    <w:rsid w:val="00E660FE"/>
    <w:rsid w:val="00E66A48"/>
    <w:rsid w:val="00E66BB6"/>
    <w:rsid w:val="00E66E3A"/>
    <w:rsid w:val="00E679CC"/>
    <w:rsid w:val="00E67C54"/>
    <w:rsid w:val="00E67F16"/>
    <w:rsid w:val="00E706A6"/>
    <w:rsid w:val="00E70A98"/>
    <w:rsid w:val="00E71CF1"/>
    <w:rsid w:val="00E72981"/>
    <w:rsid w:val="00E72C24"/>
    <w:rsid w:val="00E72CCC"/>
    <w:rsid w:val="00E732D5"/>
    <w:rsid w:val="00E7333E"/>
    <w:rsid w:val="00E73A77"/>
    <w:rsid w:val="00E73ECB"/>
    <w:rsid w:val="00E7492D"/>
    <w:rsid w:val="00E757F1"/>
    <w:rsid w:val="00E759FC"/>
    <w:rsid w:val="00E75BFB"/>
    <w:rsid w:val="00E760DE"/>
    <w:rsid w:val="00E76789"/>
    <w:rsid w:val="00E76BA0"/>
    <w:rsid w:val="00E778AE"/>
    <w:rsid w:val="00E80E73"/>
    <w:rsid w:val="00E812F5"/>
    <w:rsid w:val="00E817A1"/>
    <w:rsid w:val="00E8181F"/>
    <w:rsid w:val="00E81DF5"/>
    <w:rsid w:val="00E8276A"/>
    <w:rsid w:val="00E8295F"/>
    <w:rsid w:val="00E82B4A"/>
    <w:rsid w:val="00E83F49"/>
    <w:rsid w:val="00E845A6"/>
    <w:rsid w:val="00E84742"/>
    <w:rsid w:val="00E84A68"/>
    <w:rsid w:val="00E84B59"/>
    <w:rsid w:val="00E8536C"/>
    <w:rsid w:val="00E85613"/>
    <w:rsid w:val="00E8563D"/>
    <w:rsid w:val="00E85891"/>
    <w:rsid w:val="00E86410"/>
    <w:rsid w:val="00E869D9"/>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4FCA"/>
    <w:rsid w:val="00E9569E"/>
    <w:rsid w:val="00E95974"/>
    <w:rsid w:val="00E959D1"/>
    <w:rsid w:val="00E95D46"/>
    <w:rsid w:val="00E9613E"/>
    <w:rsid w:val="00E964CF"/>
    <w:rsid w:val="00E97029"/>
    <w:rsid w:val="00E973A4"/>
    <w:rsid w:val="00E97790"/>
    <w:rsid w:val="00E979D9"/>
    <w:rsid w:val="00EA0666"/>
    <w:rsid w:val="00EA087B"/>
    <w:rsid w:val="00EA0BA6"/>
    <w:rsid w:val="00EA0C41"/>
    <w:rsid w:val="00EA0C47"/>
    <w:rsid w:val="00EA0E3E"/>
    <w:rsid w:val="00EA1247"/>
    <w:rsid w:val="00EA12B7"/>
    <w:rsid w:val="00EA12ED"/>
    <w:rsid w:val="00EA135C"/>
    <w:rsid w:val="00EA1D34"/>
    <w:rsid w:val="00EA1FC4"/>
    <w:rsid w:val="00EA290A"/>
    <w:rsid w:val="00EA2BD0"/>
    <w:rsid w:val="00EA3204"/>
    <w:rsid w:val="00EA3AB8"/>
    <w:rsid w:val="00EA42C1"/>
    <w:rsid w:val="00EA47A8"/>
    <w:rsid w:val="00EA4923"/>
    <w:rsid w:val="00EA512D"/>
    <w:rsid w:val="00EA524E"/>
    <w:rsid w:val="00EA59FF"/>
    <w:rsid w:val="00EA5E26"/>
    <w:rsid w:val="00EA618C"/>
    <w:rsid w:val="00EA66AA"/>
    <w:rsid w:val="00EA70E2"/>
    <w:rsid w:val="00EA7946"/>
    <w:rsid w:val="00EB0CF2"/>
    <w:rsid w:val="00EB0E36"/>
    <w:rsid w:val="00EB284F"/>
    <w:rsid w:val="00EB2854"/>
    <w:rsid w:val="00EB2B1F"/>
    <w:rsid w:val="00EB322A"/>
    <w:rsid w:val="00EB38D4"/>
    <w:rsid w:val="00EB3904"/>
    <w:rsid w:val="00EB3A05"/>
    <w:rsid w:val="00EB49E8"/>
    <w:rsid w:val="00EB4C95"/>
    <w:rsid w:val="00EB53D0"/>
    <w:rsid w:val="00EB6956"/>
    <w:rsid w:val="00EB6D7F"/>
    <w:rsid w:val="00EB79FD"/>
    <w:rsid w:val="00EB7E69"/>
    <w:rsid w:val="00EC00BB"/>
    <w:rsid w:val="00EC01A1"/>
    <w:rsid w:val="00EC023F"/>
    <w:rsid w:val="00EC062A"/>
    <w:rsid w:val="00EC0793"/>
    <w:rsid w:val="00EC0C8A"/>
    <w:rsid w:val="00EC17AF"/>
    <w:rsid w:val="00EC273C"/>
    <w:rsid w:val="00EC35D8"/>
    <w:rsid w:val="00EC4ABF"/>
    <w:rsid w:val="00EC4DD1"/>
    <w:rsid w:val="00EC52CE"/>
    <w:rsid w:val="00EC5916"/>
    <w:rsid w:val="00EC6122"/>
    <w:rsid w:val="00EC64DD"/>
    <w:rsid w:val="00EC6C97"/>
    <w:rsid w:val="00EC7296"/>
    <w:rsid w:val="00EC7E2A"/>
    <w:rsid w:val="00ED003B"/>
    <w:rsid w:val="00ED0673"/>
    <w:rsid w:val="00ED0695"/>
    <w:rsid w:val="00ED1AB0"/>
    <w:rsid w:val="00ED1FFA"/>
    <w:rsid w:val="00ED216E"/>
    <w:rsid w:val="00ED2598"/>
    <w:rsid w:val="00ED270D"/>
    <w:rsid w:val="00ED28F8"/>
    <w:rsid w:val="00ED42B4"/>
    <w:rsid w:val="00ED4459"/>
    <w:rsid w:val="00ED4668"/>
    <w:rsid w:val="00ED4DA7"/>
    <w:rsid w:val="00ED4F8D"/>
    <w:rsid w:val="00ED5491"/>
    <w:rsid w:val="00ED55CC"/>
    <w:rsid w:val="00ED5DE2"/>
    <w:rsid w:val="00ED5E8D"/>
    <w:rsid w:val="00ED626D"/>
    <w:rsid w:val="00ED6338"/>
    <w:rsid w:val="00ED64D7"/>
    <w:rsid w:val="00ED6501"/>
    <w:rsid w:val="00ED6A4B"/>
    <w:rsid w:val="00ED71CD"/>
    <w:rsid w:val="00EE001E"/>
    <w:rsid w:val="00EE0322"/>
    <w:rsid w:val="00EE0F5B"/>
    <w:rsid w:val="00EE0F9F"/>
    <w:rsid w:val="00EE1511"/>
    <w:rsid w:val="00EE172A"/>
    <w:rsid w:val="00EE1B19"/>
    <w:rsid w:val="00EE1BA3"/>
    <w:rsid w:val="00EE1DE4"/>
    <w:rsid w:val="00EE2FE0"/>
    <w:rsid w:val="00EE374F"/>
    <w:rsid w:val="00EE41C6"/>
    <w:rsid w:val="00EE45E8"/>
    <w:rsid w:val="00EE49E6"/>
    <w:rsid w:val="00EE4A7E"/>
    <w:rsid w:val="00EE4EA6"/>
    <w:rsid w:val="00EE57CB"/>
    <w:rsid w:val="00EE5AFE"/>
    <w:rsid w:val="00EE6E93"/>
    <w:rsid w:val="00EE7654"/>
    <w:rsid w:val="00EE7E5D"/>
    <w:rsid w:val="00EF0743"/>
    <w:rsid w:val="00EF0987"/>
    <w:rsid w:val="00EF0AE3"/>
    <w:rsid w:val="00EF1146"/>
    <w:rsid w:val="00EF13BE"/>
    <w:rsid w:val="00EF141C"/>
    <w:rsid w:val="00EF1C63"/>
    <w:rsid w:val="00EF26E7"/>
    <w:rsid w:val="00EF28A7"/>
    <w:rsid w:val="00EF2D16"/>
    <w:rsid w:val="00EF2E23"/>
    <w:rsid w:val="00EF325B"/>
    <w:rsid w:val="00EF3C28"/>
    <w:rsid w:val="00EF40A9"/>
    <w:rsid w:val="00EF4E0C"/>
    <w:rsid w:val="00EF4EC2"/>
    <w:rsid w:val="00EF5F3E"/>
    <w:rsid w:val="00EF6147"/>
    <w:rsid w:val="00EF7467"/>
    <w:rsid w:val="00EF7D2F"/>
    <w:rsid w:val="00F00438"/>
    <w:rsid w:val="00F00611"/>
    <w:rsid w:val="00F00823"/>
    <w:rsid w:val="00F00E4A"/>
    <w:rsid w:val="00F00EFB"/>
    <w:rsid w:val="00F01046"/>
    <w:rsid w:val="00F011B7"/>
    <w:rsid w:val="00F01A1A"/>
    <w:rsid w:val="00F01C9D"/>
    <w:rsid w:val="00F022AB"/>
    <w:rsid w:val="00F027D6"/>
    <w:rsid w:val="00F02947"/>
    <w:rsid w:val="00F03243"/>
    <w:rsid w:val="00F03B20"/>
    <w:rsid w:val="00F04427"/>
    <w:rsid w:val="00F044BF"/>
    <w:rsid w:val="00F04719"/>
    <w:rsid w:val="00F04891"/>
    <w:rsid w:val="00F04EF0"/>
    <w:rsid w:val="00F05186"/>
    <w:rsid w:val="00F05A64"/>
    <w:rsid w:val="00F05CFD"/>
    <w:rsid w:val="00F06166"/>
    <w:rsid w:val="00F06E2D"/>
    <w:rsid w:val="00F06E31"/>
    <w:rsid w:val="00F076FF"/>
    <w:rsid w:val="00F100BE"/>
    <w:rsid w:val="00F102B3"/>
    <w:rsid w:val="00F106CC"/>
    <w:rsid w:val="00F10AC1"/>
    <w:rsid w:val="00F10F90"/>
    <w:rsid w:val="00F119F7"/>
    <w:rsid w:val="00F11C89"/>
    <w:rsid w:val="00F11E76"/>
    <w:rsid w:val="00F1271A"/>
    <w:rsid w:val="00F12AA4"/>
    <w:rsid w:val="00F1333A"/>
    <w:rsid w:val="00F13472"/>
    <w:rsid w:val="00F1352A"/>
    <w:rsid w:val="00F136FD"/>
    <w:rsid w:val="00F13711"/>
    <w:rsid w:val="00F146BE"/>
    <w:rsid w:val="00F150D3"/>
    <w:rsid w:val="00F152EB"/>
    <w:rsid w:val="00F164D2"/>
    <w:rsid w:val="00F16B9A"/>
    <w:rsid w:val="00F16ED8"/>
    <w:rsid w:val="00F17228"/>
    <w:rsid w:val="00F17A53"/>
    <w:rsid w:val="00F17AF9"/>
    <w:rsid w:val="00F2114A"/>
    <w:rsid w:val="00F21402"/>
    <w:rsid w:val="00F21878"/>
    <w:rsid w:val="00F21C84"/>
    <w:rsid w:val="00F23387"/>
    <w:rsid w:val="00F23849"/>
    <w:rsid w:val="00F23DD0"/>
    <w:rsid w:val="00F24218"/>
    <w:rsid w:val="00F24ACE"/>
    <w:rsid w:val="00F24C2E"/>
    <w:rsid w:val="00F24D47"/>
    <w:rsid w:val="00F25820"/>
    <w:rsid w:val="00F261C0"/>
    <w:rsid w:val="00F2642A"/>
    <w:rsid w:val="00F27166"/>
    <w:rsid w:val="00F27630"/>
    <w:rsid w:val="00F276BC"/>
    <w:rsid w:val="00F27CA6"/>
    <w:rsid w:val="00F30D1C"/>
    <w:rsid w:val="00F30EFF"/>
    <w:rsid w:val="00F3109D"/>
    <w:rsid w:val="00F310F6"/>
    <w:rsid w:val="00F31FAF"/>
    <w:rsid w:val="00F32478"/>
    <w:rsid w:val="00F3284D"/>
    <w:rsid w:val="00F32DF4"/>
    <w:rsid w:val="00F3463A"/>
    <w:rsid w:val="00F3497F"/>
    <w:rsid w:val="00F34A3F"/>
    <w:rsid w:val="00F352FB"/>
    <w:rsid w:val="00F353A0"/>
    <w:rsid w:val="00F3556B"/>
    <w:rsid w:val="00F35DDA"/>
    <w:rsid w:val="00F36025"/>
    <w:rsid w:val="00F36393"/>
    <w:rsid w:val="00F36E8F"/>
    <w:rsid w:val="00F4003B"/>
    <w:rsid w:val="00F412E4"/>
    <w:rsid w:val="00F415B9"/>
    <w:rsid w:val="00F41943"/>
    <w:rsid w:val="00F4196A"/>
    <w:rsid w:val="00F43B98"/>
    <w:rsid w:val="00F442F6"/>
    <w:rsid w:val="00F44AB8"/>
    <w:rsid w:val="00F451AF"/>
    <w:rsid w:val="00F45CE0"/>
    <w:rsid w:val="00F46B5F"/>
    <w:rsid w:val="00F471EE"/>
    <w:rsid w:val="00F47626"/>
    <w:rsid w:val="00F518D3"/>
    <w:rsid w:val="00F51C1E"/>
    <w:rsid w:val="00F5271A"/>
    <w:rsid w:val="00F532B3"/>
    <w:rsid w:val="00F53631"/>
    <w:rsid w:val="00F53708"/>
    <w:rsid w:val="00F53EF5"/>
    <w:rsid w:val="00F53F8B"/>
    <w:rsid w:val="00F540BE"/>
    <w:rsid w:val="00F540CE"/>
    <w:rsid w:val="00F541AC"/>
    <w:rsid w:val="00F54528"/>
    <w:rsid w:val="00F54BDB"/>
    <w:rsid w:val="00F55600"/>
    <w:rsid w:val="00F55F10"/>
    <w:rsid w:val="00F55FD7"/>
    <w:rsid w:val="00F5690A"/>
    <w:rsid w:val="00F571F5"/>
    <w:rsid w:val="00F57310"/>
    <w:rsid w:val="00F5744E"/>
    <w:rsid w:val="00F61253"/>
    <w:rsid w:val="00F61615"/>
    <w:rsid w:val="00F617D8"/>
    <w:rsid w:val="00F63428"/>
    <w:rsid w:val="00F63797"/>
    <w:rsid w:val="00F637CE"/>
    <w:rsid w:val="00F63848"/>
    <w:rsid w:val="00F63F65"/>
    <w:rsid w:val="00F63F67"/>
    <w:rsid w:val="00F6409F"/>
    <w:rsid w:val="00F64B2C"/>
    <w:rsid w:val="00F653DE"/>
    <w:rsid w:val="00F6545E"/>
    <w:rsid w:val="00F65638"/>
    <w:rsid w:val="00F65EFA"/>
    <w:rsid w:val="00F665D6"/>
    <w:rsid w:val="00F67290"/>
    <w:rsid w:val="00F676D5"/>
    <w:rsid w:val="00F67763"/>
    <w:rsid w:val="00F712DF"/>
    <w:rsid w:val="00F713A6"/>
    <w:rsid w:val="00F71634"/>
    <w:rsid w:val="00F71842"/>
    <w:rsid w:val="00F72073"/>
    <w:rsid w:val="00F72882"/>
    <w:rsid w:val="00F72AFB"/>
    <w:rsid w:val="00F73144"/>
    <w:rsid w:val="00F7317F"/>
    <w:rsid w:val="00F7336A"/>
    <w:rsid w:val="00F7351D"/>
    <w:rsid w:val="00F75FEF"/>
    <w:rsid w:val="00F76385"/>
    <w:rsid w:val="00F76AE5"/>
    <w:rsid w:val="00F76C20"/>
    <w:rsid w:val="00F76E00"/>
    <w:rsid w:val="00F76EC1"/>
    <w:rsid w:val="00F77665"/>
    <w:rsid w:val="00F77740"/>
    <w:rsid w:val="00F7786A"/>
    <w:rsid w:val="00F77B71"/>
    <w:rsid w:val="00F80076"/>
    <w:rsid w:val="00F801FC"/>
    <w:rsid w:val="00F80B50"/>
    <w:rsid w:val="00F814D7"/>
    <w:rsid w:val="00F81750"/>
    <w:rsid w:val="00F81CE4"/>
    <w:rsid w:val="00F81E93"/>
    <w:rsid w:val="00F81F02"/>
    <w:rsid w:val="00F824F8"/>
    <w:rsid w:val="00F82884"/>
    <w:rsid w:val="00F82AAA"/>
    <w:rsid w:val="00F8402E"/>
    <w:rsid w:val="00F843BD"/>
    <w:rsid w:val="00F847A7"/>
    <w:rsid w:val="00F84DDA"/>
    <w:rsid w:val="00F85384"/>
    <w:rsid w:val="00F86371"/>
    <w:rsid w:val="00F86889"/>
    <w:rsid w:val="00F86FF4"/>
    <w:rsid w:val="00F87774"/>
    <w:rsid w:val="00F87919"/>
    <w:rsid w:val="00F87D43"/>
    <w:rsid w:val="00F87F39"/>
    <w:rsid w:val="00F87FBF"/>
    <w:rsid w:val="00F90D61"/>
    <w:rsid w:val="00F91630"/>
    <w:rsid w:val="00F91BF7"/>
    <w:rsid w:val="00F91EE8"/>
    <w:rsid w:val="00F91F34"/>
    <w:rsid w:val="00F9260A"/>
    <w:rsid w:val="00F9271B"/>
    <w:rsid w:val="00F92B78"/>
    <w:rsid w:val="00F92CCD"/>
    <w:rsid w:val="00F933EE"/>
    <w:rsid w:val="00F93633"/>
    <w:rsid w:val="00F936C0"/>
    <w:rsid w:val="00F9375D"/>
    <w:rsid w:val="00F9428D"/>
    <w:rsid w:val="00F94DB2"/>
    <w:rsid w:val="00F94F75"/>
    <w:rsid w:val="00F95780"/>
    <w:rsid w:val="00F95938"/>
    <w:rsid w:val="00F95988"/>
    <w:rsid w:val="00F95B32"/>
    <w:rsid w:val="00F968A3"/>
    <w:rsid w:val="00F96AA4"/>
    <w:rsid w:val="00F96B32"/>
    <w:rsid w:val="00F971AF"/>
    <w:rsid w:val="00F97AA4"/>
    <w:rsid w:val="00FA063C"/>
    <w:rsid w:val="00FA069D"/>
    <w:rsid w:val="00FA070A"/>
    <w:rsid w:val="00FA085D"/>
    <w:rsid w:val="00FA0D3F"/>
    <w:rsid w:val="00FA2A60"/>
    <w:rsid w:val="00FA2EAD"/>
    <w:rsid w:val="00FA2EF8"/>
    <w:rsid w:val="00FA36E9"/>
    <w:rsid w:val="00FA3C12"/>
    <w:rsid w:val="00FA44DC"/>
    <w:rsid w:val="00FA4AD5"/>
    <w:rsid w:val="00FA4BC7"/>
    <w:rsid w:val="00FA4EB3"/>
    <w:rsid w:val="00FA5917"/>
    <w:rsid w:val="00FA5971"/>
    <w:rsid w:val="00FA6188"/>
    <w:rsid w:val="00FA64B2"/>
    <w:rsid w:val="00FA67C4"/>
    <w:rsid w:val="00FA695E"/>
    <w:rsid w:val="00FA70E4"/>
    <w:rsid w:val="00FA70F9"/>
    <w:rsid w:val="00FA744D"/>
    <w:rsid w:val="00FA7C0D"/>
    <w:rsid w:val="00FB034E"/>
    <w:rsid w:val="00FB03EB"/>
    <w:rsid w:val="00FB0741"/>
    <w:rsid w:val="00FB0A1D"/>
    <w:rsid w:val="00FB0ADA"/>
    <w:rsid w:val="00FB1B34"/>
    <w:rsid w:val="00FB1C2A"/>
    <w:rsid w:val="00FB21A6"/>
    <w:rsid w:val="00FB362C"/>
    <w:rsid w:val="00FB3693"/>
    <w:rsid w:val="00FB3EBA"/>
    <w:rsid w:val="00FB440A"/>
    <w:rsid w:val="00FB4E0C"/>
    <w:rsid w:val="00FB547B"/>
    <w:rsid w:val="00FB5A9E"/>
    <w:rsid w:val="00FB6825"/>
    <w:rsid w:val="00FB68E8"/>
    <w:rsid w:val="00FB76F0"/>
    <w:rsid w:val="00FB7FAE"/>
    <w:rsid w:val="00FC013C"/>
    <w:rsid w:val="00FC0698"/>
    <w:rsid w:val="00FC0ADF"/>
    <w:rsid w:val="00FC1EF5"/>
    <w:rsid w:val="00FC273C"/>
    <w:rsid w:val="00FC2EF7"/>
    <w:rsid w:val="00FC37A5"/>
    <w:rsid w:val="00FC4A77"/>
    <w:rsid w:val="00FC5036"/>
    <w:rsid w:val="00FC5608"/>
    <w:rsid w:val="00FC59B3"/>
    <w:rsid w:val="00FC677C"/>
    <w:rsid w:val="00FD04DE"/>
    <w:rsid w:val="00FD0615"/>
    <w:rsid w:val="00FD11B0"/>
    <w:rsid w:val="00FD2171"/>
    <w:rsid w:val="00FD269C"/>
    <w:rsid w:val="00FD2AFC"/>
    <w:rsid w:val="00FD34BC"/>
    <w:rsid w:val="00FD374F"/>
    <w:rsid w:val="00FD3D73"/>
    <w:rsid w:val="00FD40C7"/>
    <w:rsid w:val="00FD4BF7"/>
    <w:rsid w:val="00FD4D79"/>
    <w:rsid w:val="00FD5642"/>
    <w:rsid w:val="00FD56A8"/>
    <w:rsid w:val="00FD67CF"/>
    <w:rsid w:val="00FD714B"/>
    <w:rsid w:val="00FD7CA9"/>
    <w:rsid w:val="00FE011A"/>
    <w:rsid w:val="00FE0BAB"/>
    <w:rsid w:val="00FE0C03"/>
    <w:rsid w:val="00FE0DB0"/>
    <w:rsid w:val="00FE132C"/>
    <w:rsid w:val="00FE18BD"/>
    <w:rsid w:val="00FE2590"/>
    <w:rsid w:val="00FE2760"/>
    <w:rsid w:val="00FE27B6"/>
    <w:rsid w:val="00FE2DB1"/>
    <w:rsid w:val="00FE33FF"/>
    <w:rsid w:val="00FE34AA"/>
    <w:rsid w:val="00FE35AE"/>
    <w:rsid w:val="00FE3B82"/>
    <w:rsid w:val="00FE3F76"/>
    <w:rsid w:val="00FE4886"/>
    <w:rsid w:val="00FE4EA3"/>
    <w:rsid w:val="00FE56A8"/>
    <w:rsid w:val="00FE59E8"/>
    <w:rsid w:val="00FE6152"/>
    <w:rsid w:val="00FE6489"/>
    <w:rsid w:val="00FE66D5"/>
    <w:rsid w:val="00FE71A4"/>
    <w:rsid w:val="00FE727B"/>
    <w:rsid w:val="00FE72A8"/>
    <w:rsid w:val="00FE778D"/>
    <w:rsid w:val="00FE7C59"/>
    <w:rsid w:val="00FE7F30"/>
    <w:rsid w:val="00FF0101"/>
    <w:rsid w:val="00FF0D83"/>
    <w:rsid w:val="00FF11C8"/>
    <w:rsid w:val="00FF173B"/>
    <w:rsid w:val="00FF1F61"/>
    <w:rsid w:val="00FF2131"/>
    <w:rsid w:val="00FF2AC3"/>
    <w:rsid w:val="00FF31D8"/>
    <w:rsid w:val="00FF37FC"/>
    <w:rsid w:val="00FF3BDC"/>
    <w:rsid w:val="00FF3DE7"/>
    <w:rsid w:val="00FF4795"/>
    <w:rsid w:val="00FF4825"/>
    <w:rsid w:val="00FF5217"/>
    <w:rsid w:val="00FF53AC"/>
    <w:rsid w:val="00FF56D1"/>
    <w:rsid w:val="00FF5901"/>
    <w:rsid w:val="00FF63FC"/>
    <w:rsid w:val="00FF6463"/>
    <w:rsid w:val="00FF66E0"/>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A192AB5"/>
  <w15:chartTrackingRefBased/>
  <w15:docId w15:val="{1B8CDD93-5D3B-4027-8339-11EB8B066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16"/>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16"/>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16"/>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5"/>
      </w:numPr>
      <w:tabs>
        <w:tab w:val="left" w:pos="1134"/>
      </w:tabs>
      <w:suppressAutoHyphens/>
      <w:spacing w:before="240" w:after="120"/>
      <w:outlineLvl w:val="3"/>
    </w:pPr>
    <w:rPr>
      <w:b/>
      <w:bCs/>
      <w:i/>
      <w:sz w:val="20"/>
      <w:lang w:val="x-none" w:eastAsia="x-none"/>
    </w:rPr>
  </w:style>
  <w:style w:type="paragraph" w:styleId="50">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6"/>
      </w:numPr>
      <w:tabs>
        <w:tab w:val="clear" w:pos="1008"/>
        <w:tab w:val="num" w:pos="360"/>
      </w:tabs>
      <w:suppressAutoHyphens/>
      <w:spacing w:before="60" w:line="360" w:lineRule="auto"/>
      <w:ind w:left="0" w:firstLine="0"/>
      <w:outlineLvl w:val="4"/>
    </w:pPr>
    <w:rPr>
      <w:b/>
      <w:bCs/>
      <w:sz w:val="26"/>
      <w:lang w:val="x-none" w:eastAsia="x-none"/>
    </w:rPr>
  </w:style>
  <w:style w:type="paragraph" w:styleId="60">
    <w:name w:val="heading 6"/>
    <w:aliases w:val="RTC 6,Приложение"/>
    <w:basedOn w:val="a5"/>
    <w:next w:val="a5"/>
    <w:link w:val="61"/>
    <w:qFormat/>
    <w:pPr>
      <w:numPr>
        <w:ilvl w:val="5"/>
        <w:numId w:val="6"/>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0">
    <w:name w:val="heading 7"/>
    <w:aliases w:val="RTC7"/>
    <w:basedOn w:val="a5"/>
    <w:next w:val="a5"/>
    <w:link w:val="71"/>
    <w:qFormat/>
    <w:pPr>
      <w:numPr>
        <w:ilvl w:val="6"/>
        <w:numId w:val="6"/>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1"/>
    <w:qFormat/>
    <w:pPr>
      <w:numPr>
        <w:ilvl w:val="7"/>
        <w:numId w:val="6"/>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0">
    <w:name w:val="heading 9"/>
    <w:basedOn w:val="a5"/>
    <w:next w:val="a5"/>
    <w:link w:val="91"/>
    <w:qFormat/>
    <w:pPr>
      <w:numPr>
        <w:ilvl w:val="8"/>
        <w:numId w:val="6"/>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locked/>
    <w:rsid w:val="00F713A6"/>
    <w:rPr>
      <w:b/>
      <w:bCs/>
      <w:sz w:val="26"/>
      <w:lang w:val="x-none" w:eastAsia="x-none"/>
    </w:rPr>
  </w:style>
  <w:style w:type="character" w:customStyle="1" w:styleId="61">
    <w:name w:val="Заголовок 6 Знак"/>
    <w:aliases w:val="RTC 6 Знак1,Приложение Знак"/>
    <w:link w:val="60"/>
    <w:locked/>
    <w:rsid w:val="00F713A6"/>
    <w:rPr>
      <w:b/>
      <w:bCs/>
      <w:lang w:val="x-none" w:eastAsia="x-none"/>
    </w:rPr>
  </w:style>
  <w:style w:type="character" w:customStyle="1" w:styleId="71">
    <w:name w:val="Заголовок 7 Знак"/>
    <w:aliases w:val="RTC7 Знак"/>
    <w:link w:val="70"/>
    <w:locked/>
    <w:rsid w:val="00F713A6"/>
    <w:rPr>
      <w:bCs/>
      <w:sz w:val="26"/>
      <w:lang w:val="x-none" w:eastAsia="x-none"/>
    </w:rPr>
  </w:style>
  <w:style w:type="character" w:customStyle="1" w:styleId="81">
    <w:name w:val="Заголовок 8 Знак"/>
    <w:aliases w:val="Знак16 Знак"/>
    <w:link w:val="8"/>
    <w:locked/>
    <w:rsid w:val="00F713A6"/>
    <w:rPr>
      <w:bCs/>
      <w:i/>
      <w:sz w:val="26"/>
      <w:lang w:val="x-none" w:eastAsia="x-none"/>
    </w:rPr>
  </w:style>
  <w:style w:type="character" w:customStyle="1" w:styleId="91">
    <w:name w:val="Заголовок 9 Знак"/>
    <w:link w:val="90"/>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pPr>
      <w:widowControl/>
      <w:ind w:firstLine="567"/>
    </w:pPr>
    <w:rPr>
      <w:snapToGrid w:val="0"/>
      <w:sz w:val="22"/>
      <w:lang w:val="x-none" w:eastAsia="x-none"/>
    </w:rPr>
  </w:style>
  <w:style w:type="paragraph" w:customStyle="1" w:styleId="af7">
    <w:name w:val="Таблица текст"/>
    <w:basedOn w:val="a5"/>
    <w:link w:val="af8"/>
    <w:pPr>
      <w:widowControl/>
      <w:spacing w:before="40" w:after="40"/>
      <w:ind w:left="57" w:right="57" w:firstLine="0"/>
      <w:jc w:val="left"/>
    </w:pPr>
    <w:rPr>
      <w:bCs/>
      <w:szCs w:val="22"/>
    </w:rPr>
  </w:style>
  <w:style w:type="character" w:customStyle="1" w:styleId="af6">
    <w:name w:val="Текст сноски Знак"/>
    <w:link w:val="af5"/>
    <w:locked/>
    <w:rsid w:val="00FC5036"/>
    <w:rPr>
      <w:snapToGrid w:val="0"/>
      <w:sz w:val="22"/>
    </w:rPr>
  </w:style>
  <w:style w:type="paragraph" w:styleId="af9">
    <w:name w:val="caption"/>
    <w:basedOn w:val="a5"/>
    <w:next w:val="a5"/>
    <w:qFormat/>
    <w:pPr>
      <w:pageBreakBefore/>
      <w:widowControl/>
      <w:suppressAutoHyphens/>
      <w:spacing w:before="120" w:after="120"/>
      <w:ind w:firstLine="0"/>
    </w:pPr>
    <w:rPr>
      <w:i/>
      <w:szCs w:val="22"/>
    </w:rPr>
  </w:style>
  <w:style w:type="paragraph" w:styleId="51">
    <w:name w:val="toc 5"/>
    <w:basedOn w:val="a5"/>
    <w:next w:val="a5"/>
    <w:autoRedefine/>
    <w:uiPriority w:val="39"/>
    <w:pPr>
      <w:widowControl/>
      <w:spacing w:line="360" w:lineRule="auto"/>
      <w:ind w:left="1120" w:firstLine="567"/>
      <w:jc w:val="left"/>
    </w:pPr>
    <w:rPr>
      <w:bCs/>
      <w:sz w:val="18"/>
      <w:szCs w:val="18"/>
    </w:rPr>
  </w:style>
  <w:style w:type="paragraph" w:styleId="62">
    <w:name w:val="toc 6"/>
    <w:basedOn w:val="a5"/>
    <w:next w:val="a5"/>
    <w:autoRedefine/>
    <w:uiPriority w:val="39"/>
    <w:pPr>
      <w:widowControl/>
      <w:spacing w:line="360" w:lineRule="auto"/>
      <w:ind w:left="1400" w:firstLine="567"/>
      <w:jc w:val="left"/>
    </w:pPr>
    <w:rPr>
      <w:bCs/>
      <w:sz w:val="18"/>
      <w:szCs w:val="18"/>
    </w:rPr>
  </w:style>
  <w:style w:type="paragraph" w:styleId="72">
    <w:name w:val="toc 7"/>
    <w:basedOn w:val="a5"/>
    <w:next w:val="a5"/>
    <w:autoRedefine/>
    <w:uiPriority w:val="39"/>
    <w:pPr>
      <w:widowControl/>
      <w:spacing w:line="360" w:lineRule="auto"/>
      <w:ind w:left="1680" w:firstLine="567"/>
      <w:jc w:val="left"/>
    </w:pPr>
    <w:rPr>
      <w:bCs/>
      <w:sz w:val="18"/>
      <w:szCs w:val="18"/>
    </w:rPr>
  </w:style>
  <w:style w:type="paragraph" w:styleId="82">
    <w:name w:val="toc 8"/>
    <w:basedOn w:val="a5"/>
    <w:next w:val="a5"/>
    <w:autoRedefine/>
    <w:uiPriority w:val="39"/>
    <w:pPr>
      <w:widowControl/>
      <w:spacing w:line="360" w:lineRule="auto"/>
      <w:ind w:left="1960" w:firstLine="567"/>
      <w:jc w:val="left"/>
    </w:pPr>
    <w:rPr>
      <w:bCs/>
      <w:sz w:val="18"/>
      <w:szCs w:val="18"/>
    </w:rPr>
  </w:style>
  <w:style w:type="paragraph" w:styleId="92">
    <w:name w:val="toc 9"/>
    <w:basedOn w:val="a5"/>
    <w:next w:val="a5"/>
    <w:autoRedefine/>
    <w:uiPriority w:val="39"/>
    <w:pPr>
      <w:widowControl/>
      <w:spacing w:line="360" w:lineRule="auto"/>
      <w:ind w:left="2240" w:firstLine="567"/>
      <w:jc w:val="left"/>
    </w:pPr>
    <w:rPr>
      <w:bCs/>
      <w:sz w:val="18"/>
      <w:szCs w:val="18"/>
    </w:rPr>
  </w:style>
  <w:style w:type="paragraph" w:customStyle="1" w:styleId="afa">
    <w:name w:val="Служебный"/>
    <w:basedOn w:val="afb"/>
  </w:style>
  <w:style w:type="paragraph" w:customStyle="1" w:styleId="afb">
    <w:name w:val="Главы"/>
    <w:basedOn w:val="afc"/>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c">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d">
    <w:name w:val="маркированный"/>
    <w:basedOn w:val="a5"/>
    <w:pPr>
      <w:widowControl/>
      <w:tabs>
        <w:tab w:val="num" w:pos="1701"/>
      </w:tabs>
      <w:spacing w:line="360" w:lineRule="auto"/>
      <w:ind w:left="1701" w:hanging="567"/>
    </w:pPr>
    <w:rPr>
      <w:bCs/>
      <w:sz w:val="22"/>
      <w:szCs w:val="22"/>
    </w:rPr>
  </w:style>
  <w:style w:type="paragraph" w:customStyle="1" w:styleId="afe">
    <w:name w:val="Пункт"/>
    <w:basedOn w:val="a5"/>
    <w:link w:val="13"/>
    <w:pPr>
      <w:widowControl/>
      <w:tabs>
        <w:tab w:val="num" w:pos="360"/>
      </w:tabs>
      <w:spacing w:line="360" w:lineRule="auto"/>
      <w:ind w:left="360" w:hanging="360"/>
    </w:pPr>
    <w:rPr>
      <w:sz w:val="22"/>
      <w:lang w:val="x-none" w:eastAsia="x-none"/>
    </w:rPr>
  </w:style>
  <w:style w:type="character" w:customStyle="1" w:styleId="aff">
    <w:name w:val="Пункт Знак"/>
    <w:rPr>
      <w:sz w:val="28"/>
      <w:lang w:val="ru-RU" w:eastAsia="ru-RU"/>
    </w:rPr>
  </w:style>
  <w:style w:type="paragraph" w:customStyle="1" w:styleId="aff0">
    <w:name w:val="Подпункт"/>
    <w:basedOn w:val="afe"/>
    <w:link w:val="14"/>
  </w:style>
  <w:style w:type="character" w:customStyle="1" w:styleId="aff1">
    <w:name w:val="Подпункт Знак"/>
    <w:rPr>
      <w:rFonts w:cs="Times New Roman"/>
      <w:sz w:val="28"/>
      <w:lang w:val="ru-RU" w:eastAsia="ru-RU" w:bidi="ar-SA"/>
    </w:rPr>
  </w:style>
  <w:style w:type="character" w:customStyle="1" w:styleId="aff2">
    <w:name w:val="комментарий"/>
    <w:rPr>
      <w:b/>
      <w:i/>
      <w:shd w:val="clear" w:color="auto" w:fill="FFFF99"/>
    </w:rPr>
  </w:style>
  <w:style w:type="paragraph" w:customStyle="1" w:styleId="21">
    <w:name w:val="Пункт2"/>
    <w:basedOn w:val="afe"/>
    <w:link w:val="22"/>
    <w:pPr>
      <w:keepNext/>
      <w:suppressAutoHyphens/>
      <w:spacing w:before="240" w:after="120" w:line="240" w:lineRule="auto"/>
      <w:jc w:val="left"/>
      <w:outlineLvl w:val="2"/>
    </w:pPr>
    <w:rPr>
      <w:b/>
    </w:rPr>
  </w:style>
  <w:style w:type="paragraph" w:customStyle="1" w:styleId="a2">
    <w:name w:val="Подподпункт"/>
    <w:basedOn w:val="aff0"/>
    <w:pPr>
      <w:numPr>
        <w:numId w:val="1"/>
      </w:numPr>
      <w:tabs>
        <w:tab w:val="clear" w:pos="360"/>
      </w:tabs>
    </w:pPr>
  </w:style>
  <w:style w:type="paragraph" w:styleId="aff3">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4">
    <w:name w:val="Текст таблицы"/>
    <w:basedOn w:val="a5"/>
    <w:pPr>
      <w:widowControl/>
      <w:spacing w:before="40" w:after="40"/>
      <w:ind w:left="57" w:right="57" w:firstLine="0"/>
      <w:jc w:val="left"/>
    </w:pPr>
    <w:rPr>
      <w:bCs/>
      <w:szCs w:val="24"/>
    </w:rPr>
  </w:style>
  <w:style w:type="paragraph" w:customStyle="1" w:styleId="aff5">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2"/>
      </w:numPr>
      <w:tabs>
        <w:tab w:val="clear" w:pos="643"/>
        <w:tab w:val="num" w:pos="360"/>
      </w:tabs>
      <w:spacing w:line="360" w:lineRule="auto"/>
      <w:ind w:left="360"/>
    </w:pPr>
    <w:rPr>
      <w:bCs/>
      <w:sz w:val="22"/>
      <w:szCs w:val="22"/>
    </w:rPr>
  </w:style>
  <w:style w:type="paragraph" w:styleId="aff6">
    <w:name w:val="Balloon Text"/>
    <w:basedOn w:val="a5"/>
    <w:link w:val="aff7"/>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8">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9"/>
    <w:rsid w:val="00410049"/>
    <w:pPr>
      <w:widowControl/>
      <w:suppressAutoHyphens/>
      <w:spacing w:line="360" w:lineRule="auto"/>
      <w:ind w:right="2323" w:firstLine="0"/>
    </w:pPr>
  </w:style>
  <w:style w:type="character" w:customStyle="1" w:styleId="aff7">
    <w:name w:val="Текст выноски Знак"/>
    <w:link w:val="aff6"/>
    <w:uiPriority w:val="99"/>
    <w:semiHidden/>
    <w:locked/>
    <w:rsid w:val="00FC5036"/>
    <w:rPr>
      <w:rFonts w:ascii="Tahoma" w:hAnsi="Tahoma"/>
      <w:snapToGrid w:val="0"/>
      <w:sz w:val="16"/>
    </w:rPr>
  </w:style>
  <w:style w:type="paragraph" w:styleId="affa">
    <w:name w:val="annotation text"/>
    <w:basedOn w:val="a5"/>
    <w:link w:val="affb"/>
    <w:uiPriority w:val="99"/>
    <w:pPr>
      <w:widowControl/>
      <w:spacing w:line="360" w:lineRule="auto"/>
      <w:ind w:firstLine="567"/>
    </w:pPr>
    <w:rPr>
      <w:sz w:val="22"/>
      <w:lang w:val="x-none" w:eastAsia="x-none"/>
    </w:rPr>
  </w:style>
  <w:style w:type="character" w:customStyle="1" w:styleId="aff9">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8"/>
    <w:locked/>
    <w:rsid w:val="0003366C"/>
    <w:rPr>
      <w:sz w:val="24"/>
      <w:lang w:val="ru-RU" w:eastAsia="ru-RU"/>
    </w:rPr>
  </w:style>
  <w:style w:type="paragraph" w:styleId="affc">
    <w:name w:val="annotation subject"/>
    <w:basedOn w:val="affa"/>
    <w:next w:val="affa"/>
    <w:link w:val="affd"/>
    <w:uiPriority w:val="99"/>
    <w:rPr>
      <w:b/>
    </w:rPr>
  </w:style>
  <w:style w:type="character" w:customStyle="1" w:styleId="affb">
    <w:name w:val="Текст примечания Знак"/>
    <w:link w:val="affa"/>
    <w:uiPriority w:val="99"/>
    <w:locked/>
    <w:rsid w:val="00FC5036"/>
    <w:rPr>
      <w:sz w:val="22"/>
    </w:rPr>
  </w:style>
  <w:style w:type="character" w:customStyle="1" w:styleId="affe">
    <w:name w:val="Заголовок Знак"/>
    <w:link w:val="afff"/>
    <w:uiPriority w:val="99"/>
    <w:locked/>
    <w:rsid w:val="00FC5036"/>
    <w:rPr>
      <w:rFonts w:ascii="Arial" w:hAnsi="Arial"/>
      <w:b/>
      <w:sz w:val="22"/>
    </w:rPr>
  </w:style>
  <w:style w:type="character" w:customStyle="1" w:styleId="affd">
    <w:name w:val="Тема примечания Знак"/>
    <w:link w:val="affc"/>
    <w:uiPriority w:val="99"/>
    <w:semiHidden/>
    <w:locked/>
    <w:rsid w:val="00F713A6"/>
    <w:rPr>
      <w:b/>
      <w:sz w:val="22"/>
    </w:rPr>
  </w:style>
  <w:style w:type="paragraph" w:styleId="afff">
    <w:name w:val="Title"/>
    <w:basedOn w:val="a5"/>
    <w:next w:val="aff8"/>
    <w:link w:val="affe"/>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character" w:customStyle="1" w:styleId="afff0">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1">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2">
    <w:name w:val="Подподподпункт"/>
    <w:basedOn w:val="a5"/>
    <w:pPr>
      <w:widowControl/>
      <w:tabs>
        <w:tab w:val="num" w:pos="2268"/>
      </w:tabs>
      <w:spacing w:line="360" w:lineRule="auto"/>
      <w:ind w:left="2268" w:hanging="567"/>
    </w:pPr>
    <w:rPr>
      <w:bCs/>
      <w:sz w:val="22"/>
      <w:szCs w:val="22"/>
    </w:rPr>
  </w:style>
  <w:style w:type="paragraph" w:styleId="afff3">
    <w:name w:val="Body Text Indent"/>
    <w:aliases w:val="текст"/>
    <w:basedOn w:val="a5"/>
    <w:link w:val="afff4"/>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4">
    <w:name w:val="Основной текст с отступом Знак"/>
    <w:aliases w:val="текст Знак"/>
    <w:link w:val="afff3"/>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e"/>
    <w:pPr>
      <w:keepNext/>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5">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3"/>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4"/>
      </w:numPr>
    </w:pPr>
    <w:rPr>
      <w:rFonts w:ascii="Arial" w:hAnsi="Arial" w:cs="Arial"/>
      <w:szCs w:val="24"/>
    </w:rPr>
  </w:style>
  <w:style w:type="paragraph" w:customStyle="1" w:styleId="afff6">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6"/>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3"/>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7">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8">
    <w:name w:val="Salutation"/>
    <w:aliases w:val="Знак3"/>
    <w:basedOn w:val="a5"/>
    <w:next w:val="a5"/>
    <w:link w:val="afff9"/>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a">
    <w:name w:val="Plain Text"/>
    <w:aliases w:val="Знак + Times New Roman,14 пт,По ширине,Первая строка:  1 см,Знак Знак,Знак2"/>
    <w:basedOn w:val="a5"/>
    <w:link w:val="afffb"/>
    <w:rsid w:val="008B306D"/>
    <w:pPr>
      <w:widowControl/>
      <w:spacing w:after="160" w:line="240" w:lineRule="exact"/>
      <w:ind w:firstLine="0"/>
      <w:jc w:val="left"/>
    </w:pPr>
    <w:rPr>
      <w:rFonts w:ascii="Courier New" w:hAnsi="Courier New"/>
      <w:sz w:val="20"/>
      <w:lang w:val="x-none" w:eastAsia="x-none"/>
    </w:rPr>
  </w:style>
  <w:style w:type="paragraph" w:customStyle="1" w:styleId="afffc">
    <w:name w:val="Ариал Таблица"/>
    <w:basedOn w:val="afff6"/>
    <w:link w:val="afffd"/>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e">
    <w:name w:val="АриалТабл"/>
    <w:basedOn w:val="afff6"/>
    <w:uiPriority w:val="99"/>
    <w:rsid w:val="00ED64D7"/>
    <w:pPr>
      <w:widowControl w:val="0"/>
      <w:adjustRightInd w:val="0"/>
      <w:spacing w:before="0" w:after="0" w:line="240" w:lineRule="auto"/>
      <w:ind w:firstLine="0"/>
      <w:textAlignment w:val="baseline"/>
    </w:pPr>
  </w:style>
  <w:style w:type="paragraph" w:customStyle="1" w:styleId="affff">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f0">
    <w:name w:val="Пункт Знак Знак"/>
    <w:rsid w:val="009641E0"/>
    <w:rPr>
      <w:sz w:val="28"/>
      <w:lang w:val="ru-RU" w:eastAsia="ru-RU"/>
    </w:rPr>
  </w:style>
  <w:style w:type="character" w:customStyle="1" w:styleId="afffb">
    <w:name w:val="Текст Знак"/>
    <w:aliases w:val="Знак + Times New Roman Знак,14 пт Знак,По ширине Знак,Первая строка:  1 см Знак,Знак Знак Знак,Знак2 Знак"/>
    <w:link w:val="afffa"/>
    <w:locked/>
    <w:rsid w:val="0075128D"/>
    <w:rPr>
      <w:rFonts w:ascii="Courier New" w:hAnsi="Courier New"/>
    </w:rPr>
  </w:style>
  <w:style w:type="character" w:customStyle="1" w:styleId="afffd">
    <w:name w:val="Ариал Таблица Знак"/>
    <w:link w:val="afffc"/>
    <w:locked/>
    <w:rsid w:val="00723EC0"/>
    <w:rPr>
      <w:rFonts w:ascii="Arial" w:hAnsi="Arial"/>
      <w:sz w:val="24"/>
      <w:lang w:val="ru-RU" w:eastAsia="ru-RU"/>
    </w:rPr>
  </w:style>
  <w:style w:type="character" w:styleId="affff1">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2">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3">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4">
    <w:name w:val="Подзаголовок Знак"/>
    <w:link w:val="affff5"/>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6">
    <w:name w:val="замена"/>
    <w:rsid w:val="00717716"/>
    <w:rPr>
      <w:b/>
      <w:i/>
      <w:shd w:val="clear" w:color="auto" w:fill="FFCC99"/>
    </w:rPr>
  </w:style>
  <w:style w:type="character" w:styleId="affff7">
    <w:name w:val="Emphasis"/>
    <w:qFormat/>
    <w:rsid w:val="00717716"/>
    <w:rPr>
      <w:rFonts w:cs="Times New Roman"/>
      <w:i/>
    </w:rPr>
  </w:style>
  <w:style w:type="paragraph" w:customStyle="1" w:styleId="affff8">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6"/>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9">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a">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5">
    <w:name w:val="Subtitle"/>
    <w:basedOn w:val="a5"/>
    <w:link w:val="affff4"/>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b">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c">
    <w:name w:val="Маркирование"/>
    <w:basedOn w:val="a1"/>
    <w:rsid w:val="00723EC0"/>
    <w:pPr>
      <w:numPr>
        <w:numId w:val="0"/>
      </w:numPr>
      <w:tabs>
        <w:tab w:val="num" w:pos="660"/>
      </w:tabs>
      <w:ind w:left="660" w:hanging="660"/>
    </w:pPr>
    <w:rPr>
      <w:bCs w:val="0"/>
      <w:sz w:val="24"/>
      <w:szCs w:val="24"/>
    </w:rPr>
  </w:style>
  <w:style w:type="paragraph" w:customStyle="1" w:styleId="affffd">
    <w:name w:val="Стиль начало"/>
    <w:basedOn w:val="a5"/>
    <w:rsid w:val="00723EC0"/>
    <w:pPr>
      <w:widowControl/>
      <w:spacing w:line="264" w:lineRule="auto"/>
      <w:ind w:firstLine="0"/>
      <w:jc w:val="left"/>
    </w:pPr>
    <w:rPr>
      <w:sz w:val="28"/>
    </w:rPr>
  </w:style>
  <w:style w:type="paragraph" w:customStyle="1" w:styleId="affffe">
    <w:name w:val="Ñòèëü íà÷àëî"/>
    <w:basedOn w:val="a5"/>
    <w:rsid w:val="00723EC0"/>
    <w:pPr>
      <w:widowControl/>
      <w:spacing w:line="264" w:lineRule="auto"/>
      <w:ind w:firstLine="0"/>
      <w:jc w:val="left"/>
    </w:pPr>
    <w:rPr>
      <w:sz w:val="28"/>
    </w:rPr>
  </w:style>
  <w:style w:type="paragraph" w:customStyle="1" w:styleId="afffff">
    <w:name w:val="Стиль"/>
    <w:rsid w:val="00723EC0"/>
    <w:pPr>
      <w:widowControl w:val="0"/>
      <w:autoSpaceDE w:val="0"/>
      <w:autoSpaceDN w:val="0"/>
      <w:adjustRightInd w:val="0"/>
    </w:pPr>
    <w:rPr>
      <w:sz w:val="24"/>
      <w:szCs w:val="24"/>
    </w:rPr>
  </w:style>
  <w:style w:type="paragraph" w:customStyle="1" w:styleId="afffff0">
    <w:name w:val="Дашков"/>
    <w:basedOn w:val="a5"/>
    <w:rsid w:val="00723EC0"/>
    <w:pPr>
      <w:keepNext/>
      <w:keepLines/>
      <w:widowControl/>
      <w:tabs>
        <w:tab w:val="left" w:pos="-720"/>
      </w:tabs>
      <w:suppressAutoHyphens/>
      <w:ind w:firstLine="720"/>
    </w:pPr>
    <w:rPr>
      <w:lang w:val="en-US"/>
    </w:rPr>
  </w:style>
  <w:style w:type="paragraph" w:customStyle="1" w:styleId="afffff1">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8"/>
      </w:numPr>
      <w:tabs>
        <w:tab w:val="clear" w:pos="384"/>
        <w:tab w:val="num" w:pos="564"/>
        <w:tab w:val="num" w:pos="1080"/>
      </w:tabs>
      <w:spacing w:line="360" w:lineRule="auto"/>
      <w:ind w:left="1080" w:hanging="360"/>
    </w:pPr>
    <w:rPr>
      <w:sz w:val="28"/>
    </w:rPr>
  </w:style>
  <w:style w:type="character" w:customStyle="1" w:styleId="afffff2">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3">
    <w:name w:val="Стадия_кр"/>
    <w:basedOn w:val="a5"/>
    <w:next w:val="a5"/>
    <w:rsid w:val="00723EC0"/>
    <w:pPr>
      <w:widowControl/>
      <w:ind w:firstLine="0"/>
      <w:jc w:val="center"/>
    </w:pPr>
  </w:style>
  <w:style w:type="paragraph" w:customStyle="1" w:styleId="afffff4">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5">
    <w:name w:val="Переменные"/>
    <w:basedOn w:val="aff8"/>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6">
    <w:name w:val="Формула"/>
    <w:basedOn w:val="aff8"/>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7">
    <w:name w:val="Чертежный"/>
    <w:rsid w:val="00723EC0"/>
    <w:pPr>
      <w:jc w:val="both"/>
    </w:pPr>
    <w:rPr>
      <w:rFonts w:ascii="ISOCPEUR" w:hAnsi="ISOCPEUR"/>
      <w:i/>
      <w:sz w:val="28"/>
      <w:lang w:val="uk-UA"/>
    </w:rPr>
  </w:style>
  <w:style w:type="paragraph" w:customStyle="1" w:styleId="afffff8">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9">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a">
    <w:name w:val="Раздел"/>
    <w:basedOn w:val="a5"/>
    <w:next w:val="afe"/>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a"/>
    <w:next w:val="affa"/>
    <w:rsid w:val="00030426"/>
    <w:pPr>
      <w:spacing w:line="240" w:lineRule="auto"/>
      <w:ind w:firstLine="0"/>
      <w:jc w:val="left"/>
    </w:pPr>
    <w:rPr>
      <w:b/>
    </w:rPr>
  </w:style>
  <w:style w:type="table" w:styleId="afffffb">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c">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3">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d">
    <w:name w:val="номер страницы"/>
    <w:rsid w:val="00410049"/>
    <w:rPr>
      <w:rFonts w:cs="Times New Roman"/>
    </w:rPr>
  </w:style>
  <w:style w:type="character" w:customStyle="1" w:styleId="afffffe">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9"/>
      </w:numPr>
      <w:tabs>
        <w:tab w:val="num" w:pos="1800"/>
      </w:tabs>
      <w:spacing w:line="360" w:lineRule="auto"/>
      <w:ind w:left="1800" w:firstLine="709"/>
    </w:pPr>
    <w:rPr>
      <w:kern w:val="24"/>
      <w:sz w:val="28"/>
      <w:szCs w:val="24"/>
    </w:rPr>
  </w:style>
  <w:style w:type="paragraph" w:customStyle="1" w:styleId="affffff">
    <w:name w:val="Справка"/>
    <w:basedOn w:val="a5"/>
    <w:next w:val="a5"/>
    <w:rsid w:val="00410049"/>
    <w:pPr>
      <w:widowControl/>
      <w:spacing w:before="2400" w:after="240" w:line="360" w:lineRule="auto"/>
      <w:ind w:firstLine="0"/>
      <w:jc w:val="center"/>
    </w:pPr>
    <w:rPr>
      <w:b/>
      <w:sz w:val="28"/>
    </w:rPr>
  </w:style>
  <w:style w:type="paragraph" w:customStyle="1" w:styleId="affffff0">
    <w:name w:val="ТекстОбычный"/>
    <w:link w:val="affffff1"/>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2">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3">
    <w:name w:val="Таблица"/>
    <w:basedOn w:val="a5"/>
    <w:rsid w:val="00410049"/>
    <w:pPr>
      <w:widowControl/>
      <w:spacing w:before="60" w:after="60" w:line="360" w:lineRule="auto"/>
      <w:ind w:firstLine="0"/>
      <w:jc w:val="center"/>
    </w:pPr>
    <w:rPr>
      <w:sz w:val="28"/>
      <w:szCs w:val="24"/>
    </w:rPr>
  </w:style>
  <w:style w:type="paragraph" w:customStyle="1" w:styleId="affffff4">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0"/>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5">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6">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7">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8">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9">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a">
    <w:name w:val="Пояснительная записка(ТЕКСТ) Знак Знак"/>
    <w:rsid w:val="00410049"/>
    <w:rPr>
      <w:sz w:val="28"/>
      <w:lang w:val="ru-RU" w:eastAsia="ru-RU"/>
    </w:rPr>
  </w:style>
  <w:style w:type="paragraph" w:customStyle="1" w:styleId="affffffb">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c">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d">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e">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tabs>
        <w:tab w:val="num" w:pos="1134"/>
        <w:tab w:val="num" w:pos="1701"/>
      </w:tabs>
      <w:ind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f">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Текстовая"/>
    <w:basedOn w:val="a5"/>
    <w:link w:val="afffffff0"/>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f1">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2">
    <w:name w:val="Revision"/>
    <w:hidden/>
    <w:rsid w:val="00823E78"/>
    <w:rPr>
      <w:bCs/>
      <w:sz w:val="22"/>
      <w:szCs w:val="22"/>
    </w:rPr>
  </w:style>
  <w:style w:type="character" w:customStyle="1" w:styleId="83">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3">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3">
    <w:name w:val="Знак Знак9"/>
    <w:locked/>
    <w:rsid w:val="00F713A6"/>
    <w:rPr>
      <w:b/>
      <w:sz w:val="28"/>
      <w:lang w:val="ru-RU" w:eastAsia="ru-RU"/>
    </w:rPr>
  </w:style>
  <w:style w:type="paragraph" w:customStyle="1" w:styleId="lev2">
    <w:name w:val="lev2"/>
    <w:basedOn w:val="aff8"/>
    <w:uiPriority w:val="99"/>
    <w:rsid w:val="00FC59B3"/>
    <w:pPr>
      <w:numPr>
        <w:ilvl w:val="1"/>
        <w:numId w:val="11"/>
      </w:numPr>
      <w:tabs>
        <w:tab w:val="num" w:pos="927"/>
      </w:tabs>
      <w:suppressAutoHyphens w:val="0"/>
      <w:spacing w:line="240" w:lineRule="auto"/>
      <w:ind w:left="1647" w:right="0" w:firstLine="567"/>
    </w:pPr>
    <w:rPr>
      <w:color w:val="000000"/>
      <w:szCs w:val="24"/>
    </w:rPr>
  </w:style>
  <w:style w:type="paragraph" w:customStyle="1" w:styleId="afffffff4">
    <w:name w:val="Т"/>
    <w:basedOn w:val="a5"/>
    <w:link w:val="afffffff5"/>
    <w:uiPriority w:val="99"/>
    <w:rsid w:val="00F713A6"/>
    <w:pPr>
      <w:ind w:firstLine="709"/>
    </w:pPr>
  </w:style>
  <w:style w:type="character" w:customStyle="1" w:styleId="afffffff5">
    <w:name w:val="Т Знак"/>
    <w:link w:val="afffffff4"/>
    <w:uiPriority w:val="99"/>
    <w:locked/>
    <w:rsid w:val="00F713A6"/>
    <w:rPr>
      <w:sz w:val="24"/>
      <w:lang w:val="ru-RU" w:eastAsia="ru-RU"/>
    </w:rPr>
  </w:style>
  <w:style w:type="paragraph" w:customStyle="1" w:styleId="afffffff6">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uiPriority w:val="99"/>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7">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8">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9">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a">
    <w:name w:val="Таб"/>
    <w:basedOn w:val="a5"/>
    <w:next w:val="afffffff4"/>
    <w:uiPriority w:val="99"/>
    <w:rsid w:val="0075128D"/>
    <w:pPr>
      <w:ind w:firstLine="0"/>
      <w:jc w:val="center"/>
    </w:pPr>
    <w:rPr>
      <w:bCs/>
      <w:szCs w:val="26"/>
    </w:rPr>
  </w:style>
  <w:style w:type="paragraph" w:customStyle="1" w:styleId="afffffffb">
    <w:name w:val="АД"/>
    <w:basedOn w:val="a5"/>
    <w:uiPriority w:val="99"/>
    <w:rsid w:val="0075128D"/>
    <w:pPr>
      <w:widowControl/>
      <w:ind w:firstLine="709"/>
    </w:pPr>
    <w:rPr>
      <w:szCs w:val="28"/>
    </w:rPr>
  </w:style>
  <w:style w:type="paragraph" w:customStyle="1" w:styleId="afffffffc">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4"/>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d">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rsid w:val="00FC59B3"/>
    <w:pPr>
      <w:widowControl w:val="0"/>
      <w:autoSpaceDE w:val="0"/>
      <w:autoSpaceDN w:val="0"/>
      <w:adjustRightInd w:val="0"/>
    </w:pPr>
    <w:rPr>
      <w:rFonts w:ascii="Arial (WT)" w:hAnsi="Arial (WT)" w:cs="Arial (WT)"/>
    </w:rPr>
  </w:style>
  <w:style w:type="character" w:customStyle="1" w:styleId="afffffffe">
    <w:name w:val="Цветовое выделение"/>
    <w:uiPriority w:val="99"/>
    <w:rsid w:val="0075128D"/>
    <w:rPr>
      <w:b/>
      <w:color w:val="000080"/>
      <w:sz w:val="28"/>
    </w:rPr>
  </w:style>
  <w:style w:type="paragraph" w:customStyle="1" w:styleId="affffffff">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f0">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8"/>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1">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2">
    <w:name w:val="endnote text"/>
    <w:basedOn w:val="a5"/>
    <w:link w:val="affffffff3"/>
    <w:uiPriority w:val="99"/>
    <w:rsid w:val="00D26B6A"/>
    <w:pPr>
      <w:widowControl/>
      <w:ind w:firstLine="0"/>
      <w:jc w:val="left"/>
    </w:pPr>
    <w:rPr>
      <w:sz w:val="20"/>
      <w:lang w:val="x-none" w:eastAsia="x-none"/>
    </w:rPr>
  </w:style>
  <w:style w:type="character" w:customStyle="1" w:styleId="affffffff3">
    <w:name w:val="Текст концевой сноски Знак"/>
    <w:link w:val="affffffff2"/>
    <w:uiPriority w:val="99"/>
    <w:rPr>
      <w:sz w:val="20"/>
      <w:szCs w:val="20"/>
    </w:rPr>
  </w:style>
  <w:style w:type="character" w:customStyle="1" w:styleId="afff9">
    <w:name w:val="Приветствие Знак"/>
    <w:aliases w:val="Знак3 Знак"/>
    <w:link w:val="afff8"/>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1">
    <w:name w:val="ТекстОбычный Знак"/>
    <w:link w:val="affffff0"/>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4">
    <w:name w:val="Ариал Таблица Знак Знак"/>
    <w:uiPriority w:val="99"/>
    <w:rsid w:val="00B72E91"/>
    <w:rPr>
      <w:rFonts w:ascii="Arial" w:hAnsi="Arial"/>
      <w:sz w:val="24"/>
      <w:lang w:val="ru-RU" w:eastAsia="ru-RU"/>
    </w:rPr>
  </w:style>
  <w:style w:type="character" w:customStyle="1" w:styleId="affffffff5">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e"/>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4">
    <w:name w:val="Пункт_5"/>
    <w:basedOn w:val="a5"/>
    <w:rsid w:val="00CE5EA5"/>
    <w:pPr>
      <w:widowControl/>
      <w:tabs>
        <w:tab w:val="num" w:pos="1701"/>
      </w:tabs>
      <w:ind w:left="1701" w:hanging="567"/>
    </w:pPr>
    <w:rPr>
      <w:sz w:val="28"/>
      <w:szCs w:val="24"/>
    </w:rPr>
  </w:style>
  <w:style w:type="numbering" w:customStyle="1" w:styleId="5">
    <w:name w:val="Стиль5"/>
    <w:pPr>
      <w:numPr>
        <w:numId w:val="13"/>
      </w:numPr>
    </w:pPr>
  </w:style>
  <w:style w:type="numbering" w:customStyle="1" w:styleId="4">
    <w:name w:val="Стиль4"/>
    <w:pPr>
      <w:numPr>
        <w:numId w:val="12"/>
      </w:numPr>
    </w:pPr>
  </w:style>
  <w:style w:type="numbering" w:customStyle="1" w:styleId="10">
    <w:name w:val="Текущий список1"/>
    <w:pPr>
      <w:numPr>
        <w:numId w:val="14"/>
      </w:numPr>
    </w:pPr>
  </w:style>
  <w:style w:type="character" w:styleId="affffffff6">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15"/>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7">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3">
    <w:name w:val="Знак Знак7"/>
    <w:rsid w:val="00211593"/>
    <w:rPr>
      <w:bCs/>
      <w:i/>
      <w:szCs w:val="22"/>
    </w:rPr>
  </w:style>
  <w:style w:type="character" w:customStyle="1" w:styleId="affffffff8">
    <w:name w:val="текст Знак Знак"/>
    <w:rsid w:val="00211593"/>
    <w:rPr>
      <w:bCs/>
      <w:i/>
      <w:color w:val="000000"/>
      <w:sz w:val="22"/>
      <w:szCs w:val="28"/>
    </w:rPr>
  </w:style>
  <w:style w:type="character" w:customStyle="1" w:styleId="affffffff9">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3">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a">
    <w:name w:val="Символ нумерации"/>
    <w:rsid w:val="00211593"/>
  </w:style>
  <w:style w:type="character" w:customStyle="1" w:styleId="affffffffb">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styleId="affffffffc">
    <w:name w:val="List"/>
    <w:basedOn w:val="aff8"/>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d">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e">
    <w:name w:val="Заголовок таблицы"/>
    <w:basedOn w:val="affffffffd"/>
    <w:rsid w:val="00211593"/>
    <w:pPr>
      <w:jc w:val="center"/>
    </w:pPr>
    <w:rPr>
      <w:b/>
    </w:rPr>
  </w:style>
  <w:style w:type="paragraph" w:styleId="afffffffff">
    <w:name w:val="TOC Heading"/>
    <w:basedOn w:val="afff"/>
    <w:qFormat/>
    <w:rsid w:val="00211593"/>
    <w:pPr>
      <w:suppressLineNumbers/>
      <w:ind w:firstLine="0"/>
    </w:pPr>
    <w:rPr>
      <w:b/>
      <w:sz w:val="32"/>
      <w:szCs w:val="32"/>
    </w:rPr>
  </w:style>
  <w:style w:type="paragraph" w:customStyle="1" w:styleId="Punkt">
    <w:name w:val="Punkt"/>
    <w:basedOn w:val="afffa"/>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18"/>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19"/>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4">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f0">
    <w:name w:val="endnote reference"/>
    <w:uiPriority w:val="99"/>
    <w:rsid w:val="008912F4"/>
    <w:rPr>
      <w:rFonts w:cs="Times New Roman"/>
      <w:vertAlign w:val="superscript"/>
    </w:rPr>
  </w:style>
  <w:style w:type="paragraph" w:customStyle="1" w:styleId="1ff6">
    <w:name w:val="Текст сноски1"/>
    <w:basedOn w:val="a5"/>
    <w:next w:val="af5"/>
    <w:uiPriority w:val="99"/>
    <w:semiHidden/>
    <w:unhideWhenUsed/>
    <w:rsid w:val="00045E78"/>
    <w:pPr>
      <w:widowControl/>
      <w:ind w:firstLine="0"/>
      <w:jc w:val="left"/>
    </w:pPr>
    <w:rPr>
      <w:rFonts w:ascii="Calibri" w:eastAsia="Calibri" w:hAnsi="Calibri"/>
      <w:sz w:val="20"/>
      <w:lang w:eastAsia="en-US"/>
    </w:rPr>
  </w:style>
  <w:style w:type="paragraph" w:customStyle="1" w:styleId="1ff7">
    <w:name w:val="Заголовок_1"/>
    <w:basedOn w:val="a5"/>
    <w:uiPriority w:val="99"/>
    <w:locked/>
    <w:rsid w:val="00D01C04"/>
    <w:pPr>
      <w:keepNext/>
      <w:keepLines/>
      <w:widowControl/>
      <w:tabs>
        <w:tab w:val="num" w:pos="2977"/>
      </w:tabs>
      <w:suppressAutoHyphens/>
      <w:spacing w:before="360" w:after="120"/>
      <w:ind w:firstLine="0"/>
      <w:jc w:val="center"/>
      <w:outlineLvl w:val="0"/>
    </w:pPr>
    <w:rPr>
      <w:rFonts w:ascii="Arial" w:hAnsi="Arial" w:cs="Arial"/>
      <w:b/>
      <w:bCs/>
      <w:caps/>
      <w:sz w:val="36"/>
      <w:szCs w:val="28"/>
    </w:rPr>
  </w:style>
  <w:style w:type="paragraph" w:customStyle="1" w:styleId="2fb">
    <w:name w:val="Пункт_2"/>
    <w:basedOn w:val="a5"/>
    <w:uiPriority w:val="99"/>
    <w:rsid w:val="00D01C04"/>
    <w:pPr>
      <w:widowControl/>
      <w:tabs>
        <w:tab w:val="num" w:pos="4680"/>
      </w:tabs>
      <w:ind w:firstLine="567"/>
    </w:pPr>
    <w:rPr>
      <w:sz w:val="28"/>
    </w:rPr>
  </w:style>
  <w:style w:type="character" w:customStyle="1" w:styleId="resultitem1">
    <w:name w:val="resultitem1"/>
    <w:rsid w:val="00722B0D"/>
    <w:rPr>
      <w:color w:val="41484E"/>
      <w:sz w:val="18"/>
      <w:szCs w:val="18"/>
      <w:shd w:val="clear" w:color="auto" w:fill="FFFFFF"/>
    </w:rPr>
  </w:style>
  <w:style w:type="character" w:customStyle="1" w:styleId="14">
    <w:name w:val="Подпункт Знак1"/>
    <w:link w:val="aff0"/>
    <w:rsid w:val="00180F93"/>
    <w:rPr>
      <w:sz w:val="22"/>
      <w:lang w:val="x-none" w:eastAsia="x-none"/>
    </w:rPr>
  </w:style>
  <w:style w:type="character" w:customStyle="1" w:styleId="afffffff0">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fffff"/>
    <w:uiPriority w:val="34"/>
    <w:qFormat/>
    <w:locked/>
    <w:rsid w:val="00214A3A"/>
    <w:rPr>
      <w:rFonts w:ascii="Calibri" w:hAnsi="Calibri"/>
      <w:sz w:val="22"/>
      <w:szCs w:val="22"/>
    </w:rPr>
  </w:style>
  <w:style w:type="character" w:customStyle="1" w:styleId="bumpedfont15">
    <w:name w:val="bumpedfont15"/>
    <w:rsid w:val="003823C6"/>
  </w:style>
  <w:style w:type="numbering" w:customStyle="1" w:styleId="6">
    <w:name w:val="Стиль6"/>
    <w:uiPriority w:val="99"/>
    <w:rsid w:val="00811E9F"/>
    <w:pPr>
      <w:numPr>
        <w:numId w:val="23"/>
      </w:numPr>
    </w:pPr>
  </w:style>
  <w:style w:type="numbering" w:customStyle="1" w:styleId="7">
    <w:name w:val="Стиль7"/>
    <w:uiPriority w:val="99"/>
    <w:rsid w:val="00811E9F"/>
    <w:pPr>
      <w:numPr>
        <w:numId w:val="24"/>
      </w:numPr>
    </w:pPr>
  </w:style>
  <w:style w:type="numbering" w:customStyle="1" w:styleId="80">
    <w:name w:val="Стиль8"/>
    <w:uiPriority w:val="99"/>
    <w:rsid w:val="00730266"/>
    <w:pPr>
      <w:numPr>
        <w:numId w:val="25"/>
      </w:numPr>
    </w:pPr>
  </w:style>
  <w:style w:type="numbering" w:customStyle="1" w:styleId="9">
    <w:name w:val="Стиль9"/>
    <w:uiPriority w:val="99"/>
    <w:rsid w:val="00730266"/>
    <w:pPr>
      <w:numPr>
        <w:numId w:val="26"/>
      </w:numPr>
    </w:pPr>
  </w:style>
  <w:style w:type="character" w:customStyle="1" w:styleId="afffffffff1">
    <w:name w:val="коммент"/>
    <w:uiPriority w:val="99"/>
    <w:rsid w:val="007E27C8"/>
    <w:rPr>
      <w:i/>
      <w:iCs w:val="0"/>
      <w:sz w:val="24"/>
      <w:u w:val="single"/>
      <w:shd w:val="clear" w:color="auto" w:fill="FFFF99"/>
    </w:rPr>
  </w:style>
  <w:style w:type="character" w:customStyle="1" w:styleId="af8">
    <w:name w:val="Таблица текст Знак"/>
    <w:link w:val="af7"/>
    <w:locked/>
    <w:rsid w:val="000140C8"/>
    <w:rPr>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81900">
      <w:bodyDiv w:val="1"/>
      <w:marLeft w:val="0"/>
      <w:marRight w:val="0"/>
      <w:marTop w:val="0"/>
      <w:marBottom w:val="0"/>
      <w:divBdr>
        <w:top w:val="none" w:sz="0" w:space="0" w:color="auto"/>
        <w:left w:val="none" w:sz="0" w:space="0" w:color="auto"/>
        <w:bottom w:val="none" w:sz="0" w:space="0" w:color="auto"/>
        <w:right w:val="none" w:sz="0" w:space="0" w:color="auto"/>
      </w:divBdr>
    </w:div>
    <w:div w:id="67925572">
      <w:bodyDiv w:val="1"/>
      <w:marLeft w:val="0"/>
      <w:marRight w:val="0"/>
      <w:marTop w:val="0"/>
      <w:marBottom w:val="0"/>
      <w:divBdr>
        <w:top w:val="none" w:sz="0" w:space="0" w:color="auto"/>
        <w:left w:val="none" w:sz="0" w:space="0" w:color="auto"/>
        <w:bottom w:val="none" w:sz="0" w:space="0" w:color="auto"/>
        <w:right w:val="none" w:sz="0" w:space="0" w:color="auto"/>
      </w:divBdr>
    </w:div>
    <w:div w:id="92215158">
      <w:bodyDiv w:val="1"/>
      <w:marLeft w:val="0"/>
      <w:marRight w:val="0"/>
      <w:marTop w:val="0"/>
      <w:marBottom w:val="0"/>
      <w:divBdr>
        <w:top w:val="none" w:sz="0" w:space="0" w:color="auto"/>
        <w:left w:val="none" w:sz="0" w:space="0" w:color="auto"/>
        <w:bottom w:val="none" w:sz="0" w:space="0" w:color="auto"/>
        <w:right w:val="none" w:sz="0" w:space="0" w:color="auto"/>
      </w:divBdr>
    </w:div>
    <w:div w:id="106849023">
      <w:bodyDiv w:val="1"/>
      <w:marLeft w:val="0"/>
      <w:marRight w:val="0"/>
      <w:marTop w:val="0"/>
      <w:marBottom w:val="0"/>
      <w:divBdr>
        <w:top w:val="none" w:sz="0" w:space="0" w:color="auto"/>
        <w:left w:val="none" w:sz="0" w:space="0" w:color="auto"/>
        <w:bottom w:val="none" w:sz="0" w:space="0" w:color="auto"/>
        <w:right w:val="none" w:sz="0" w:space="0" w:color="auto"/>
      </w:divBdr>
    </w:div>
    <w:div w:id="332995277">
      <w:bodyDiv w:val="1"/>
      <w:marLeft w:val="0"/>
      <w:marRight w:val="0"/>
      <w:marTop w:val="0"/>
      <w:marBottom w:val="0"/>
      <w:divBdr>
        <w:top w:val="none" w:sz="0" w:space="0" w:color="auto"/>
        <w:left w:val="none" w:sz="0" w:space="0" w:color="auto"/>
        <w:bottom w:val="none" w:sz="0" w:space="0" w:color="auto"/>
        <w:right w:val="none" w:sz="0" w:space="0" w:color="auto"/>
      </w:divBdr>
    </w:div>
    <w:div w:id="428701373">
      <w:bodyDiv w:val="1"/>
      <w:marLeft w:val="0"/>
      <w:marRight w:val="0"/>
      <w:marTop w:val="0"/>
      <w:marBottom w:val="0"/>
      <w:divBdr>
        <w:top w:val="none" w:sz="0" w:space="0" w:color="auto"/>
        <w:left w:val="none" w:sz="0" w:space="0" w:color="auto"/>
        <w:bottom w:val="none" w:sz="0" w:space="0" w:color="auto"/>
        <w:right w:val="none" w:sz="0" w:space="0" w:color="auto"/>
      </w:divBdr>
    </w:div>
    <w:div w:id="524635228">
      <w:bodyDiv w:val="1"/>
      <w:marLeft w:val="0"/>
      <w:marRight w:val="0"/>
      <w:marTop w:val="0"/>
      <w:marBottom w:val="0"/>
      <w:divBdr>
        <w:top w:val="none" w:sz="0" w:space="0" w:color="auto"/>
        <w:left w:val="none" w:sz="0" w:space="0" w:color="auto"/>
        <w:bottom w:val="none" w:sz="0" w:space="0" w:color="auto"/>
        <w:right w:val="none" w:sz="0" w:space="0" w:color="auto"/>
      </w:divBdr>
    </w:div>
    <w:div w:id="564417080">
      <w:bodyDiv w:val="1"/>
      <w:marLeft w:val="0"/>
      <w:marRight w:val="0"/>
      <w:marTop w:val="0"/>
      <w:marBottom w:val="0"/>
      <w:divBdr>
        <w:top w:val="none" w:sz="0" w:space="0" w:color="auto"/>
        <w:left w:val="none" w:sz="0" w:space="0" w:color="auto"/>
        <w:bottom w:val="none" w:sz="0" w:space="0" w:color="auto"/>
        <w:right w:val="none" w:sz="0" w:space="0" w:color="auto"/>
      </w:divBdr>
    </w:div>
    <w:div w:id="609120155">
      <w:bodyDiv w:val="1"/>
      <w:marLeft w:val="0"/>
      <w:marRight w:val="0"/>
      <w:marTop w:val="0"/>
      <w:marBottom w:val="0"/>
      <w:divBdr>
        <w:top w:val="none" w:sz="0" w:space="0" w:color="auto"/>
        <w:left w:val="none" w:sz="0" w:space="0" w:color="auto"/>
        <w:bottom w:val="none" w:sz="0" w:space="0" w:color="auto"/>
        <w:right w:val="none" w:sz="0" w:space="0" w:color="auto"/>
      </w:divBdr>
    </w:div>
    <w:div w:id="708653358">
      <w:bodyDiv w:val="1"/>
      <w:marLeft w:val="0"/>
      <w:marRight w:val="0"/>
      <w:marTop w:val="0"/>
      <w:marBottom w:val="0"/>
      <w:divBdr>
        <w:top w:val="none" w:sz="0" w:space="0" w:color="auto"/>
        <w:left w:val="none" w:sz="0" w:space="0" w:color="auto"/>
        <w:bottom w:val="none" w:sz="0" w:space="0" w:color="auto"/>
        <w:right w:val="none" w:sz="0" w:space="0" w:color="auto"/>
      </w:divBdr>
    </w:div>
    <w:div w:id="756679138">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247571606">
      <w:bodyDiv w:val="1"/>
      <w:marLeft w:val="0"/>
      <w:marRight w:val="0"/>
      <w:marTop w:val="0"/>
      <w:marBottom w:val="0"/>
      <w:divBdr>
        <w:top w:val="none" w:sz="0" w:space="0" w:color="auto"/>
        <w:left w:val="none" w:sz="0" w:space="0" w:color="auto"/>
        <w:bottom w:val="none" w:sz="0" w:space="0" w:color="auto"/>
        <w:right w:val="none" w:sz="0" w:space="0" w:color="auto"/>
      </w:divBdr>
    </w:div>
    <w:div w:id="1299144561">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60461022">
      <w:bodyDiv w:val="1"/>
      <w:marLeft w:val="0"/>
      <w:marRight w:val="0"/>
      <w:marTop w:val="0"/>
      <w:marBottom w:val="0"/>
      <w:divBdr>
        <w:top w:val="none" w:sz="0" w:space="0" w:color="auto"/>
        <w:left w:val="none" w:sz="0" w:space="0" w:color="auto"/>
        <w:bottom w:val="none" w:sz="0" w:space="0" w:color="auto"/>
        <w:right w:val="none" w:sz="0" w:space="0" w:color="auto"/>
      </w:divBdr>
    </w:div>
    <w:div w:id="1892615824">
      <w:bodyDiv w:val="1"/>
      <w:marLeft w:val="30"/>
      <w:marRight w:val="30"/>
      <w:marTop w:val="0"/>
      <w:marBottom w:val="0"/>
      <w:divBdr>
        <w:top w:val="none" w:sz="0" w:space="0" w:color="auto"/>
        <w:left w:val="none" w:sz="0" w:space="0" w:color="auto"/>
        <w:bottom w:val="none" w:sz="0" w:space="0" w:color="auto"/>
        <w:right w:val="none" w:sz="0" w:space="0" w:color="auto"/>
      </w:divBdr>
      <w:divsChild>
        <w:div w:id="54086474">
          <w:marLeft w:val="0"/>
          <w:marRight w:val="0"/>
          <w:marTop w:val="0"/>
          <w:marBottom w:val="0"/>
          <w:divBdr>
            <w:top w:val="none" w:sz="0" w:space="0" w:color="auto"/>
            <w:left w:val="none" w:sz="0" w:space="0" w:color="auto"/>
            <w:bottom w:val="none" w:sz="0" w:space="0" w:color="auto"/>
            <w:right w:val="none" w:sz="0" w:space="0" w:color="auto"/>
          </w:divBdr>
          <w:divsChild>
            <w:div w:id="1947037594">
              <w:marLeft w:val="0"/>
              <w:marRight w:val="0"/>
              <w:marTop w:val="0"/>
              <w:marBottom w:val="0"/>
              <w:divBdr>
                <w:top w:val="none" w:sz="0" w:space="0" w:color="auto"/>
                <w:left w:val="none" w:sz="0" w:space="0" w:color="auto"/>
                <w:bottom w:val="none" w:sz="0" w:space="0" w:color="auto"/>
                <w:right w:val="none" w:sz="0" w:space="0" w:color="auto"/>
              </w:divBdr>
              <w:divsChild>
                <w:div w:id="662974397">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2081706719">
      <w:bodyDiv w:val="1"/>
      <w:marLeft w:val="30"/>
      <w:marRight w:val="30"/>
      <w:marTop w:val="0"/>
      <w:marBottom w:val="0"/>
      <w:divBdr>
        <w:top w:val="none" w:sz="0" w:space="0" w:color="auto"/>
        <w:left w:val="none" w:sz="0" w:space="0" w:color="auto"/>
        <w:bottom w:val="none" w:sz="0" w:space="0" w:color="auto"/>
        <w:right w:val="none" w:sz="0" w:space="0" w:color="auto"/>
      </w:divBdr>
      <w:divsChild>
        <w:div w:id="1010520753">
          <w:marLeft w:val="0"/>
          <w:marRight w:val="0"/>
          <w:marTop w:val="0"/>
          <w:marBottom w:val="0"/>
          <w:divBdr>
            <w:top w:val="none" w:sz="0" w:space="0" w:color="auto"/>
            <w:left w:val="none" w:sz="0" w:space="0" w:color="auto"/>
            <w:bottom w:val="none" w:sz="0" w:space="0" w:color="auto"/>
            <w:right w:val="none" w:sz="0" w:space="0" w:color="auto"/>
          </w:divBdr>
          <w:divsChild>
            <w:div w:id="1700933136">
              <w:marLeft w:val="0"/>
              <w:marRight w:val="0"/>
              <w:marTop w:val="0"/>
              <w:marBottom w:val="0"/>
              <w:divBdr>
                <w:top w:val="none" w:sz="0" w:space="0" w:color="auto"/>
                <w:left w:val="none" w:sz="0" w:space="0" w:color="auto"/>
                <w:bottom w:val="none" w:sz="0" w:space="0" w:color="auto"/>
                <w:right w:val="none" w:sz="0" w:space="0" w:color="auto"/>
              </w:divBdr>
              <w:divsChild>
                <w:div w:id="443692725">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s://eac-reestr.digital.gov.ru/reestr/" TargetMode="External"/><Relationship Id="rId2" Type="http://schemas.openxmlformats.org/officeDocument/2006/relationships/numbering" Target="numbering.xml"/><Relationship Id="rId16" Type="http://schemas.openxmlformats.org/officeDocument/2006/relationships/hyperlink" Target="https://reestr.digital.gov.ru/reest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goszakupki.eaeunion.org/erpt/ru/registers/products"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gisp.gov.ru/pp719v2/pub/pro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7001CF-A4FA-40B5-97AE-CD24518AF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26</Pages>
  <Words>5703</Words>
  <Characters>44237</Characters>
  <Application>Microsoft Office Word</Application>
  <DocSecurity>0</DocSecurity>
  <Lines>368</Lines>
  <Paragraphs>99</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49841</CharactersWithSpaces>
  <SharedDoc>false</SharedDoc>
  <HLinks>
    <vt:vector size="180" baseType="variant">
      <vt:variant>
        <vt:i4>1310771</vt:i4>
      </vt:variant>
      <vt:variant>
        <vt:i4>176</vt:i4>
      </vt:variant>
      <vt:variant>
        <vt:i4>0</vt:i4>
      </vt:variant>
      <vt:variant>
        <vt:i4>5</vt:i4>
      </vt:variant>
      <vt:variant>
        <vt:lpwstr/>
      </vt:variant>
      <vt:variant>
        <vt:lpwstr>_Toc167438694</vt:lpwstr>
      </vt:variant>
      <vt:variant>
        <vt:i4>1310771</vt:i4>
      </vt:variant>
      <vt:variant>
        <vt:i4>170</vt:i4>
      </vt:variant>
      <vt:variant>
        <vt:i4>0</vt:i4>
      </vt:variant>
      <vt:variant>
        <vt:i4>5</vt:i4>
      </vt:variant>
      <vt:variant>
        <vt:lpwstr/>
      </vt:variant>
      <vt:variant>
        <vt:lpwstr>_Toc167438693</vt:lpwstr>
      </vt:variant>
      <vt:variant>
        <vt:i4>1310771</vt:i4>
      </vt:variant>
      <vt:variant>
        <vt:i4>164</vt:i4>
      </vt:variant>
      <vt:variant>
        <vt:i4>0</vt:i4>
      </vt:variant>
      <vt:variant>
        <vt:i4>5</vt:i4>
      </vt:variant>
      <vt:variant>
        <vt:lpwstr/>
      </vt:variant>
      <vt:variant>
        <vt:lpwstr>_Toc167438692</vt:lpwstr>
      </vt:variant>
      <vt:variant>
        <vt:i4>1310771</vt:i4>
      </vt:variant>
      <vt:variant>
        <vt:i4>158</vt:i4>
      </vt:variant>
      <vt:variant>
        <vt:i4>0</vt:i4>
      </vt:variant>
      <vt:variant>
        <vt:i4>5</vt:i4>
      </vt:variant>
      <vt:variant>
        <vt:lpwstr/>
      </vt:variant>
      <vt:variant>
        <vt:lpwstr>_Toc167438691</vt:lpwstr>
      </vt:variant>
      <vt:variant>
        <vt:i4>1310771</vt:i4>
      </vt:variant>
      <vt:variant>
        <vt:i4>152</vt:i4>
      </vt:variant>
      <vt:variant>
        <vt:i4>0</vt:i4>
      </vt:variant>
      <vt:variant>
        <vt:i4>5</vt:i4>
      </vt:variant>
      <vt:variant>
        <vt:lpwstr/>
      </vt:variant>
      <vt:variant>
        <vt:lpwstr>_Toc167438690</vt:lpwstr>
      </vt:variant>
      <vt:variant>
        <vt:i4>1376307</vt:i4>
      </vt:variant>
      <vt:variant>
        <vt:i4>146</vt:i4>
      </vt:variant>
      <vt:variant>
        <vt:i4>0</vt:i4>
      </vt:variant>
      <vt:variant>
        <vt:i4>5</vt:i4>
      </vt:variant>
      <vt:variant>
        <vt:lpwstr/>
      </vt:variant>
      <vt:variant>
        <vt:lpwstr>_Toc167438689</vt:lpwstr>
      </vt:variant>
      <vt:variant>
        <vt:i4>1376307</vt:i4>
      </vt:variant>
      <vt:variant>
        <vt:i4>140</vt:i4>
      </vt:variant>
      <vt:variant>
        <vt:i4>0</vt:i4>
      </vt:variant>
      <vt:variant>
        <vt:i4>5</vt:i4>
      </vt:variant>
      <vt:variant>
        <vt:lpwstr/>
      </vt:variant>
      <vt:variant>
        <vt:lpwstr>_Toc167438688</vt:lpwstr>
      </vt:variant>
      <vt:variant>
        <vt:i4>1376307</vt:i4>
      </vt:variant>
      <vt:variant>
        <vt:i4>134</vt:i4>
      </vt:variant>
      <vt:variant>
        <vt:i4>0</vt:i4>
      </vt:variant>
      <vt:variant>
        <vt:i4>5</vt:i4>
      </vt:variant>
      <vt:variant>
        <vt:lpwstr/>
      </vt:variant>
      <vt:variant>
        <vt:lpwstr>_Toc167438687</vt:lpwstr>
      </vt:variant>
      <vt:variant>
        <vt:i4>1376307</vt:i4>
      </vt:variant>
      <vt:variant>
        <vt:i4>128</vt:i4>
      </vt:variant>
      <vt:variant>
        <vt:i4>0</vt:i4>
      </vt:variant>
      <vt:variant>
        <vt:i4>5</vt:i4>
      </vt:variant>
      <vt:variant>
        <vt:lpwstr/>
      </vt:variant>
      <vt:variant>
        <vt:lpwstr>_Toc167438686</vt:lpwstr>
      </vt:variant>
      <vt:variant>
        <vt:i4>1376307</vt:i4>
      </vt:variant>
      <vt:variant>
        <vt:i4>122</vt:i4>
      </vt:variant>
      <vt:variant>
        <vt:i4>0</vt:i4>
      </vt:variant>
      <vt:variant>
        <vt:i4>5</vt:i4>
      </vt:variant>
      <vt:variant>
        <vt:lpwstr/>
      </vt:variant>
      <vt:variant>
        <vt:lpwstr>_Toc167438685</vt:lpwstr>
      </vt:variant>
      <vt:variant>
        <vt:i4>1376307</vt:i4>
      </vt:variant>
      <vt:variant>
        <vt:i4>116</vt:i4>
      </vt:variant>
      <vt:variant>
        <vt:i4>0</vt:i4>
      </vt:variant>
      <vt:variant>
        <vt:i4>5</vt:i4>
      </vt:variant>
      <vt:variant>
        <vt:lpwstr/>
      </vt:variant>
      <vt:variant>
        <vt:lpwstr>_Toc167438684</vt:lpwstr>
      </vt:variant>
      <vt:variant>
        <vt:i4>1376307</vt:i4>
      </vt:variant>
      <vt:variant>
        <vt:i4>110</vt:i4>
      </vt:variant>
      <vt:variant>
        <vt:i4>0</vt:i4>
      </vt:variant>
      <vt:variant>
        <vt:i4>5</vt:i4>
      </vt:variant>
      <vt:variant>
        <vt:lpwstr/>
      </vt:variant>
      <vt:variant>
        <vt:lpwstr>_Toc167438683</vt:lpwstr>
      </vt:variant>
      <vt:variant>
        <vt:i4>1376307</vt:i4>
      </vt:variant>
      <vt:variant>
        <vt:i4>104</vt:i4>
      </vt:variant>
      <vt:variant>
        <vt:i4>0</vt:i4>
      </vt:variant>
      <vt:variant>
        <vt:i4>5</vt:i4>
      </vt:variant>
      <vt:variant>
        <vt:lpwstr/>
      </vt:variant>
      <vt:variant>
        <vt:lpwstr>_Toc167438682</vt:lpwstr>
      </vt:variant>
      <vt:variant>
        <vt:i4>1376307</vt:i4>
      </vt:variant>
      <vt:variant>
        <vt:i4>98</vt:i4>
      </vt:variant>
      <vt:variant>
        <vt:i4>0</vt:i4>
      </vt:variant>
      <vt:variant>
        <vt:i4>5</vt:i4>
      </vt:variant>
      <vt:variant>
        <vt:lpwstr/>
      </vt:variant>
      <vt:variant>
        <vt:lpwstr>_Toc167438681</vt:lpwstr>
      </vt:variant>
      <vt:variant>
        <vt:i4>1376307</vt:i4>
      </vt:variant>
      <vt:variant>
        <vt:i4>92</vt:i4>
      </vt:variant>
      <vt:variant>
        <vt:i4>0</vt:i4>
      </vt:variant>
      <vt:variant>
        <vt:i4>5</vt:i4>
      </vt:variant>
      <vt:variant>
        <vt:lpwstr/>
      </vt:variant>
      <vt:variant>
        <vt:lpwstr>_Toc167438680</vt:lpwstr>
      </vt:variant>
      <vt:variant>
        <vt:i4>1703987</vt:i4>
      </vt:variant>
      <vt:variant>
        <vt:i4>86</vt:i4>
      </vt:variant>
      <vt:variant>
        <vt:i4>0</vt:i4>
      </vt:variant>
      <vt:variant>
        <vt:i4>5</vt:i4>
      </vt:variant>
      <vt:variant>
        <vt:lpwstr/>
      </vt:variant>
      <vt:variant>
        <vt:lpwstr>_Toc167438679</vt:lpwstr>
      </vt:variant>
      <vt:variant>
        <vt:i4>1703987</vt:i4>
      </vt:variant>
      <vt:variant>
        <vt:i4>80</vt:i4>
      </vt:variant>
      <vt:variant>
        <vt:i4>0</vt:i4>
      </vt:variant>
      <vt:variant>
        <vt:i4>5</vt:i4>
      </vt:variant>
      <vt:variant>
        <vt:lpwstr/>
      </vt:variant>
      <vt:variant>
        <vt:lpwstr>_Toc167438678</vt:lpwstr>
      </vt:variant>
      <vt:variant>
        <vt:i4>1703987</vt:i4>
      </vt:variant>
      <vt:variant>
        <vt:i4>74</vt:i4>
      </vt:variant>
      <vt:variant>
        <vt:i4>0</vt:i4>
      </vt:variant>
      <vt:variant>
        <vt:i4>5</vt:i4>
      </vt:variant>
      <vt:variant>
        <vt:lpwstr/>
      </vt:variant>
      <vt:variant>
        <vt:lpwstr>_Toc167438677</vt:lpwstr>
      </vt:variant>
      <vt:variant>
        <vt:i4>1703987</vt:i4>
      </vt:variant>
      <vt:variant>
        <vt:i4>68</vt:i4>
      </vt:variant>
      <vt:variant>
        <vt:i4>0</vt:i4>
      </vt:variant>
      <vt:variant>
        <vt:i4>5</vt:i4>
      </vt:variant>
      <vt:variant>
        <vt:lpwstr/>
      </vt:variant>
      <vt:variant>
        <vt:lpwstr>_Toc167438676</vt:lpwstr>
      </vt:variant>
      <vt:variant>
        <vt:i4>1703987</vt:i4>
      </vt:variant>
      <vt:variant>
        <vt:i4>62</vt:i4>
      </vt:variant>
      <vt:variant>
        <vt:i4>0</vt:i4>
      </vt:variant>
      <vt:variant>
        <vt:i4>5</vt:i4>
      </vt:variant>
      <vt:variant>
        <vt:lpwstr/>
      </vt:variant>
      <vt:variant>
        <vt:lpwstr>_Toc167438675</vt:lpwstr>
      </vt:variant>
      <vt:variant>
        <vt:i4>1703987</vt:i4>
      </vt:variant>
      <vt:variant>
        <vt:i4>56</vt:i4>
      </vt:variant>
      <vt:variant>
        <vt:i4>0</vt:i4>
      </vt:variant>
      <vt:variant>
        <vt:i4>5</vt:i4>
      </vt:variant>
      <vt:variant>
        <vt:lpwstr/>
      </vt:variant>
      <vt:variant>
        <vt:lpwstr>_Toc167438674</vt:lpwstr>
      </vt:variant>
      <vt:variant>
        <vt:i4>1703987</vt:i4>
      </vt:variant>
      <vt:variant>
        <vt:i4>50</vt:i4>
      </vt:variant>
      <vt:variant>
        <vt:i4>0</vt:i4>
      </vt:variant>
      <vt:variant>
        <vt:i4>5</vt:i4>
      </vt:variant>
      <vt:variant>
        <vt:lpwstr/>
      </vt:variant>
      <vt:variant>
        <vt:lpwstr>_Toc167438673</vt:lpwstr>
      </vt:variant>
      <vt:variant>
        <vt:i4>1703987</vt:i4>
      </vt:variant>
      <vt:variant>
        <vt:i4>44</vt:i4>
      </vt:variant>
      <vt:variant>
        <vt:i4>0</vt:i4>
      </vt:variant>
      <vt:variant>
        <vt:i4>5</vt:i4>
      </vt:variant>
      <vt:variant>
        <vt:lpwstr/>
      </vt:variant>
      <vt:variant>
        <vt:lpwstr>_Toc167438672</vt:lpwstr>
      </vt:variant>
      <vt:variant>
        <vt:i4>1703987</vt:i4>
      </vt:variant>
      <vt:variant>
        <vt:i4>38</vt:i4>
      </vt:variant>
      <vt:variant>
        <vt:i4>0</vt:i4>
      </vt:variant>
      <vt:variant>
        <vt:i4>5</vt:i4>
      </vt:variant>
      <vt:variant>
        <vt:lpwstr/>
      </vt:variant>
      <vt:variant>
        <vt:lpwstr>_Toc167438671</vt:lpwstr>
      </vt:variant>
      <vt:variant>
        <vt:i4>1703987</vt:i4>
      </vt:variant>
      <vt:variant>
        <vt:i4>32</vt:i4>
      </vt:variant>
      <vt:variant>
        <vt:i4>0</vt:i4>
      </vt:variant>
      <vt:variant>
        <vt:i4>5</vt:i4>
      </vt:variant>
      <vt:variant>
        <vt:lpwstr/>
      </vt:variant>
      <vt:variant>
        <vt:lpwstr>_Toc167438670</vt:lpwstr>
      </vt:variant>
      <vt:variant>
        <vt:i4>1769523</vt:i4>
      </vt:variant>
      <vt:variant>
        <vt:i4>26</vt:i4>
      </vt:variant>
      <vt:variant>
        <vt:i4>0</vt:i4>
      </vt:variant>
      <vt:variant>
        <vt:i4>5</vt:i4>
      </vt:variant>
      <vt:variant>
        <vt:lpwstr/>
      </vt:variant>
      <vt:variant>
        <vt:lpwstr>_Toc167438669</vt:lpwstr>
      </vt:variant>
      <vt:variant>
        <vt:i4>1769523</vt:i4>
      </vt:variant>
      <vt:variant>
        <vt:i4>20</vt:i4>
      </vt:variant>
      <vt:variant>
        <vt:i4>0</vt:i4>
      </vt:variant>
      <vt:variant>
        <vt:i4>5</vt:i4>
      </vt:variant>
      <vt:variant>
        <vt:lpwstr/>
      </vt:variant>
      <vt:variant>
        <vt:lpwstr>_Toc167438668</vt:lpwstr>
      </vt:variant>
      <vt:variant>
        <vt:i4>1769523</vt:i4>
      </vt:variant>
      <vt:variant>
        <vt:i4>14</vt:i4>
      </vt:variant>
      <vt:variant>
        <vt:i4>0</vt:i4>
      </vt:variant>
      <vt:variant>
        <vt:i4>5</vt:i4>
      </vt:variant>
      <vt:variant>
        <vt:lpwstr/>
      </vt:variant>
      <vt:variant>
        <vt:lpwstr>_Toc167438667</vt:lpwstr>
      </vt:variant>
      <vt:variant>
        <vt:i4>1769523</vt:i4>
      </vt:variant>
      <vt:variant>
        <vt:i4>8</vt:i4>
      </vt:variant>
      <vt:variant>
        <vt:i4>0</vt:i4>
      </vt:variant>
      <vt:variant>
        <vt:i4>5</vt:i4>
      </vt:variant>
      <vt:variant>
        <vt:lpwstr/>
      </vt:variant>
      <vt:variant>
        <vt:lpwstr>_Toc167438666</vt:lpwstr>
      </vt:variant>
      <vt:variant>
        <vt:i4>1769523</vt:i4>
      </vt:variant>
      <vt:variant>
        <vt:i4>2</vt:i4>
      </vt:variant>
      <vt:variant>
        <vt:i4>0</vt:i4>
      </vt:variant>
      <vt:variant>
        <vt:i4>5</vt:i4>
      </vt:variant>
      <vt:variant>
        <vt:lpwstr/>
      </vt:variant>
      <vt:variant>
        <vt:lpwstr>_Toc167438665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Перов Б.Ю.</dc:creator>
  <cp:keywords/>
  <dc:description/>
  <cp:lastModifiedBy>Циркова Людмила Валерьевна</cp:lastModifiedBy>
  <cp:revision>5</cp:revision>
  <cp:lastPrinted>2019-01-21T14:01:00Z</cp:lastPrinted>
  <dcterms:created xsi:type="dcterms:W3CDTF">2020-01-21T11:09:00Z</dcterms:created>
  <dcterms:modified xsi:type="dcterms:W3CDTF">2025-03-06T13:51:00Z</dcterms:modified>
</cp:coreProperties>
</file>